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981" w:rsidRPr="00365321" w:rsidRDefault="003B1981" w:rsidP="003B1981">
      <w:pPr>
        <w:jc w:val="center"/>
        <w:rPr>
          <w:b/>
          <w:sz w:val="28"/>
          <w:szCs w:val="28"/>
        </w:rPr>
      </w:pPr>
      <w:r w:rsidRPr="00365321">
        <w:rPr>
          <w:b/>
          <w:sz w:val="28"/>
          <w:szCs w:val="28"/>
        </w:rPr>
        <w:t>Автономная некоммерческая организация высшего образования</w:t>
      </w:r>
    </w:p>
    <w:p w:rsidR="003B1981" w:rsidRPr="00365321" w:rsidRDefault="003B1981" w:rsidP="003B1981">
      <w:pPr>
        <w:jc w:val="center"/>
        <w:rPr>
          <w:b/>
          <w:sz w:val="28"/>
          <w:szCs w:val="28"/>
        </w:rPr>
      </w:pPr>
      <w:r w:rsidRPr="00365321">
        <w:rPr>
          <w:b/>
          <w:sz w:val="28"/>
          <w:szCs w:val="28"/>
        </w:rPr>
        <w:t>«Открытый университет экономики, управления и права»</w:t>
      </w:r>
    </w:p>
    <w:p w:rsidR="003B1981" w:rsidRPr="00365321" w:rsidRDefault="003B1981" w:rsidP="003B1981">
      <w:pPr>
        <w:jc w:val="center"/>
        <w:rPr>
          <w:sz w:val="28"/>
          <w:szCs w:val="28"/>
        </w:rPr>
      </w:pPr>
      <w:r w:rsidRPr="00365321">
        <w:rPr>
          <w:b/>
          <w:sz w:val="28"/>
          <w:szCs w:val="28"/>
        </w:rPr>
        <w:t>(АНО ВО ОУЭП)</w:t>
      </w:r>
    </w:p>
    <w:p w:rsidR="003B1981" w:rsidRPr="00365321" w:rsidRDefault="003B1981" w:rsidP="003B1981">
      <w:pPr>
        <w:tabs>
          <w:tab w:val="left" w:pos="900"/>
          <w:tab w:val="left" w:pos="1080"/>
        </w:tabs>
        <w:suppressAutoHyphens/>
        <w:ind w:firstLine="709"/>
        <w:jc w:val="both"/>
        <w:rPr>
          <w:b/>
          <w:sz w:val="20"/>
          <w:szCs w:val="20"/>
        </w:rPr>
      </w:pPr>
    </w:p>
    <w:p w:rsidR="003B1981" w:rsidRPr="00365321" w:rsidRDefault="003B1981" w:rsidP="003B1981">
      <w:pPr>
        <w:tabs>
          <w:tab w:val="left" w:pos="900"/>
          <w:tab w:val="left" w:pos="1080"/>
        </w:tabs>
        <w:suppressAutoHyphens/>
        <w:ind w:firstLine="709"/>
        <w:jc w:val="both"/>
        <w:rPr>
          <w:b/>
          <w:sz w:val="20"/>
          <w:szCs w:val="20"/>
        </w:rPr>
      </w:pPr>
    </w:p>
    <w:p w:rsidR="003B1981" w:rsidRPr="00365321" w:rsidRDefault="003B1981" w:rsidP="003B1981">
      <w:pPr>
        <w:tabs>
          <w:tab w:val="left" w:pos="900"/>
          <w:tab w:val="left" w:pos="1080"/>
        </w:tabs>
        <w:suppressAutoHyphens/>
        <w:ind w:firstLine="709"/>
        <w:jc w:val="both"/>
        <w:rPr>
          <w:b/>
          <w:sz w:val="20"/>
          <w:szCs w:val="20"/>
        </w:rPr>
      </w:pPr>
    </w:p>
    <w:p w:rsidR="003B1981" w:rsidRPr="00365321" w:rsidRDefault="003B1981" w:rsidP="003B1981">
      <w:pPr>
        <w:tabs>
          <w:tab w:val="left" w:pos="900"/>
          <w:tab w:val="left" w:pos="1080"/>
        </w:tabs>
        <w:suppressAutoHyphens/>
        <w:ind w:firstLine="709"/>
        <w:jc w:val="both"/>
        <w:rPr>
          <w:b/>
          <w:sz w:val="20"/>
          <w:szCs w:val="20"/>
        </w:rPr>
      </w:pPr>
    </w:p>
    <w:p w:rsidR="003B1981" w:rsidRPr="000C11EC" w:rsidRDefault="003B1981" w:rsidP="003B1981">
      <w:pPr>
        <w:tabs>
          <w:tab w:val="left" w:pos="900"/>
          <w:tab w:val="left" w:pos="1080"/>
        </w:tabs>
        <w:suppressAutoHyphens/>
        <w:ind w:firstLine="709"/>
        <w:jc w:val="right"/>
        <w:rPr>
          <w:b/>
          <w:sz w:val="20"/>
          <w:szCs w:val="20"/>
        </w:rPr>
      </w:pPr>
      <w:r w:rsidRPr="000C11EC">
        <w:rPr>
          <w:b/>
          <w:sz w:val="20"/>
          <w:szCs w:val="20"/>
        </w:rPr>
        <w:t>УТВЕРЖДАЮ:</w:t>
      </w:r>
    </w:p>
    <w:p w:rsidR="003B1981" w:rsidRPr="000C11EC" w:rsidRDefault="003B1981" w:rsidP="003B1981">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3B1981" w:rsidRPr="000C11EC" w:rsidRDefault="003B1981" w:rsidP="003B1981">
      <w:pPr>
        <w:tabs>
          <w:tab w:val="left" w:pos="900"/>
          <w:tab w:val="left" w:pos="1080"/>
        </w:tabs>
        <w:suppressAutoHyphens/>
        <w:ind w:firstLine="709"/>
        <w:jc w:val="right"/>
        <w:rPr>
          <w:sz w:val="20"/>
          <w:szCs w:val="20"/>
        </w:rPr>
      </w:pPr>
    </w:p>
    <w:p w:rsidR="003B1981" w:rsidRPr="000C11EC" w:rsidRDefault="003B1981" w:rsidP="003B1981">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B1981" w:rsidRPr="000C11EC" w:rsidRDefault="003B1981" w:rsidP="003B1981">
      <w:pPr>
        <w:tabs>
          <w:tab w:val="left" w:pos="900"/>
          <w:tab w:val="left" w:pos="1080"/>
        </w:tabs>
        <w:suppressAutoHyphens/>
        <w:ind w:firstLine="709"/>
        <w:jc w:val="right"/>
        <w:rPr>
          <w:sz w:val="20"/>
          <w:szCs w:val="20"/>
        </w:rPr>
      </w:pPr>
      <w:r w:rsidRPr="000C11EC">
        <w:rPr>
          <w:sz w:val="20"/>
          <w:szCs w:val="20"/>
        </w:rPr>
        <w:t>19 апреля 2023 г.</w:t>
      </w:r>
    </w:p>
    <w:p w:rsidR="003B1981" w:rsidRPr="000C11EC" w:rsidRDefault="003B1981" w:rsidP="003B1981">
      <w:pPr>
        <w:tabs>
          <w:tab w:val="left" w:pos="900"/>
          <w:tab w:val="left" w:pos="1080"/>
        </w:tabs>
        <w:suppressAutoHyphens/>
        <w:ind w:firstLine="709"/>
        <w:jc w:val="right"/>
        <w:rPr>
          <w:sz w:val="20"/>
          <w:szCs w:val="20"/>
        </w:rPr>
      </w:pPr>
    </w:p>
    <w:p w:rsidR="003B1981" w:rsidRPr="000C11EC" w:rsidRDefault="003B1981" w:rsidP="003B1981">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3B1981" w:rsidRPr="000C11EC" w:rsidRDefault="003B1981" w:rsidP="003B1981">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AA293B" w:rsidRPr="003D14DD" w:rsidRDefault="00AA293B" w:rsidP="00AA293B">
      <w:pPr>
        <w:jc w:val="center"/>
      </w:pPr>
    </w:p>
    <w:p w:rsidR="00C44EFC" w:rsidRDefault="00C44EFC" w:rsidP="00AA293B">
      <w:pPr>
        <w:tabs>
          <w:tab w:val="left" w:pos="900"/>
          <w:tab w:val="left" w:pos="1080"/>
        </w:tabs>
        <w:suppressAutoHyphens/>
        <w:ind w:firstLine="709"/>
        <w:jc w:val="center"/>
        <w:rPr>
          <w:b/>
        </w:rPr>
      </w:pPr>
    </w:p>
    <w:p w:rsidR="00AA293B" w:rsidRPr="003D14DD" w:rsidRDefault="00AA293B" w:rsidP="00AA293B">
      <w:pPr>
        <w:tabs>
          <w:tab w:val="left" w:pos="900"/>
          <w:tab w:val="left" w:pos="1080"/>
        </w:tabs>
        <w:suppressAutoHyphens/>
        <w:ind w:firstLine="709"/>
        <w:jc w:val="center"/>
        <w:rPr>
          <w:b/>
        </w:rPr>
      </w:pPr>
      <w:r w:rsidRPr="003D14DD">
        <w:rPr>
          <w:b/>
        </w:rPr>
        <w:t>РАБОЧАЯ ПРОГРАММА</w:t>
      </w:r>
    </w:p>
    <w:p w:rsidR="00AA293B" w:rsidRPr="003D14DD" w:rsidRDefault="00AA293B" w:rsidP="00AA293B">
      <w:pPr>
        <w:jc w:val="center"/>
      </w:pPr>
    </w:p>
    <w:p w:rsidR="00AA293B" w:rsidRPr="003D14DD" w:rsidRDefault="00AA293B" w:rsidP="00AA293B">
      <w:pPr>
        <w:jc w:val="center"/>
        <w:rPr>
          <w:b/>
        </w:rPr>
      </w:pPr>
      <w:r w:rsidRPr="003D14DD">
        <w:rPr>
          <w:b/>
        </w:rPr>
        <w:t>по дисциплине</w:t>
      </w:r>
    </w:p>
    <w:p w:rsidR="00AA293B" w:rsidRPr="003D14DD" w:rsidRDefault="00AA293B" w:rsidP="00AA293B">
      <w:pPr>
        <w:jc w:val="both"/>
      </w:pPr>
    </w:p>
    <w:p w:rsidR="00AA293B" w:rsidRPr="003D14DD" w:rsidRDefault="00AA293B" w:rsidP="009A2B45">
      <w:pPr>
        <w:tabs>
          <w:tab w:val="left" w:pos="900"/>
          <w:tab w:val="left" w:pos="1080"/>
        </w:tabs>
        <w:suppressAutoHyphens/>
        <w:ind w:firstLine="709"/>
        <w:jc w:val="center"/>
      </w:pPr>
      <w:r w:rsidRPr="003D14DD">
        <w:t>Наименование дисциплины Б1.В.ДВ.02.02 Проектирование и реализация программы развития образовательной организации</w:t>
      </w:r>
    </w:p>
    <w:p w:rsidR="00AA293B" w:rsidRPr="003D14DD" w:rsidRDefault="00AA293B" w:rsidP="009A2B45">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AA293B" w:rsidRPr="003D14DD" w:rsidRDefault="00AA293B" w:rsidP="00AA293B">
      <w:pPr>
        <w:jc w:val="center"/>
      </w:pPr>
    </w:p>
    <w:p w:rsidR="00AA293B" w:rsidRPr="003D14DD" w:rsidRDefault="00AA293B" w:rsidP="00AA293B">
      <w:pPr>
        <w:jc w:val="center"/>
      </w:pPr>
    </w:p>
    <w:p w:rsidR="00AA293B" w:rsidRPr="00C51684" w:rsidRDefault="00AA293B" w:rsidP="008676FA"/>
    <w:p w:rsidR="00AA293B" w:rsidRPr="003D14DD" w:rsidRDefault="00AA293B" w:rsidP="00AA293B">
      <w:pPr>
        <w:ind w:firstLine="680"/>
        <w:jc w:val="right"/>
        <w:rPr>
          <w:u w:val="single"/>
        </w:rPr>
      </w:pPr>
    </w:p>
    <w:p w:rsidR="00AA293B" w:rsidRPr="003D14DD" w:rsidRDefault="00AA293B" w:rsidP="00AA293B">
      <w:pPr>
        <w:tabs>
          <w:tab w:val="left" w:pos="6405"/>
        </w:tabs>
        <w:rPr>
          <w:sz w:val="20"/>
          <w:szCs w:val="20"/>
        </w:rPr>
      </w:pPr>
      <w:r w:rsidRPr="003D14DD">
        <w:rPr>
          <w:sz w:val="20"/>
          <w:szCs w:val="20"/>
        </w:rPr>
        <w:tab/>
      </w:r>
    </w:p>
    <w:p w:rsidR="00AA293B" w:rsidRPr="003D14DD" w:rsidRDefault="00AA293B" w:rsidP="00AA293B">
      <w:pPr>
        <w:tabs>
          <w:tab w:val="left" w:pos="900"/>
          <w:tab w:val="left" w:pos="1080"/>
        </w:tabs>
        <w:suppressAutoHyphens/>
        <w:ind w:firstLine="709"/>
        <w:jc w:val="right"/>
        <w:rPr>
          <w:sz w:val="20"/>
          <w:szCs w:val="20"/>
        </w:rPr>
      </w:pPr>
    </w:p>
    <w:p w:rsidR="00AA293B" w:rsidRPr="003D14DD" w:rsidRDefault="00AA293B" w:rsidP="00AA293B">
      <w:pPr>
        <w:jc w:val="right"/>
      </w:pPr>
    </w:p>
    <w:p w:rsidR="00AA293B" w:rsidRPr="00C51684" w:rsidRDefault="00AA293B" w:rsidP="008676FA"/>
    <w:p w:rsidR="00AA293B" w:rsidRPr="003D14DD" w:rsidRDefault="00AA293B" w:rsidP="00AA293B">
      <w:pPr>
        <w:jc w:val="right"/>
      </w:pPr>
    </w:p>
    <w:p w:rsidR="00AA293B" w:rsidRPr="003D14DD" w:rsidRDefault="00AA293B" w:rsidP="00AA293B">
      <w:pPr>
        <w:jc w:val="right"/>
      </w:pPr>
    </w:p>
    <w:p w:rsidR="00AA293B" w:rsidRPr="003D14DD" w:rsidRDefault="00AA293B" w:rsidP="00AA293B">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AA293B" w:rsidRPr="003D14DD" w:rsidRDefault="00AA293B" w:rsidP="00AA293B">
      <w:pPr>
        <w:tabs>
          <w:tab w:val="left" w:pos="900"/>
          <w:tab w:val="left" w:pos="1080"/>
        </w:tabs>
        <w:suppressAutoHyphens/>
        <w:ind w:firstLine="709"/>
        <w:rPr>
          <w:sz w:val="20"/>
          <w:szCs w:val="20"/>
          <w:u w:val="single"/>
        </w:rPr>
      </w:pPr>
    </w:p>
    <w:p w:rsidR="00AA293B" w:rsidRPr="003D14DD" w:rsidRDefault="00AA293B" w:rsidP="00AA293B">
      <w:pPr>
        <w:tabs>
          <w:tab w:val="left" w:pos="900"/>
          <w:tab w:val="left" w:pos="1080"/>
        </w:tabs>
        <w:suppressAutoHyphens/>
        <w:ind w:firstLine="709"/>
        <w:rPr>
          <w:sz w:val="20"/>
          <w:szCs w:val="20"/>
          <w:u w:val="single"/>
        </w:rPr>
      </w:pPr>
    </w:p>
    <w:p w:rsidR="00AA293B" w:rsidRPr="003D14DD" w:rsidRDefault="00AA293B" w:rsidP="00AA293B">
      <w:pPr>
        <w:suppressAutoHyphens/>
        <w:ind w:firstLine="709"/>
        <w:rPr>
          <w:b/>
          <w:sz w:val="20"/>
          <w:szCs w:val="20"/>
        </w:rPr>
      </w:pPr>
      <w:r w:rsidRPr="003D14DD">
        <w:rPr>
          <w:b/>
          <w:sz w:val="20"/>
          <w:szCs w:val="20"/>
        </w:rPr>
        <w:t xml:space="preserve">Разработчик: </w:t>
      </w:r>
    </w:p>
    <w:p w:rsidR="00AA293B" w:rsidRPr="003D14DD" w:rsidRDefault="00AA293B" w:rsidP="00AA293B">
      <w:pPr>
        <w:tabs>
          <w:tab w:val="left" w:pos="900"/>
          <w:tab w:val="left" w:pos="1080"/>
        </w:tabs>
        <w:suppressAutoHyphens/>
        <w:ind w:firstLine="709"/>
        <w:rPr>
          <w:sz w:val="20"/>
          <w:szCs w:val="20"/>
          <w:u w:val="single"/>
        </w:rPr>
      </w:pPr>
      <w:proofErr w:type="spellStart"/>
      <w:r w:rsidRPr="003D14DD">
        <w:rPr>
          <w:bCs/>
          <w:sz w:val="20"/>
          <w:szCs w:val="20"/>
        </w:rPr>
        <w:t>Масягин</w:t>
      </w:r>
      <w:proofErr w:type="spellEnd"/>
      <w:r w:rsidRPr="003D14DD">
        <w:rPr>
          <w:bCs/>
          <w:sz w:val="20"/>
          <w:szCs w:val="20"/>
        </w:rPr>
        <w:t xml:space="preserve"> В.П., </w:t>
      </w:r>
      <w:proofErr w:type="spellStart"/>
      <w:r w:rsidRPr="003D14DD">
        <w:rPr>
          <w:bCs/>
          <w:sz w:val="20"/>
          <w:szCs w:val="20"/>
        </w:rPr>
        <w:t>д.пед.н</w:t>
      </w:r>
      <w:proofErr w:type="spellEnd"/>
      <w:r w:rsidRPr="003D14DD">
        <w:rPr>
          <w:bCs/>
          <w:sz w:val="20"/>
          <w:szCs w:val="20"/>
        </w:rPr>
        <w:t>., проф.</w:t>
      </w:r>
    </w:p>
    <w:p w:rsidR="00AA293B" w:rsidRPr="003D14DD" w:rsidRDefault="00AA293B" w:rsidP="00AA293B">
      <w:pPr>
        <w:tabs>
          <w:tab w:val="left" w:pos="900"/>
          <w:tab w:val="left" w:pos="1080"/>
        </w:tabs>
        <w:suppressAutoHyphens/>
        <w:ind w:firstLine="709"/>
        <w:rPr>
          <w:sz w:val="20"/>
          <w:szCs w:val="20"/>
          <w:u w:val="single"/>
        </w:rPr>
      </w:pPr>
    </w:p>
    <w:p w:rsidR="00AA293B" w:rsidRPr="003D14DD" w:rsidRDefault="00AA293B" w:rsidP="00AA293B">
      <w:pPr>
        <w:ind w:firstLine="720"/>
        <w:jc w:val="center"/>
        <w:rPr>
          <w:sz w:val="20"/>
          <w:szCs w:val="20"/>
        </w:rPr>
      </w:pPr>
    </w:p>
    <w:p w:rsidR="00AA293B" w:rsidRPr="00C51684" w:rsidRDefault="00AA293B" w:rsidP="008676FA">
      <w:pPr>
        <w:rPr>
          <w:sz w:val="20"/>
          <w:szCs w:val="20"/>
        </w:rPr>
      </w:pPr>
    </w:p>
    <w:p w:rsidR="00AA293B" w:rsidRPr="003D14DD" w:rsidRDefault="00AA293B" w:rsidP="00AA293B">
      <w:pPr>
        <w:ind w:firstLine="720"/>
        <w:jc w:val="center"/>
        <w:rPr>
          <w:sz w:val="20"/>
          <w:szCs w:val="20"/>
        </w:rPr>
      </w:pPr>
    </w:p>
    <w:p w:rsidR="00AA293B" w:rsidRPr="003D14DD" w:rsidRDefault="00AA293B" w:rsidP="00AA293B">
      <w:pPr>
        <w:ind w:firstLine="720"/>
        <w:jc w:val="center"/>
        <w:rPr>
          <w:sz w:val="20"/>
          <w:szCs w:val="20"/>
        </w:rPr>
      </w:pPr>
    </w:p>
    <w:p w:rsidR="00AA293B" w:rsidRPr="003D14DD" w:rsidRDefault="00AA293B" w:rsidP="00AA293B">
      <w:pPr>
        <w:ind w:firstLine="720"/>
        <w:jc w:val="center"/>
        <w:rPr>
          <w:sz w:val="20"/>
          <w:szCs w:val="20"/>
        </w:rPr>
      </w:pPr>
    </w:p>
    <w:p w:rsidR="00AA293B" w:rsidRPr="003D14DD" w:rsidRDefault="00AA293B" w:rsidP="00AA293B">
      <w:pPr>
        <w:ind w:firstLine="720"/>
        <w:jc w:val="center"/>
        <w:rPr>
          <w:sz w:val="20"/>
          <w:szCs w:val="20"/>
        </w:rPr>
      </w:pPr>
    </w:p>
    <w:p w:rsidR="00AA293B" w:rsidRPr="003D14DD" w:rsidRDefault="00C44EFC" w:rsidP="00AA293B">
      <w:pPr>
        <w:ind w:firstLine="709"/>
        <w:jc w:val="center"/>
        <w:rPr>
          <w:sz w:val="20"/>
          <w:szCs w:val="20"/>
        </w:rPr>
      </w:pPr>
      <w:r>
        <w:rPr>
          <w:sz w:val="20"/>
          <w:szCs w:val="20"/>
        </w:rPr>
        <w:t>Москва 202</w:t>
      </w:r>
      <w:r w:rsidR="003B1981">
        <w:rPr>
          <w:sz w:val="20"/>
          <w:szCs w:val="20"/>
        </w:rPr>
        <w:t>3</w:t>
      </w:r>
      <w:bookmarkStart w:id="0" w:name="_GoBack"/>
      <w:bookmarkEnd w:id="0"/>
    </w:p>
    <w:p w:rsidR="00AA293B" w:rsidRPr="003D14DD" w:rsidRDefault="00AA293B" w:rsidP="00AA293B">
      <w:pPr>
        <w:ind w:firstLine="720"/>
        <w:jc w:val="center"/>
        <w:rPr>
          <w:sz w:val="20"/>
          <w:szCs w:val="20"/>
        </w:rPr>
      </w:pPr>
    </w:p>
    <w:p w:rsidR="00AA293B" w:rsidRPr="003D14DD" w:rsidRDefault="00AA293B" w:rsidP="004771A0">
      <w:pPr>
        <w:ind w:firstLine="720"/>
        <w:rPr>
          <w:sz w:val="20"/>
          <w:szCs w:val="20"/>
        </w:rPr>
      </w:pPr>
      <w:r w:rsidRPr="003D14DD">
        <w:rPr>
          <w:sz w:val="20"/>
          <w:szCs w:val="20"/>
        </w:rPr>
        <w:br w:type="page"/>
      </w:r>
      <w:r w:rsidRPr="003D14DD">
        <w:rPr>
          <w:b/>
          <w:sz w:val="20"/>
          <w:szCs w:val="20"/>
        </w:rPr>
        <w:lastRenderedPageBreak/>
        <w:t>1. Цели и задачи дисциплины</w:t>
      </w:r>
    </w:p>
    <w:p w:rsidR="00AA293B" w:rsidRPr="003D14DD" w:rsidRDefault="00AA293B" w:rsidP="00AA293B">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у обучающихся целостного представления об основах проектирования и реализаций программы развития образовательной организации.</w:t>
      </w:r>
    </w:p>
    <w:p w:rsidR="00AA293B" w:rsidRPr="003D14DD" w:rsidRDefault="00AA293B" w:rsidP="00AA293B">
      <w:pPr>
        <w:tabs>
          <w:tab w:val="left" w:pos="1440"/>
        </w:tabs>
        <w:suppressAutoHyphens/>
        <w:ind w:firstLine="709"/>
        <w:jc w:val="both"/>
        <w:rPr>
          <w:b/>
          <w:i/>
          <w:sz w:val="20"/>
          <w:szCs w:val="20"/>
        </w:rPr>
      </w:pPr>
      <w:r w:rsidRPr="003D14DD">
        <w:rPr>
          <w:b/>
          <w:i/>
          <w:sz w:val="20"/>
          <w:szCs w:val="20"/>
        </w:rPr>
        <w:t xml:space="preserve">Задачи дисциплины </w:t>
      </w:r>
    </w:p>
    <w:p w:rsidR="00AA293B" w:rsidRPr="003D14DD" w:rsidRDefault="00AA293B" w:rsidP="00AA293B">
      <w:pPr>
        <w:tabs>
          <w:tab w:val="left" w:pos="1440"/>
        </w:tabs>
        <w:suppressAutoHyphens/>
        <w:ind w:firstLine="709"/>
        <w:jc w:val="both"/>
        <w:rPr>
          <w:sz w:val="20"/>
          <w:szCs w:val="20"/>
        </w:rPr>
      </w:pPr>
      <w:r w:rsidRPr="003D14DD">
        <w:rPr>
          <w:sz w:val="20"/>
          <w:szCs w:val="20"/>
        </w:rPr>
        <w:t>- усвоить основы развития нормативного правового регулирования образовательных отношений;</w:t>
      </w:r>
    </w:p>
    <w:p w:rsidR="00AA293B" w:rsidRPr="003D14DD" w:rsidRDefault="00AA293B" w:rsidP="00AA293B">
      <w:pPr>
        <w:tabs>
          <w:tab w:val="left" w:pos="1440"/>
        </w:tabs>
        <w:suppressAutoHyphens/>
        <w:ind w:firstLine="709"/>
        <w:jc w:val="both"/>
        <w:rPr>
          <w:sz w:val="20"/>
          <w:szCs w:val="20"/>
        </w:rPr>
      </w:pPr>
      <w:r w:rsidRPr="003D14DD">
        <w:rPr>
          <w:sz w:val="20"/>
          <w:szCs w:val="20"/>
        </w:rPr>
        <w:t>- корректировка профессионально-ценностной позиции;</w:t>
      </w:r>
    </w:p>
    <w:p w:rsidR="00AA293B" w:rsidRPr="003D14DD" w:rsidRDefault="00AA293B" w:rsidP="00AA293B">
      <w:pPr>
        <w:tabs>
          <w:tab w:val="left" w:pos="1440"/>
        </w:tabs>
        <w:suppressAutoHyphens/>
        <w:ind w:firstLine="709"/>
        <w:jc w:val="both"/>
        <w:rPr>
          <w:sz w:val="20"/>
          <w:szCs w:val="20"/>
        </w:rPr>
      </w:pPr>
      <w:r w:rsidRPr="003D14DD">
        <w:rPr>
          <w:sz w:val="20"/>
          <w:szCs w:val="20"/>
        </w:rPr>
        <w:t>- освоение нового содержания образования;</w:t>
      </w:r>
    </w:p>
    <w:p w:rsidR="00AA293B" w:rsidRPr="003D14DD" w:rsidRDefault="00AA293B" w:rsidP="00AA293B">
      <w:pPr>
        <w:tabs>
          <w:tab w:val="left" w:pos="1440"/>
        </w:tabs>
        <w:suppressAutoHyphens/>
        <w:ind w:firstLine="709"/>
        <w:jc w:val="both"/>
        <w:rPr>
          <w:sz w:val="20"/>
          <w:szCs w:val="20"/>
        </w:rPr>
      </w:pPr>
      <w:r w:rsidRPr="003D14DD">
        <w:rPr>
          <w:sz w:val="20"/>
          <w:szCs w:val="20"/>
        </w:rPr>
        <w:t>- проектирование необходимых изменений в организации образовательного процесса;</w:t>
      </w:r>
    </w:p>
    <w:p w:rsidR="00AA293B" w:rsidRPr="003D14DD" w:rsidRDefault="00AA293B" w:rsidP="00AA293B">
      <w:pPr>
        <w:tabs>
          <w:tab w:val="left" w:pos="1440"/>
        </w:tabs>
        <w:suppressAutoHyphens/>
        <w:ind w:firstLine="709"/>
        <w:jc w:val="both"/>
        <w:rPr>
          <w:sz w:val="20"/>
          <w:szCs w:val="20"/>
        </w:rPr>
      </w:pPr>
      <w:r w:rsidRPr="003D14DD">
        <w:rPr>
          <w:sz w:val="20"/>
          <w:szCs w:val="20"/>
        </w:rPr>
        <w:t>- проектирование механизма управления изменениями, материально-технического, кадрового, финансового и нормативного правового обеспечения образовательной организации.</w:t>
      </w:r>
    </w:p>
    <w:p w:rsidR="00AA293B" w:rsidRPr="003D14DD" w:rsidRDefault="00AA293B" w:rsidP="00AA293B">
      <w:pPr>
        <w:tabs>
          <w:tab w:val="left" w:pos="900"/>
        </w:tabs>
        <w:suppressAutoHyphens/>
        <w:ind w:firstLine="709"/>
        <w:jc w:val="both"/>
        <w:rPr>
          <w:b/>
          <w:sz w:val="20"/>
          <w:szCs w:val="20"/>
        </w:rPr>
      </w:pPr>
    </w:p>
    <w:p w:rsidR="00AA293B" w:rsidRPr="003D14DD" w:rsidRDefault="00AA293B" w:rsidP="00AA293B">
      <w:pPr>
        <w:tabs>
          <w:tab w:val="left" w:pos="900"/>
        </w:tabs>
        <w:suppressAutoHyphens/>
        <w:ind w:firstLine="709"/>
        <w:jc w:val="both"/>
        <w:rPr>
          <w:b/>
          <w:sz w:val="20"/>
          <w:szCs w:val="20"/>
        </w:rPr>
      </w:pPr>
      <w:r w:rsidRPr="003D14DD">
        <w:rPr>
          <w:b/>
          <w:sz w:val="20"/>
          <w:szCs w:val="20"/>
        </w:rPr>
        <w:t>2. Место дисциплины в структуре ОП</w:t>
      </w:r>
    </w:p>
    <w:p w:rsidR="00AA293B" w:rsidRPr="003D14DD" w:rsidRDefault="00AA293B" w:rsidP="00AA293B">
      <w:pPr>
        <w:tabs>
          <w:tab w:val="left" w:pos="900"/>
        </w:tabs>
        <w:suppressAutoHyphens/>
        <w:ind w:firstLine="709"/>
        <w:jc w:val="both"/>
        <w:rPr>
          <w:b/>
          <w:sz w:val="20"/>
          <w:szCs w:val="20"/>
        </w:rPr>
      </w:pPr>
      <w:r w:rsidRPr="003D14DD">
        <w:rPr>
          <w:sz w:val="20"/>
          <w:szCs w:val="20"/>
        </w:rPr>
        <w:t>Дисциплина «Проектирование и реализация программы развития образовательной организации» относится к части, формируемой участниками образовательных отношений, Блока 1.</w:t>
      </w:r>
    </w:p>
    <w:p w:rsidR="00AA293B" w:rsidRPr="003D14DD" w:rsidRDefault="00AA293B" w:rsidP="00AA293B">
      <w:pPr>
        <w:pStyle w:val="af3"/>
        <w:tabs>
          <w:tab w:val="left" w:pos="900"/>
        </w:tabs>
        <w:autoSpaceDE/>
        <w:adjustRightInd/>
        <w:ind w:firstLine="720"/>
        <w:jc w:val="both"/>
        <w:rPr>
          <w:rFonts w:ascii="Times New Roman" w:hAnsi="Times New Roman" w:cs="Times New Roman"/>
          <w:b/>
        </w:rPr>
      </w:pPr>
    </w:p>
    <w:p w:rsidR="00AA293B" w:rsidRPr="003D14DD" w:rsidRDefault="00AA293B" w:rsidP="00AA293B">
      <w:pPr>
        <w:pStyle w:val="af3"/>
        <w:tabs>
          <w:tab w:val="left" w:pos="240"/>
          <w:tab w:val="left" w:pos="840"/>
          <w:tab w:val="left" w:pos="900"/>
        </w:tabs>
        <w:autoSpaceDE/>
        <w:adjustRightInd/>
        <w:ind w:firstLine="709"/>
        <w:jc w:val="both"/>
        <w:rPr>
          <w:rFonts w:ascii="Times New Roman" w:hAnsi="Times New Roman" w:cs="Times New Roman"/>
          <w:b/>
        </w:rPr>
      </w:pPr>
      <w:r w:rsidRPr="003D14DD">
        <w:rPr>
          <w:rFonts w:ascii="Times New Roman" w:hAnsi="Times New Roman" w:cs="Times New Roman"/>
          <w:b/>
        </w:rPr>
        <w:t>3. Планируемые результаты обучения по дисциплине</w:t>
      </w:r>
    </w:p>
    <w:p w:rsidR="00AA293B" w:rsidRPr="003D14DD" w:rsidRDefault="00AA293B" w:rsidP="00AA293B">
      <w:pPr>
        <w:pStyle w:val="afff8"/>
        <w:tabs>
          <w:tab w:val="left" w:pos="900"/>
        </w:tabs>
        <w:suppressAutoHyphens/>
        <w:spacing w:line="240" w:lineRule="auto"/>
        <w:ind w:left="0" w:firstLine="720"/>
        <w:rPr>
          <w:sz w:val="20"/>
          <w:szCs w:val="20"/>
        </w:rPr>
      </w:pPr>
      <w:r w:rsidRPr="003D14DD">
        <w:rPr>
          <w:sz w:val="20"/>
          <w:szCs w:val="20"/>
        </w:rPr>
        <w:t>В результате изучения дисциплины обучающийся должен освоить:</w:t>
      </w:r>
    </w:p>
    <w:p w:rsidR="00AA293B" w:rsidRPr="003D14DD" w:rsidRDefault="00AA293B" w:rsidP="00AA293B">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Универсальную компетенцию</w:t>
      </w:r>
    </w:p>
    <w:p w:rsidR="002A4866" w:rsidRDefault="002A4866" w:rsidP="00AA293B">
      <w:pPr>
        <w:pStyle w:val="af3"/>
        <w:tabs>
          <w:tab w:val="left" w:pos="240"/>
          <w:tab w:val="left" w:pos="840"/>
          <w:tab w:val="left" w:pos="900"/>
        </w:tabs>
        <w:autoSpaceDE/>
        <w:adjustRightInd/>
        <w:ind w:firstLine="709"/>
        <w:jc w:val="both"/>
        <w:rPr>
          <w:rFonts w:ascii="Times New Roman" w:hAnsi="Times New Roman" w:cs="Times New Roman"/>
        </w:rPr>
      </w:pPr>
      <w:r w:rsidRPr="002A4866">
        <w:rPr>
          <w:rFonts w:ascii="Times New Roman" w:hAnsi="Times New Roman" w:cs="Times New Roman"/>
        </w:rPr>
        <w:t xml:space="preserve">УК-1. Способен осуществлять критический анализ проблемных ситуаций на основе системного подхода, вырабатывать стратегию действий </w:t>
      </w:r>
    </w:p>
    <w:p w:rsidR="00AA293B" w:rsidRPr="003D14DD" w:rsidRDefault="00AA293B" w:rsidP="00AA293B">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Профессиональную компетенцию</w:t>
      </w:r>
    </w:p>
    <w:p w:rsidR="00AA293B" w:rsidRPr="003D14DD" w:rsidRDefault="00AA293B" w:rsidP="00AA293B">
      <w:pPr>
        <w:suppressAutoHyphens/>
        <w:ind w:firstLine="709"/>
        <w:jc w:val="both"/>
        <w:rPr>
          <w:sz w:val="20"/>
          <w:szCs w:val="20"/>
        </w:rPr>
      </w:pPr>
      <w:r w:rsidRPr="003D14DD">
        <w:rPr>
          <w:sz w:val="20"/>
          <w:szCs w:val="20"/>
        </w:rPr>
        <w:t>ПК-1.</w:t>
      </w:r>
      <w:r w:rsidR="002D1BE3">
        <w:rPr>
          <w:sz w:val="20"/>
          <w:szCs w:val="20"/>
        </w:rPr>
        <w:t xml:space="preserve"> </w:t>
      </w:r>
      <w:r w:rsidRPr="003D14DD">
        <w:rPr>
          <w:sz w:val="20"/>
          <w:szCs w:val="20"/>
        </w:rPr>
        <w:t>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AA293B" w:rsidRPr="003D14DD" w:rsidRDefault="00AA293B" w:rsidP="00AA293B">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A293B" w:rsidRPr="003D14DD" w:rsidRDefault="00AA293B" w:rsidP="00AA293B">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AA293B" w:rsidRPr="003D14DD" w:rsidTr="004D69F2">
        <w:tc>
          <w:tcPr>
            <w:tcW w:w="3348" w:type="dxa"/>
          </w:tcPr>
          <w:p w:rsidR="00AA293B" w:rsidRPr="003D14DD" w:rsidRDefault="00AA293B"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AA293B" w:rsidRPr="003D14DD" w:rsidRDefault="00AA293B"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AA293B" w:rsidRPr="003D14DD" w:rsidRDefault="00AA293B"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A4866" w:rsidRPr="003D14DD" w:rsidTr="00EC74EC">
        <w:trPr>
          <w:trHeight w:val="2114"/>
        </w:trPr>
        <w:tc>
          <w:tcPr>
            <w:tcW w:w="3348" w:type="dxa"/>
            <w:vMerge w:val="restart"/>
            <w:tcBorders>
              <w:top w:val="single" w:sz="4" w:space="0" w:color="auto"/>
              <w:left w:val="single" w:sz="4" w:space="0" w:color="auto"/>
              <w:bottom w:val="single" w:sz="4" w:space="0" w:color="auto"/>
              <w:right w:val="single" w:sz="4" w:space="0" w:color="auto"/>
            </w:tcBorders>
          </w:tcPr>
          <w:p w:rsidR="002A4866" w:rsidRPr="002A4866" w:rsidRDefault="002A4866" w:rsidP="002A4866">
            <w:pPr>
              <w:rPr>
                <w:sz w:val="22"/>
                <w:szCs w:val="22"/>
              </w:rPr>
            </w:pPr>
            <w:r w:rsidRPr="002A4866">
              <w:rPr>
                <w:sz w:val="22"/>
                <w:szCs w:val="22"/>
              </w:rPr>
              <w:t>УК-1. Способен осуществлять критический анализ проблемных ситуаций на основе системного подхода, вырабатывать стратегию действий</w:t>
            </w:r>
          </w:p>
        </w:tc>
        <w:tc>
          <w:tcPr>
            <w:tcW w:w="3240" w:type="dxa"/>
            <w:vMerge w:val="restart"/>
            <w:tcBorders>
              <w:top w:val="single" w:sz="4" w:space="0" w:color="auto"/>
              <w:left w:val="single" w:sz="4" w:space="0" w:color="auto"/>
              <w:bottom w:val="single" w:sz="4" w:space="0" w:color="auto"/>
              <w:right w:val="single" w:sz="4" w:space="0" w:color="auto"/>
            </w:tcBorders>
          </w:tcPr>
          <w:p w:rsidR="002A4866" w:rsidRPr="002A4866" w:rsidRDefault="002A4866" w:rsidP="002A4866">
            <w:pPr>
              <w:rPr>
                <w:sz w:val="22"/>
                <w:szCs w:val="22"/>
              </w:rPr>
            </w:pPr>
            <w:r w:rsidRPr="002A4866">
              <w:rPr>
                <w:sz w:val="22"/>
                <w:szCs w:val="22"/>
              </w:rPr>
              <w:t xml:space="preserve">УК-1.1. Знать: </w:t>
            </w:r>
          </w:p>
          <w:p w:rsidR="002A4866" w:rsidRPr="002A4866" w:rsidRDefault="002A4866" w:rsidP="002A4866">
            <w:pPr>
              <w:rPr>
                <w:sz w:val="22"/>
                <w:szCs w:val="22"/>
              </w:rPr>
            </w:pPr>
            <w:r w:rsidRPr="002A4866">
              <w:rPr>
                <w:sz w:val="22"/>
                <w:szCs w:val="22"/>
              </w:rPr>
              <w:t>принципы сбора, отбора и обобщения информации, основы теории систем и системного анализа, способы представления научной информации</w:t>
            </w:r>
          </w:p>
          <w:p w:rsidR="002A4866" w:rsidRPr="002A4866" w:rsidRDefault="002A4866" w:rsidP="002A4866">
            <w:pPr>
              <w:rPr>
                <w:sz w:val="22"/>
                <w:szCs w:val="22"/>
              </w:rPr>
            </w:pPr>
            <w:r w:rsidRPr="002A4866">
              <w:rPr>
                <w:sz w:val="22"/>
                <w:szCs w:val="22"/>
              </w:rPr>
              <w:t xml:space="preserve">УК-1.2. Уметь: </w:t>
            </w:r>
          </w:p>
          <w:p w:rsidR="002A4866" w:rsidRPr="002A4866" w:rsidRDefault="002A4866" w:rsidP="002A4866">
            <w:pPr>
              <w:rPr>
                <w:sz w:val="22"/>
                <w:szCs w:val="22"/>
              </w:rPr>
            </w:pPr>
            <w:r w:rsidRPr="002A4866">
              <w:rPr>
                <w:sz w:val="22"/>
                <w:szCs w:val="22"/>
              </w:rPr>
              <w:t>соотносить разнородные явления и систематизировать их в рамках избранных видов профессиональной деятельности, выявлять проблемные ситуации в процессе анализа, определять этапы ее разрешения с учетом вариативных контекстов,</w:t>
            </w:r>
          </w:p>
          <w:p w:rsidR="002A4866" w:rsidRPr="002A4866" w:rsidRDefault="002A4866" w:rsidP="002A4866">
            <w:pPr>
              <w:rPr>
                <w:sz w:val="22"/>
                <w:szCs w:val="22"/>
              </w:rPr>
            </w:pPr>
            <w:r w:rsidRPr="002A4866">
              <w:rPr>
                <w:sz w:val="22"/>
                <w:szCs w:val="22"/>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 в сфере образования</w:t>
            </w:r>
          </w:p>
          <w:p w:rsidR="002A4866" w:rsidRPr="002A4866" w:rsidRDefault="002A4866" w:rsidP="002A4866">
            <w:pPr>
              <w:rPr>
                <w:sz w:val="22"/>
                <w:szCs w:val="22"/>
              </w:rPr>
            </w:pPr>
            <w:r w:rsidRPr="002A4866">
              <w:rPr>
                <w:sz w:val="22"/>
                <w:szCs w:val="22"/>
              </w:rPr>
              <w:t xml:space="preserve">УК-1.3. Владеть: </w:t>
            </w:r>
          </w:p>
          <w:p w:rsidR="002A4866" w:rsidRPr="002A4866" w:rsidRDefault="002A4866" w:rsidP="002A4866">
            <w:pPr>
              <w:rPr>
                <w:sz w:val="22"/>
                <w:szCs w:val="22"/>
              </w:rPr>
            </w:pPr>
            <w:r w:rsidRPr="002A4866">
              <w:rPr>
                <w:sz w:val="22"/>
                <w:szCs w:val="22"/>
              </w:rPr>
              <w:t>информационными источниками,</w:t>
            </w:r>
          </w:p>
          <w:p w:rsidR="002A4866" w:rsidRPr="002A4866" w:rsidRDefault="002A4866" w:rsidP="002A4866">
            <w:pPr>
              <w:rPr>
                <w:sz w:val="22"/>
                <w:szCs w:val="22"/>
              </w:rPr>
            </w:pPr>
            <w:r w:rsidRPr="002A4866">
              <w:rPr>
                <w:sz w:val="22"/>
                <w:szCs w:val="22"/>
              </w:rPr>
              <w:t>навыками научного поиска, подготовки научных текстов,</w:t>
            </w:r>
          </w:p>
          <w:p w:rsidR="002A4866" w:rsidRPr="002A4866" w:rsidRDefault="002A4866" w:rsidP="002A4866">
            <w:pPr>
              <w:rPr>
                <w:sz w:val="22"/>
                <w:szCs w:val="22"/>
              </w:rPr>
            </w:pPr>
            <w:r w:rsidRPr="002A4866">
              <w:rPr>
                <w:sz w:val="22"/>
                <w:szCs w:val="22"/>
              </w:rPr>
              <w:lastRenderedPageBreak/>
              <w:t>навыками представления результатов педагогического исследования в виде статьи, разработки, методической рекомендации, в том числе в различных информационных средах</w:t>
            </w:r>
          </w:p>
        </w:tc>
        <w:tc>
          <w:tcPr>
            <w:tcW w:w="3060" w:type="dxa"/>
          </w:tcPr>
          <w:p w:rsidR="002A4866" w:rsidRPr="003D14DD" w:rsidRDefault="002A4866" w:rsidP="002A4866">
            <w:pPr>
              <w:pStyle w:val="5"/>
              <w:numPr>
                <w:ilvl w:val="0"/>
                <w:numId w:val="0"/>
              </w:numPr>
              <w:tabs>
                <w:tab w:val="left" w:pos="282"/>
              </w:tabs>
              <w:jc w:val="both"/>
              <w:rPr>
                <w:b/>
                <w:sz w:val="20"/>
                <w:szCs w:val="20"/>
                <w:u w:val="single"/>
              </w:rPr>
            </w:pPr>
            <w:r w:rsidRPr="003D14DD">
              <w:rPr>
                <w:b/>
                <w:sz w:val="20"/>
                <w:szCs w:val="20"/>
                <w:u w:val="single"/>
              </w:rPr>
              <w:lastRenderedPageBreak/>
              <w:t>Знать:</w:t>
            </w:r>
          </w:p>
          <w:p w:rsidR="002A4866" w:rsidRPr="003D14DD" w:rsidRDefault="002A4866" w:rsidP="002A4866">
            <w:pPr>
              <w:numPr>
                <w:ilvl w:val="1"/>
                <w:numId w:val="21"/>
              </w:numPr>
              <w:tabs>
                <w:tab w:val="left" w:pos="282"/>
                <w:tab w:val="left" w:pos="1080"/>
              </w:tabs>
              <w:suppressAutoHyphens/>
              <w:ind w:left="0" w:firstLine="0"/>
              <w:jc w:val="both"/>
              <w:rPr>
                <w:sz w:val="20"/>
                <w:szCs w:val="20"/>
              </w:rPr>
            </w:pPr>
            <w:r w:rsidRPr="003D14DD">
              <w:rPr>
                <w:sz w:val="20"/>
                <w:szCs w:val="20"/>
              </w:rPr>
              <w:t>нормативные акты в сфере развития образовательных организаций;</w:t>
            </w:r>
          </w:p>
          <w:p w:rsidR="002A4866" w:rsidRPr="003D14DD" w:rsidRDefault="002A4866" w:rsidP="002A4866">
            <w:pPr>
              <w:numPr>
                <w:ilvl w:val="1"/>
                <w:numId w:val="21"/>
              </w:numPr>
              <w:tabs>
                <w:tab w:val="left" w:pos="282"/>
                <w:tab w:val="left" w:pos="1080"/>
              </w:tabs>
              <w:suppressAutoHyphens/>
              <w:ind w:left="0" w:firstLine="0"/>
              <w:jc w:val="both"/>
              <w:rPr>
                <w:sz w:val="20"/>
                <w:szCs w:val="20"/>
              </w:rPr>
            </w:pPr>
            <w:r w:rsidRPr="003D14DD">
              <w:rPr>
                <w:sz w:val="20"/>
                <w:szCs w:val="20"/>
              </w:rPr>
              <w:t xml:space="preserve">алгоритм проектирования и </w:t>
            </w:r>
            <w:r>
              <w:rPr>
                <w:sz w:val="20"/>
                <w:szCs w:val="20"/>
              </w:rPr>
              <w:t xml:space="preserve">стратегии </w:t>
            </w:r>
            <w:r w:rsidRPr="003D14DD">
              <w:rPr>
                <w:sz w:val="20"/>
                <w:szCs w:val="20"/>
              </w:rPr>
              <w:t>реализации программы развития образовательной организации;</w:t>
            </w:r>
          </w:p>
          <w:p w:rsidR="002A4866" w:rsidRPr="003D14DD" w:rsidRDefault="002A4866" w:rsidP="002A4866">
            <w:pPr>
              <w:pStyle w:val="5"/>
              <w:numPr>
                <w:ilvl w:val="1"/>
                <w:numId w:val="21"/>
              </w:numPr>
              <w:tabs>
                <w:tab w:val="left" w:pos="282"/>
                <w:tab w:val="left" w:pos="1080"/>
              </w:tabs>
              <w:ind w:left="0" w:firstLine="0"/>
              <w:jc w:val="both"/>
              <w:rPr>
                <w:rFonts w:eastAsia="Arial Unicode MS"/>
                <w:b/>
                <w:spacing w:val="4"/>
                <w:sz w:val="20"/>
                <w:szCs w:val="20"/>
              </w:rPr>
            </w:pPr>
            <w:r w:rsidRPr="003D14DD">
              <w:rPr>
                <w:rFonts w:eastAsia="Arial Unicode MS"/>
                <w:spacing w:val="4"/>
                <w:sz w:val="20"/>
                <w:szCs w:val="20"/>
              </w:rPr>
              <w:t xml:space="preserve">организационные и методические условия для эффективной реализации </w:t>
            </w:r>
            <w:r>
              <w:rPr>
                <w:rFonts w:eastAsia="Arial Unicode MS"/>
                <w:spacing w:val="4"/>
                <w:sz w:val="20"/>
                <w:szCs w:val="20"/>
              </w:rPr>
              <w:t>стратегии</w:t>
            </w:r>
            <w:r w:rsidRPr="003D14DD">
              <w:rPr>
                <w:sz w:val="20"/>
                <w:szCs w:val="20"/>
              </w:rPr>
              <w:t xml:space="preserve"> развития образовательной организации</w:t>
            </w:r>
            <w:r w:rsidRPr="003D14DD">
              <w:rPr>
                <w:rFonts w:eastAsia="Arial Unicode MS"/>
                <w:spacing w:val="4"/>
                <w:sz w:val="20"/>
                <w:szCs w:val="20"/>
              </w:rPr>
              <w:t>.</w:t>
            </w:r>
          </w:p>
        </w:tc>
      </w:tr>
      <w:tr w:rsidR="00AA293B" w:rsidRPr="003D14DD" w:rsidTr="004D69F2">
        <w:trPr>
          <w:trHeight w:val="1427"/>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tc>
        <w:tc>
          <w:tcPr>
            <w:tcW w:w="3060" w:type="dxa"/>
          </w:tcPr>
          <w:p w:rsidR="00AA293B" w:rsidRPr="003D14DD" w:rsidRDefault="00AA293B" w:rsidP="004D69F2">
            <w:pPr>
              <w:tabs>
                <w:tab w:val="left" w:pos="282"/>
              </w:tabs>
              <w:jc w:val="both"/>
              <w:rPr>
                <w:b/>
                <w:sz w:val="20"/>
                <w:szCs w:val="20"/>
                <w:u w:val="single"/>
              </w:rPr>
            </w:pPr>
            <w:r w:rsidRPr="003D14DD">
              <w:rPr>
                <w:b/>
                <w:sz w:val="20"/>
                <w:szCs w:val="20"/>
                <w:u w:val="single"/>
              </w:rPr>
              <w:t>Уметь</w:t>
            </w:r>
          </w:p>
          <w:p w:rsidR="00AA293B" w:rsidRPr="003D14DD" w:rsidRDefault="00AA293B" w:rsidP="00AA293B">
            <w:pPr>
              <w:numPr>
                <w:ilvl w:val="0"/>
                <w:numId w:val="22"/>
              </w:numPr>
              <w:tabs>
                <w:tab w:val="left" w:pos="282"/>
                <w:tab w:val="left" w:pos="720"/>
              </w:tabs>
              <w:ind w:left="0" w:firstLine="0"/>
              <w:jc w:val="both"/>
              <w:rPr>
                <w:sz w:val="20"/>
                <w:szCs w:val="20"/>
              </w:rPr>
            </w:pPr>
            <w:r w:rsidRPr="003D14DD">
              <w:rPr>
                <w:sz w:val="20"/>
                <w:szCs w:val="20"/>
              </w:rPr>
              <w:t xml:space="preserve">обеспечивать реализацию </w:t>
            </w:r>
            <w:r w:rsidR="002A4866">
              <w:rPr>
                <w:sz w:val="20"/>
                <w:szCs w:val="20"/>
              </w:rPr>
              <w:t>стратегию</w:t>
            </w:r>
            <w:r w:rsidRPr="003D14DD">
              <w:rPr>
                <w:sz w:val="20"/>
                <w:szCs w:val="20"/>
              </w:rPr>
              <w:t xml:space="preserve"> развития образовательной организации;</w:t>
            </w:r>
          </w:p>
          <w:p w:rsidR="00AA293B" w:rsidRPr="003D14DD" w:rsidRDefault="00AA293B" w:rsidP="00AA293B">
            <w:pPr>
              <w:pStyle w:val="ConsPlusNormal"/>
              <w:numPr>
                <w:ilvl w:val="0"/>
                <w:numId w:val="22"/>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 xml:space="preserve">соблюдать основные требования, предъявляемые к проектированию программ </w:t>
            </w:r>
            <w:r w:rsidR="002A4866">
              <w:rPr>
                <w:rFonts w:ascii="Times New Roman" w:hAnsi="Times New Roman" w:cs="Times New Roman"/>
              </w:rPr>
              <w:t xml:space="preserve">стратегии </w:t>
            </w:r>
            <w:r w:rsidRPr="003D14DD">
              <w:rPr>
                <w:rFonts w:ascii="Times New Roman" w:hAnsi="Times New Roman" w:cs="Times New Roman"/>
              </w:rPr>
              <w:t>развития образовательной организации;</w:t>
            </w:r>
          </w:p>
          <w:p w:rsidR="00AA293B" w:rsidRPr="003D14DD" w:rsidRDefault="00AA293B" w:rsidP="00AA293B">
            <w:pPr>
              <w:pStyle w:val="ConsPlusNormal"/>
              <w:numPr>
                <w:ilvl w:val="0"/>
                <w:numId w:val="22"/>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использовать нормативные правовые акты при разработке программ</w:t>
            </w:r>
            <w:r w:rsidR="002A4866">
              <w:rPr>
                <w:rFonts w:ascii="Times New Roman" w:hAnsi="Times New Roman" w:cs="Times New Roman"/>
              </w:rPr>
              <w:t xml:space="preserve"> стратегии </w:t>
            </w:r>
            <w:r w:rsidRPr="003D14DD">
              <w:rPr>
                <w:rFonts w:ascii="Times New Roman" w:hAnsi="Times New Roman" w:cs="Times New Roman"/>
              </w:rPr>
              <w:t xml:space="preserve"> развития образовательной организации</w:t>
            </w:r>
          </w:p>
        </w:tc>
      </w:tr>
      <w:tr w:rsidR="00AA293B" w:rsidRPr="003D14DD" w:rsidTr="004D69F2">
        <w:trPr>
          <w:trHeight w:val="529"/>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tc>
        <w:tc>
          <w:tcPr>
            <w:tcW w:w="3060" w:type="dxa"/>
          </w:tcPr>
          <w:p w:rsidR="00AA293B" w:rsidRPr="003D14DD" w:rsidRDefault="00AA293B" w:rsidP="004D69F2">
            <w:pPr>
              <w:tabs>
                <w:tab w:val="left" w:pos="282"/>
              </w:tabs>
              <w:rPr>
                <w:b/>
                <w:sz w:val="20"/>
                <w:szCs w:val="20"/>
                <w:u w:val="single"/>
              </w:rPr>
            </w:pPr>
            <w:r w:rsidRPr="003D14DD">
              <w:rPr>
                <w:b/>
                <w:sz w:val="20"/>
                <w:szCs w:val="20"/>
                <w:u w:val="single"/>
              </w:rPr>
              <w:t>Владеть</w:t>
            </w:r>
          </w:p>
          <w:p w:rsidR="00AA293B" w:rsidRPr="003D14DD" w:rsidRDefault="00AA293B" w:rsidP="00AA293B">
            <w:pPr>
              <w:numPr>
                <w:ilvl w:val="0"/>
                <w:numId w:val="23"/>
              </w:numPr>
              <w:tabs>
                <w:tab w:val="left" w:pos="282"/>
                <w:tab w:val="left" w:pos="720"/>
              </w:tabs>
              <w:ind w:left="0" w:firstLine="0"/>
              <w:rPr>
                <w:sz w:val="20"/>
                <w:szCs w:val="20"/>
              </w:rPr>
            </w:pPr>
            <w:r w:rsidRPr="003D14DD">
              <w:rPr>
                <w:sz w:val="20"/>
                <w:szCs w:val="20"/>
              </w:rPr>
              <w:t>-навыками проектирования программ развития образовательной организации в соответствии с нормативными правовыми актами;</w:t>
            </w:r>
          </w:p>
          <w:p w:rsidR="00AA293B" w:rsidRPr="003D14DD" w:rsidRDefault="00AA293B" w:rsidP="00AA293B">
            <w:pPr>
              <w:numPr>
                <w:ilvl w:val="0"/>
                <w:numId w:val="23"/>
              </w:numPr>
              <w:tabs>
                <w:tab w:val="left" w:pos="282"/>
                <w:tab w:val="left" w:pos="720"/>
              </w:tabs>
              <w:ind w:left="0" w:firstLine="0"/>
              <w:rPr>
                <w:sz w:val="20"/>
                <w:szCs w:val="20"/>
              </w:rPr>
            </w:pPr>
            <w:r w:rsidRPr="003D14DD">
              <w:rPr>
                <w:sz w:val="20"/>
                <w:szCs w:val="20"/>
              </w:rPr>
              <w:lastRenderedPageBreak/>
              <w:t xml:space="preserve"> корректировать программу развития образовательной организации с учетом анализа ошибок при ее реализации.</w:t>
            </w:r>
          </w:p>
        </w:tc>
      </w:tr>
      <w:tr w:rsidR="00AA293B" w:rsidRPr="003D14DD" w:rsidTr="004D69F2">
        <w:trPr>
          <w:trHeight w:val="2114"/>
        </w:trPr>
        <w:tc>
          <w:tcPr>
            <w:tcW w:w="3348" w:type="dxa"/>
            <w:vMerge w:val="restart"/>
          </w:tcPr>
          <w:p w:rsidR="00AA293B" w:rsidRPr="003D14DD" w:rsidRDefault="00AA293B" w:rsidP="004D69F2">
            <w:pPr>
              <w:rPr>
                <w:sz w:val="20"/>
                <w:szCs w:val="20"/>
              </w:rPr>
            </w:pPr>
            <w:r w:rsidRPr="003D14DD">
              <w:rPr>
                <w:sz w:val="20"/>
                <w:szCs w:val="20"/>
              </w:rPr>
              <w:lastRenderedPageBreak/>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240" w:type="dxa"/>
            <w:vMerge w:val="restart"/>
          </w:tcPr>
          <w:p w:rsidR="00AA293B" w:rsidRPr="003D14DD" w:rsidRDefault="00AA293B" w:rsidP="004D69F2">
            <w:pPr>
              <w:shd w:val="clear" w:color="auto" w:fill="FFFFFF"/>
              <w:rPr>
                <w:sz w:val="20"/>
                <w:szCs w:val="20"/>
              </w:rPr>
            </w:pPr>
            <w:r w:rsidRPr="003D14DD">
              <w:rPr>
                <w:sz w:val="20"/>
                <w:szCs w:val="20"/>
              </w:rPr>
              <w:t>ПК-1.1. Знать:</w:t>
            </w:r>
          </w:p>
          <w:p w:rsidR="00AA293B" w:rsidRPr="003D14DD" w:rsidRDefault="00AA293B"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AA293B" w:rsidRPr="003D14DD" w:rsidRDefault="00AA293B"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AA293B" w:rsidRPr="003D14DD" w:rsidRDefault="00AA293B" w:rsidP="004D69F2">
            <w:pPr>
              <w:rPr>
                <w:sz w:val="20"/>
                <w:szCs w:val="20"/>
              </w:rPr>
            </w:pPr>
          </w:p>
          <w:p w:rsidR="00AA293B" w:rsidRPr="003D14DD" w:rsidRDefault="00AA293B" w:rsidP="004D69F2">
            <w:pPr>
              <w:shd w:val="clear" w:color="auto" w:fill="FFFFFF"/>
              <w:rPr>
                <w:sz w:val="20"/>
                <w:szCs w:val="20"/>
              </w:rPr>
            </w:pPr>
            <w:r w:rsidRPr="003D14DD">
              <w:rPr>
                <w:sz w:val="20"/>
                <w:szCs w:val="20"/>
              </w:rPr>
              <w:t>ПК-1.2. Уметь:</w:t>
            </w:r>
          </w:p>
          <w:p w:rsidR="00AA293B" w:rsidRPr="003D14DD" w:rsidRDefault="00AA293B" w:rsidP="004D69F2">
            <w:pPr>
              <w:rPr>
                <w:sz w:val="20"/>
                <w:szCs w:val="20"/>
              </w:rPr>
            </w:pPr>
            <w:r w:rsidRPr="003D14DD">
              <w:rPr>
                <w:sz w:val="20"/>
                <w:szCs w:val="20"/>
              </w:rPr>
              <w:t>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A293B" w:rsidRPr="003D14DD" w:rsidRDefault="00AA293B" w:rsidP="004D69F2">
            <w:pPr>
              <w:rPr>
                <w:sz w:val="20"/>
                <w:szCs w:val="20"/>
              </w:rPr>
            </w:pPr>
          </w:p>
          <w:p w:rsidR="00AA293B" w:rsidRPr="003D14DD" w:rsidRDefault="00AA293B" w:rsidP="004D69F2">
            <w:pPr>
              <w:shd w:val="clear" w:color="auto" w:fill="FFFFFF"/>
              <w:jc w:val="both"/>
              <w:rPr>
                <w:sz w:val="20"/>
                <w:szCs w:val="20"/>
              </w:rPr>
            </w:pPr>
            <w:r w:rsidRPr="003D14DD">
              <w:rPr>
                <w:sz w:val="20"/>
                <w:szCs w:val="20"/>
              </w:rPr>
              <w:t>ПК-1.3. Владеть:</w:t>
            </w:r>
          </w:p>
          <w:p w:rsidR="00AA293B" w:rsidRPr="003D14DD" w:rsidRDefault="00AA293B"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AA293B" w:rsidRPr="003D14DD" w:rsidRDefault="00AA293B" w:rsidP="004D69F2">
            <w:pPr>
              <w:rPr>
                <w:sz w:val="20"/>
                <w:szCs w:val="20"/>
              </w:rPr>
            </w:pPr>
            <w:r w:rsidRPr="003D14DD">
              <w:rPr>
                <w:sz w:val="20"/>
                <w:szCs w:val="20"/>
              </w:rPr>
              <w:t>технологиями формирования образовательной среды</w:t>
            </w:r>
          </w:p>
        </w:tc>
        <w:tc>
          <w:tcPr>
            <w:tcW w:w="3060" w:type="dxa"/>
          </w:tcPr>
          <w:p w:rsidR="00AA293B" w:rsidRPr="003D14DD" w:rsidRDefault="00AA293B" w:rsidP="004D69F2">
            <w:pPr>
              <w:pStyle w:val="5"/>
              <w:numPr>
                <w:ilvl w:val="0"/>
                <w:numId w:val="0"/>
              </w:numPr>
              <w:tabs>
                <w:tab w:val="left" w:pos="282"/>
              </w:tabs>
              <w:rPr>
                <w:b/>
                <w:sz w:val="20"/>
                <w:szCs w:val="20"/>
                <w:u w:val="single"/>
              </w:rPr>
            </w:pPr>
            <w:r w:rsidRPr="003D14DD">
              <w:rPr>
                <w:b/>
                <w:sz w:val="20"/>
                <w:szCs w:val="20"/>
                <w:u w:val="single"/>
              </w:rPr>
              <w:t>Знать:</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AA293B" w:rsidRPr="003D14DD" w:rsidRDefault="00AA293B" w:rsidP="00AA293B">
            <w:pPr>
              <w:pStyle w:val="5"/>
              <w:numPr>
                <w:ilvl w:val="0"/>
                <w:numId w:val="21"/>
              </w:numPr>
              <w:tabs>
                <w:tab w:val="left" w:pos="72"/>
                <w:tab w:val="left" w:pos="282"/>
                <w:tab w:val="left" w:pos="360"/>
              </w:tabs>
              <w:ind w:left="0" w:firstLine="0"/>
              <w:jc w:val="both"/>
              <w:rPr>
                <w:sz w:val="20"/>
                <w:szCs w:val="20"/>
              </w:rPr>
            </w:pPr>
            <w:r w:rsidRPr="003D14DD">
              <w:rPr>
                <w:sz w:val="20"/>
                <w:szCs w:val="20"/>
              </w:rPr>
              <w:t>Современные образовательные технологии профессионального образования</w:t>
            </w:r>
          </w:p>
          <w:p w:rsidR="00AA293B" w:rsidRPr="003D14DD" w:rsidRDefault="00AA293B" w:rsidP="00AA293B">
            <w:pPr>
              <w:pStyle w:val="5"/>
              <w:numPr>
                <w:ilvl w:val="0"/>
                <w:numId w:val="21"/>
              </w:numPr>
              <w:tabs>
                <w:tab w:val="left" w:pos="282"/>
                <w:tab w:val="left" w:pos="360"/>
              </w:tabs>
              <w:ind w:left="0" w:firstLine="0"/>
              <w:jc w:val="both"/>
              <w:rPr>
                <w:rFonts w:eastAsia="Arial Unicode MS"/>
                <w:b/>
                <w:spacing w:val="4"/>
                <w:sz w:val="20"/>
                <w:szCs w:val="20"/>
              </w:rPr>
            </w:pPr>
            <w:r w:rsidRPr="003D14DD">
              <w:rPr>
                <w:sz w:val="20"/>
                <w:szCs w:val="20"/>
              </w:rPr>
              <w:t>Психолого-педагогические основы и методика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учебного курса, дисциплины (модуля)</w:t>
            </w:r>
          </w:p>
        </w:tc>
      </w:tr>
      <w:tr w:rsidR="00AA293B" w:rsidRPr="003D14DD" w:rsidTr="004D69F2">
        <w:trPr>
          <w:trHeight w:val="2114"/>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pPr>
              <w:rPr>
                <w:sz w:val="20"/>
                <w:szCs w:val="20"/>
              </w:rPr>
            </w:pPr>
          </w:p>
        </w:tc>
        <w:tc>
          <w:tcPr>
            <w:tcW w:w="3060" w:type="dxa"/>
          </w:tcPr>
          <w:p w:rsidR="00AA293B" w:rsidRPr="003D14DD" w:rsidRDefault="00AA293B" w:rsidP="004D69F2">
            <w:pPr>
              <w:tabs>
                <w:tab w:val="left" w:pos="282"/>
              </w:tabs>
              <w:rPr>
                <w:b/>
                <w:sz w:val="20"/>
                <w:szCs w:val="20"/>
                <w:u w:val="single"/>
              </w:rPr>
            </w:pPr>
            <w:r w:rsidRPr="003D14DD">
              <w:rPr>
                <w:b/>
                <w:sz w:val="20"/>
                <w:szCs w:val="20"/>
                <w:u w:val="single"/>
              </w:rPr>
              <w:t>Уметь</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с учетом:</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xml:space="preserve">- 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xml:space="preserve"> особенностей преподаваемого учебного курса, дисциплины (модуля);- задач занятия (цикла занятий), вида занятия;</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xml:space="preserve">- возрастных и индивидуальных особенностей обучающихся (для обучения лиц с ограниченными возможностями здоровья - также </w:t>
            </w:r>
            <w:r w:rsidRPr="003D14DD">
              <w:rPr>
                <w:sz w:val="20"/>
                <w:szCs w:val="20"/>
              </w:rPr>
              <w:lastRenderedPageBreak/>
              <w:t>с учетом особенностей их психофизического развития, индивидуальных возможностей);</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стадии профессионального развития;</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возможности освоения образовательной программы на основе индивидуализации ее содержания</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A293B" w:rsidRPr="003D14DD" w:rsidRDefault="00AA293B" w:rsidP="004D69F2">
            <w:pPr>
              <w:tabs>
                <w:tab w:val="left" w:pos="282"/>
              </w:tabs>
              <w:rPr>
                <w:sz w:val="20"/>
                <w:szCs w:val="20"/>
              </w:rPr>
            </w:pPr>
          </w:p>
        </w:tc>
      </w:tr>
      <w:tr w:rsidR="00AA293B" w:rsidRPr="003D14DD" w:rsidTr="004D69F2">
        <w:trPr>
          <w:trHeight w:val="2114"/>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pPr>
              <w:rPr>
                <w:sz w:val="20"/>
                <w:szCs w:val="20"/>
              </w:rPr>
            </w:pPr>
          </w:p>
        </w:tc>
        <w:tc>
          <w:tcPr>
            <w:tcW w:w="3060" w:type="dxa"/>
          </w:tcPr>
          <w:p w:rsidR="00AA293B" w:rsidRPr="003D14DD" w:rsidRDefault="00AA293B" w:rsidP="004D69F2">
            <w:pPr>
              <w:tabs>
                <w:tab w:val="left" w:pos="282"/>
              </w:tabs>
              <w:rPr>
                <w:b/>
                <w:sz w:val="20"/>
                <w:szCs w:val="20"/>
                <w:u w:val="single"/>
              </w:rPr>
            </w:pPr>
            <w:r w:rsidRPr="003D14DD">
              <w:rPr>
                <w:b/>
                <w:sz w:val="20"/>
                <w:szCs w:val="20"/>
                <w:u w:val="single"/>
              </w:rPr>
              <w:t>Владеть</w:t>
            </w:r>
          </w:p>
          <w:p w:rsidR="00AA293B" w:rsidRPr="003D14DD" w:rsidRDefault="00AA293B" w:rsidP="00AA293B">
            <w:pPr>
              <w:pStyle w:val="5"/>
              <w:numPr>
                <w:ilvl w:val="0"/>
                <w:numId w:val="24"/>
              </w:numPr>
              <w:tabs>
                <w:tab w:val="clear" w:pos="720"/>
                <w:tab w:val="left" w:pos="252"/>
                <w:tab w:val="left" w:pos="282"/>
              </w:tabs>
              <w:ind w:left="72" w:firstLine="0"/>
              <w:jc w:val="both"/>
              <w:rPr>
                <w:sz w:val="20"/>
                <w:szCs w:val="20"/>
              </w:rPr>
            </w:pPr>
            <w:r w:rsidRPr="003D14DD">
              <w:rPr>
                <w:sz w:val="20"/>
                <w:szCs w:val="20"/>
              </w:rPr>
              <w:t>способностью использовать средства педагогической поддержки профессионального самоопределения и профессионального развития обучающихся и образовательной организации в целом;</w:t>
            </w:r>
          </w:p>
          <w:p w:rsidR="00AA293B" w:rsidRPr="003D14DD" w:rsidRDefault="00AA293B" w:rsidP="00AA293B">
            <w:pPr>
              <w:pStyle w:val="5"/>
              <w:numPr>
                <w:ilvl w:val="0"/>
                <w:numId w:val="24"/>
              </w:numPr>
              <w:tabs>
                <w:tab w:val="clear" w:pos="720"/>
                <w:tab w:val="left" w:pos="252"/>
                <w:tab w:val="left" w:pos="282"/>
              </w:tabs>
              <w:ind w:left="72" w:firstLine="0"/>
              <w:jc w:val="both"/>
              <w:rPr>
                <w:sz w:val="20"/>
                <w:szCs w:val="20"/>
              </w:rPr>
            </w:pPr>
            <w:r w:rsidRPr="003D14DD">
              <w:rPr>
                <w:sz w:val="20"/>
                <w:szCs w:val="20"/>
              </w:rPr>
              <w:t>навыком проведения консультаций по вопросам проектирования и реализации программы развития образовательной организации.</w:t>
            </w:r>
          </w:p>
        </w:tc>
      </w:tr>
    </w:tbl>
    <w:p w:rsidR="00AA293B" w:rsidRPr="003D14DD" w:rsidRDefault="00AA293B" w:rsidP="00AA293B">
      <w:pPr>
        <w:suppressAutoHyphens/>
        <w:ind w:firstLine="709"/>
        <w:jc w:val="both"/>
        <w:rPr>
          <w:sz w:val="20"/>
          <w:szCs w:val="20"/>
        </w:rPr>
      </w:pPr>
    </w:p>
    <w:p w:rsidR="00AA293B" w:rsidRPr="003D14DD" w:rsidRDefault="00AA293B" w:rsidP="00AA293B">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«Проектирование и реализация программы развития образовательной организации», являются необходимыми для изучения последующих дисциплин.</w:t>
      </w:r>
    </w:p>
    <w:p w:rsidR="00AA293B" w:rsidRPr="003D14DD" w:rsidRDefault="00AA293B" w:rsidP="00AA293B">
      <w:pPr>
        <w:tabs>
          <w:tab w:val="left" w:pos="900"/>
          <w:tab w:val="left" w:pos="1080"/>
        </w:tabs>
        <w:suppressAutoHyphens/>
        <w:jc w:val="both"/>
        <w:rPr>
          <w:sz w:val="20"/>
          <w:szCs w:val="20"/>
        </w:rPr>
      </w:pPr>
    </w:p>
    <w:p w:rsidR="00AA293B" w:rsidRPr="003D14DD" w:rsidRDefault="00AA293B" w:rsidP="00AA293B">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A293B" w:rsidRPr="003D14DD" w:rsidRDefault="00AA293B" w:rsidP="00AA293B">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2564"/>
        <w:gridCol w:w="2347"/>
        <w:gridCol w:w="2328"/>
      </w:tblGrid>
      <w:tr w:rsidR="00AA293B" w:rsidRPr="003D14DD" w:rsidTr="004D69F2">
        <w:trPr>
          <w:tblHeader/>
        </w:trPr>
        <w:tc>
          <w:tcPr>
            <w:tcW w:w="2193" w:type="dxa"/>
            <w:vMerge w:val="restart"/>
            <w:vAlign w:val="center"/>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A293B" w:rsidRPr="003D14DD" w:rsidTr="004D69F2">
        <w:trPr>
          <w:tblHeader/>
        </w:trPr>
        <w:tc>
          <w:tcPr>
            <w:tcW w:w="2193" w:type="dxa"/>
            <w:vMerge/>
          </w:tcPr>
          <w:p w:rsidR="00AA293B" w:rsidRPr="003D14DD" w:rsidRDefault="00AA293B" w:rsidP="004D69F2">
            <w:pPr>
              <w:suppressAutoHyphens/>
              <w:overflowPunct w:val="0"/>
              <w:autoSpaceDE w:val="0"/>
              <w:autoSpaceDN w:val="0"/>
              <w:adjustRightInd w:val="0"/>
              <w:jc w:val="both"/>
              <w:rPr>
                <w:sz w:val="20"/>
                <w:szCs w:val="20"/>
              </w:rPr>
            </w:pPr>
          </w:p>
        </w:tc>
        <w:tc>
          <w:tcPr>
            <w:tcW w:w="2646" w:type="dxa"/>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итоговый</w:t>
            </w:r>
          </w:p>
        </w:tc>
      </w:tr>
      <w:tr w:rsidR="00AA293B" w:rsidRPr="003D14DD" w:rsidTr="004D69F2">
        <w:tc>
          <w:tcPr>
            <w:tcW w:w="2193" w:type="dxa"/>
            <w:vMerge w:val="restart"/>
          </w:tcPr>
          <w:p w:rsidR="00AA293B" w:rsidRPr="00743782" w:rsidRDefault="00CB4CAC" w:rsidP="004D69F2">
            <w:pPr>
              <w:suppressAutoHyphens/>
              <w:overflowPunct w:val="0"/>
              <w:autoSpaceDE w:val="0"/>
              <w:autoSpaceDN w:val="0"/>
              <w:adjustRightInd w:val="0"/>
              <w:jc w:val="both"/>
              <w:rPr>
                <w:sz w:val="20"/>
                <w:szCs w:val="20"/>
              </w:rPr>
            </w:pPr>
            <w:r w:rsidRPr="00743782">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2646" w:type="dxa"/>
            <w:vAlign w:val="center"/>
          </w:tcPr>
          <w:p w:rsidR="00AA293B" w:rsidRPr="003D14DD" w:rsidRDefault="00AA293B" w:rsidP="004D69F2">
            <w:pPr>
              <w:rPr>
                <w:sz w:val="20"/>
                <w:szCs w:val="20"/>
              </w:rPr>
            </w:pPr>
            <w:r w:rsidRPr="003D14DD">
              <w:rPr>
                <w:sz w:val="20"/>
                <w:szCs w:val="20"/>
              </w:rPr>
              <w:t>Телекоммуникационные образовательные технологии</w:t>
            </w: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образовательных программ  </w:t>
            </w:r>
          </w:p>
        </w:tc>
        <w:tc>
          <w:tcPr>
            <w:tcW w:w="2484" w:type="dxa"/>
            <w:vAlign w:val="center"/>
          </w:tcPr>
          <w:p w:rsidR="00AA293B" w:rsidRPr="003D14DD" w:rsidRDefault="00AA293B" w:rsidP="004D69F2">
            <w:pPr>
              <w:rPr>
                <w:sz w:val="20"/>
                <w:szCs w:val="20"/>
              </w:rPr>
            </w:pPr>
            <w:r w:rsidRPr="003D14DD">
              <w:rPr>
                <w:sz w:val="20"/>
                <w:szCs w:val="20"/>
              </w:rPr>
              <w:t>Педагогический менеджмент</w:t>
            </w:r>
          </w:p>
        </w:tc>
      </w:tr>
      <w:tr w:rsidR="00AA293B" w:rsidRPr="003D14DD" w:rsidTr="004D69F2">
        <w:tc>
          <w:tcPr>
            <w:tcW w:w="2193" w:type="dxa"/>
            <w:vMerge/>
          </w:tcPr>
          <w:p w:rsidR="00AA293B" w:rsidRPr="003D14DD" w:rsidRDefault="00AA293B" w:rsidP="004D69F2">
            <w:pPr>
              <w:suppressAutoHyphens/>
              <w:overflowPunct w:val="0"/>
              <w:autoSpaceDE w:val="0"/>
              <w:autoSpaceDN w:val="0"/>
              <w:adjustRightInd w:val="0"/>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AA293B" w:rsidRPr="003D14DD" w:rsidRDefault="00AA293B" w:rsidP="004D69F2">
            <w:pPr>
              <w:rPr>
                <w:sz w:val="20"/>
                <w:szCs w:val="20"/>
              </w:rPr>
            </w:pPr>
            <w:r w:rsidRPr="003D14DD">
              <w:rPr>
                <w:sz w:val="20"/>
                <w:szCs w:val="20"/>
              </w:rPr>
              <w:t>Выполнение и защита выпускной квалификационной работы</w:t>
            </w:r>
          </w:p>
        </w:tc>
      </w:tr>
      <w:tr w:rsidR="00AA293B" w:rsidRPr="003D14DD" w:rsidTr="004D69F2">
        <w:tc>
          <w:tcPr>
            <w:tcW w:w="2193" w:type="dxa"/>
            <w:vMerge w:val="restart"/>
          </w:tcPr>
          <w:p w:rsidR="00AA293B" w:rsidRPr="003D14DD" w:rsidRDefault="00AA293B" w:rsidP="004D69F2">
            <w:pPr>
              <w:suppressAutoHyphens/>
              <w:overflowPunct w:val="0"/>
              <w:autoSpaceDE w:val="0"/>
              <w:autoSpaceDN w:val="0"/>
              <w:adjustRightInd w:val="0"/>
              <w:jc w:val="both"/>
              <w:rPr>
                <w:b/>
                <w:sz w:val="20"/>
                <w:szCs w:val="20"/>
              </w:rPr>
            </w:pPr>
            <w:r w:rsidRPr="003D14DD">
              <w:rPr>
                <w:b/>
                <w:sz w:val="20"/>
                <w:szCs w:val="20"/>
              </w:rPr>
              <w:t>ПК-1</w:t>
            </w:r>
          </w:p>
          <w:p w:rsidR="00AA293B" w:rsidRPr="003D14DD" w:rsidRDefault="00AA293B" w:rsidP="004D69F2">
            <w:pPr>
              <w:suppressAutoHyphens/>
              <w:overflowPunct w:val="0"/>
              <w:autoSpaceDE w:val="0"/>
              <w:autoSpaceDN w:val="0"/>
              <w:adjustRightInd w:val="0"/>
              <w:jc w:val="both"/>
              <w:rPr>
                <w:sz w:val="20"/>
                <w:szCs w:val="20"/>
              </w:rPr>
            </w:pPr>
            <w:r w:rsidRPr="003D14DD">
              <w:rPr>
                <w:sz w:val="20"/>
                <w:szCs w:val="20"/>
              </w:rPr>
              <w:t xml:space="preserve">Способен применять, проектировать и реализовывать </w:t>
            </w:r>
            <w:r w:rsidRPr="003D14DD">
              <w:rPr>
                <w:sz w:val="20"/>
                <w:szCs w:val="20"/>
              </w:rPr>
              <w:lastRenderedPageBreak/>
              <w:t>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646" w:type="dxa"/>
            <w:vAlign w:val="center"/>
          </w:tcPr>
          <w:p w:rsidR="00AA293B" w:rsidRPr="003D14DD" w:rsidRDefault="00AA293B" w:rsidP="004D69F2">
            <w:pPr>
              <w:rPr>
                <w:sz w:val="20"/>
                <w:szCs w:val="20"/>
              </w:rPr>
            </w:pPr>
            <w:r w:rsidRPr="003D14DD">
              <w:rPr>
                <w:sz w:val="20"/>
                <w:szCs w:val="20"/>
              </w:rPr>
              <w:lastRenderedPageBreak/>
              <w:t>Учебная практика, ознакомительная</w:t>
            </w:r>
          </w:p>
        </w:tc>
        <w:tc>
          <w:tcPr>
            <w:tcW w:w="2531" w:type="dxa"/>
            <w:vAlign w:val="center"/>
          </w:tcPr>
          <w:p w:rsidR="00AA293B" w:rsidRPr="003D14DD" w:rsidRDefault="00AA293B" w:rsidP="004D69F2">
            <w:pPr>
              <w:rPr>
                <w:sz w:val="20"/>
                <w:szCs w:val="20"/>
              </w:rPr>
            </w:pPr>
            <w:r w:rsidRPr="003D14DD">
              <w:rPr>
                <w:sz w:val="20"/>
                <w:szCs w:val="20"/>
              </w:rPr>
              <w:t xml:space="preserve">Обучение в электронной информационно-образовательной среде   </w:t>
            </w:r>
          </w:p>
        </w:tc>
        <w:tc>
          <w:tcPr>
            <w:tcW w:w="2484" w:type="dxa"/>
            <w:vAlign w:val="center"/>
          </w:tcPr>
          <w:p w:rsidR="00AA293B" w:rsidRPr="003D14DD" w:rsidRDefault="00AA293B" w:rsidP="004D69F2">
            <w:pPr>
              <w:rPr>
                <w:sz w:val="20"/>
                <w:szCs w:val="20"/>
              </w:rPr>
            </w:pPr>
            <w:r w:rsidRPr="003D14DD">
              <w:rPr>
                <w:sz w:val="20"/>
                <w:szCs w:val="20"/>
              </w:rPr>
              <w:t xml:space="preserve">Производственная практика, научно-исследовательская работа </w:t>
            </w:r>
          </w:p>
        </w:tc>
      </w:tr>
      <w:tr w:rsidR="00AA293B" w:rsidRPr="003D14DD" w:rsidTr="004D69F2">
        <w:trPr>
          <w:trHeight w:val="157"/>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Методика обучения информационным технологиям   </w:t>
            </w:r>
          </w:p>
        </w:tc>
        <w:tc>
          <w:tcPr>
            <w:tcW w:w="2484" w:type="dxa"/>
            <w:vAlign w:val="center"/>
          </w:tcPr>
          <w:p w:rsidR="00AA293B" w:rsidRPr="003D14DD" w:rsidRDefault="00AA293B" w:rsidP="004D69F2">
            <w:pPr>
              <w:rPr>
                <w:sz w:val="20"/>
                <w:szCs w:val="20"/>
              </w:rPr>
            </w:pPr>
            <w:r w:rsidRPr="003D14DD">
              <w:rPr>
                <w:sz w:val="20"/>
                <w:szCs w:val="20"/>
              </w:rPr>
              <w:t xml:space="preserve">Выполнение и защита выпускной квалификационной работы </w:t>
            </w:r>
          </w:p>
        </w:tc>
      </w:tr>
      <w:tr w:rsidR="00AA293B" w:rsidRPr="003D14DD" w:rsidTr="004D69F2">
        <w:trPr>
          <w:trHeight w:val="263"/>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образовательных программ  </w:t>
            </w:r>
          </w:p>
        </w:tc>
        <w:tc>
          <w:tcPr>
            <w:tcW w:w="2484" w:type="dxa"/>
            <w:vAlign w:val="center"/>
          </w:tcPr>
          <w:p w:rsidR="00AA293B" w:rsidRPr="003D14DD" w:rsidRDefault="00AA293B" w:rsidP="004D69F2">
            <w:pPr>
              <w:rPr>
                <w:sz w:val="20"/>
                <w:szCs w:val="20"/>
              </w:rPr>
            </w:pPr>
          </w:p>
        </w:tc>
      </w:tr>
      <w:tr w:rsidR="00AA293B" w:rsidRPr="003D14DD" w:rsidTr="004D69F2">
        <w:trPr>
          <w:trHeight w:val="702"/>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AA293B" w:rsidRPr="003D14DD" w:rsidRDefault="00AA293B" w:rsidP="004D69F2">
            <w:pPr>
              <w:rPr>
                <w:sz w:val="20"/>
                <w:szCs w:val="20"/>
              </w:rPr>
            </w:pPr>
          </w:p>
        </w:tc>
      </w:tr>
      <w:tr w:rsidR="00AA293B" w:rsidRPr="003D14DD" w:rsidTr="004D69F2">
        <w:trPr>
          <w:trHeight w:val="405"/>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Производственная практика, педагогическая</w:t>
            </w:r>
          </w:p>
        </w:tc>
        <w:tc>
          <w:tcPr>
            <w:tcW w:w="2484" w:type="dxa"/>
            <w:vAlign w:val="center"/>
          </w:tcPr>
          <w:p w:rsidR="00AA293B" w:rsidRPr="003D14DD" w:rsidRDefault="00AA293B" w:rsidP="004D69F2">
            <w:pPr>
              <w:rPr>
                <w:sz w:val="20"/>
                <w:szCs w:val="20"/>
              </w:rPr>
            </w:pPr>
          </w:p>
        </w:tc>
      </w:tr>
    </w:tbl>
    <w:p w:rsidR="00AA293B" w:rsidRPr="003D14DD" w:rsidRDefault="00AA293B" w:rsidP="00AA293B">
      <w:pPr>
        <w:suppressAutoHyphens/>
        <w:jc w:val="both"/>
        <w:rPr>
          <w:sz w:val="20"/>
          <w:szCs w:val="20"/>
        </w:rPr>
      </w:pPr>
    </w:p>
    <w:p w:rsidR="00AA293B" w:rsidRPr="003D14DD" w:rsidRDefault="00AA293B" w:rsidP="00AA293B">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AA293B" w:rsidRPr="003D14DD" w:rsidRDefault="00AA293B" w:rsidP="00AA293B">
      <w:pPr>
        <w:tabs>
          <w:tab w:val="left" w:pos="900"/>
        </w:tabs>
        <w:suppressAutoHyphens/>
        <w:ind w:firstLine="709"/>
        <w:jc w:val="both"/>
        <w:rPr>
          <w:b/>
          <w:sz w:val="20"/>
          <w:szCs w:val="20"/>
        </w:rPr>
      </w:pPr>
    </w:p>
    <w:p w:rsidR="00AA293B" w:rsidRPr="003D14DD" w:rsidRDefault="00AA293B" w:rsidP="00AA293B">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A293B" w:rsidRPr="003D14DD" w:rsidRDefault="00AA293B" w:rsidP="00AA293B">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AA293B" w:rsidRPr="003D14DD" w:rsidTr="004D69F2">
        <w:tc>
          <w:tcPr>
            <w:tcW w:w="766" w:type="dxa"/>
            <w:vMerge w:val="restart"/>
            <w:vAlign w:val="center"/>
          </w:tcPr>
          <w:p w:rsidR="00AA293B" w:rsidRPr="003D14DD" w:rsidRDefault="00AA293B"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AA293B" w:rsidRPr="003D14DD" w:rsidRDefault="00AA293B"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AA293B" w:rsidRPr="003D14DD" w:rsidRDefault="00AA293B"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A293B" w:rsidRPr="003D14DD" w:rsidTr="004D69F2">
        <w:tc>
          <w:tcPr>
            <w:tcW w:w="766" w:type="dxa"/>
            <w:vMerge/>
          </w:tcPr>
          <w:p w:rsidR="00AA293B" w:rsidRPr="003D14DD" w:rsidRDefault="00AA293B" w:rsidP="004D69F2">
            <w:pPr>
              <w:tabs>
                <w:tab w:val="left" w:pos="900"/>
              </w:tabs>
              <w:rPr>
                <w:b/>
                <w:sz w:val="20"/>
                <w:szCs w:val="20"/>
              </w:rPr>
            </w:pPr>
          </w:p>
        </w:tc>
        <w:tc>
          <w:tcPr>
            <w:tcW w:w="4922" w:type="dxa"/>
            <w:vMerge/>
          </w:tcPr>
          <w:p w:rsidR="00AA293B" w:rsidRPr="003D14DD" w:rsidRDefault="00AA293B" w:rsidP="004D69F2">
            <w:pPr>
              <w:tabs>
                <w:tab w:val="left" w:pos="900"/>
              </w:tabs>
              <w:rPr>
                <w:b/>
                <w:sz w:val="20"/>
                <w:szCs w:val="20"/>
              </w:rPr>
            </w:pPr>
          </w:p>
        </w:tc>
        <w:tc>
          <w:tcPr>
            <w:tcW w:w="2139" w:type="dxa"/>
            <w:gridSpan w:val="2"/>
            <w:vAlign w:val="center"/>
          </w:tcPr>
          <w:p w:rsidR="00AA293B" w:rsidRPr="003D14DD" w:rsidRDefault="00AA293B"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AA293B" w:rsidRPr="003D14DD" w:rsidRDefault="00AA293B" w:rsidP="004D69F2">
            <w:pPr>
              <w:pStyle w:val="afff7"/>
              <w:suppressAutoHyphens/>
              <w:snapToGrid w:val="0"/>
              <w:ind w:right="-80"/>
              <w:jc w:val="center"/>
              <w:rPr>
                <w:b/>
                <w:sz w:val="20"/>
                <w:szCs w:val="20"/>
              </w:rPr>
            </w:pPr>
            <w:r w:rsidRPr="003D14DD">
              <w:rPr>
                <w:b/>
                <w:sz w:val="20"/>
                <w:szCs w:val="20"/>
              </w:rPr>
              <w:t>Заочная</w:t>
            </w:r>
          </w:p>
        </w:tc>
      </w:tr>
      <w:tr w:rsidR="00AA293B" w:rsidRPr="003D14DD" w:rsidTr="004D69F2">
        <w:tc>
          <w:tcPr>
            <w:tcW w:w="766" w:type="dxa"/>
            <w:vMerge/>
          </w:tcPr>
          <w:p w:rsidR="00AA293B" w:rsidRPr="003D14DD" w:rsidRDefault="00AA293B" w:rsidP="004D69F2">
            <w:pPr>
              <w:tabs>
                <w:tab w:val="left" w:pos="900"/>
              </w:tabs>
              <w:rPr>
                <w:b/>
                <w:sz w:val="20"/>
                <w:szCs w:val="20"/>
              </w:rPr>
            </w:pPr>
          </w:p>
        </w:tc>
        <w:tc>
          <w:tcPr>
            <w:tcW w:w="4922" w:type="dxa"/>
            <w:vMerge/>
          </w:tcPr>
          <w:p w:rsidR="00AA293B" w:rsidRPr="003D14DD" w:rsidRDefault="00AA293B" w:rsidP="004D69F2">
            <w:pPr>
              <w:tabs>
                <w:tab w:val="left" w:pos="900"/>
              </w:tabs>
              <w:rPr>
                <w:b/>
                <w:sz w:val="20"/>
                <w:szCs w:val="20"/>
              </w:rPr>
            </w:pPr>
          </w:p>
        </w:tc>
        <w:tc>
          <w:tcPr>
            <w:tcW w:w="1069" w:type="dxa"/>
            <w:vAlign w:val="center"/>
          </w:tcPr>
          <w:p w:rsidR="00AA293B" w:rsidRPr="003D14DD" w:rsidRDefault="00AA293B" w:rsidP="004D69F2">
            <w:pPr>
              <w:tabs>
                <w:tab w:val="left" w:pos="900"/>
              </w:tabs>
              <w:jc w:val="center"/>
              <w:rPr>
                <w:b/>
                <w:sz w:val="20"/>
                <w:szCs w:val="20"/>
              </w:rPr>
            </w:pPr>
            <w:r w:rsidRPr="003D14DD">
              <w:rPr>
                <w:b/>
                <w:sz w:val="20"/>
                <w:szCs w:val="20"/>
              </w:rPr>
              <w:t>всего</w:t>
            </w:r>
          </w:p>
        </w:tc>
        <w:tc>
          <w:tcPr>
            <w:tcW w:w="1070" w:type="dxa"/>
            <w:vAlign w:val="center"/>
          </w:tcPr>
          <w:p w:rsidR="00AA293B" w:rsidRPr="003D14DD" w:rsidRDefault="00AA293B" w:rsidP="004D69F2">
            <w:pPr>
              <w:tabs>
                <w:tab w:val="left" w:pos="900"/>
              </w:tabs>
              <w:jc w:val="center"/>
              <w:rPr>
                <w:b/>
                <w:sz w:val="20"/>
                <w:szCs w:val="20"/>
              </w:rPr>
            </w:pPr>
            <w:r w:rsidRPr="003D14DD">
              <w:rPr>
                <w:b/>
                <w:sz w:val="20"/>
                <w:szCs w:val="20"/>
              </w:rPr>
              <w:t>в том числе</w:t>
            </w:r>
          </w:p>
        </w:tc>
        <w:tc>
          <w:tcPr>
            <w:tcW w:w="1069" w:type="dxa"/>
            <w:vAlign w:val="center"/>
          </w:tcPr>
          <w:p w:rsidR="00AA293B" w:rsidRPr="003D14DD" w:rsidRDefault="00AA293B" w:rsidP="004D69F2">
            <w:pPr>
              <w:tabs>
                <w:tab w:val="left" w:pos="900"/>
              </w:tabs>
              <w:jc w:val="center"/>
              <w:rPr>
                <w:b/>
                <w:sz w:val="20"/>
                <w:szCs w:val="20"/>
              </w:rPr>
            </w:pPr>
            <w:r w:rsidRPr="003D14DD">
              <w:rPr>
                <w:b/>
                <w:sz w:val="20"/>
                <w:szCs w:val="20"/>
              </w:rPr>
              <w:t>всего</w:t>
            </w:r>
          </w:p>
        </w:tc>
        <w:tc>
          <w:tcPr>
            <w:tcW w:w="1070" w:type="dxa"/>
            <w:vAlign w:val="center"/>
          </w:tcPr>
          <w:p w:rsidR="00AA293B" w:rsidRPr="003D14DD" w:rsidRDefault="00AA293B" w:rsidP="004D69F2">
            <w:pPr>
              <w:tabs>
                <w:tab w:val="left" w:pos="900"/>
              </w:tabs>
              <w:jc w:val="center"/>
              <w:rPr>
                <w:b/>
                <w:sz w:val="20"/>
                <w:szCs w:val="20"/>
              </w:rPr>
            </w:pPr>
            <w:r w:rsidRPr="003D14DD">
              <w:rPr>
                <w:b/>
                <w:sz w:val="20"/>
                <w:szCs w:val="20"/>
              </w:rPr>
              <w:t>в том числе</w:t>
            </w:r>
          </w:p>
        </w:tc>
      </w:tr>
      <w:tr w:rsidR="00AA293B" w:rsidRPr="003D14DD" w:rsidTr="004D69F2">
        <w:tc>
          <w:tcPr>
            <w:tcW w:w="766" w:type="dxa"/>
          </w:tcPr>
          <w:p w:rsidR="00AA293B" w:rsidRPr="003D14DD" w:rsidRDefault="00AA293B" w:rsidP="004D69F2">
            <w:pPr>
              <w:suppressAutoHyphens/>
              <w:snapToGrid w:val="0"/>
              <w:rPr>
                <w:b/>
                <w:sz w:val="20"/>
                <w:szCs w:val="20"/>
              </w:rPr>
            </w:pPr>
            <w:r w:rsidRPr="003D14DD">
              <w:rPr>
                <w:b/>
                <w:sz w:val="20"/>
                <w:szCs w:val="20"/>
              </w:rPr>
              <w:t>1</w:t>
            </w:r>
          </w:p>
        </w:tc>
        <w:tc>
          <w:tcPr>
            <w:tcW w:w="4922" w:type="dxa"/>
          </w:tcPr>
          <w:p w:rsidR="00AA293B" w:rsidRPr="003D14DD" w:rsidRDefault="00AA293B"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ind w:right="312"/>
              <w:jc w:val="center"/>
              <w:rPr>
                <w:b/>
                <w:sz w:val="20"/>
                <w:szCs w:val="20"/>
              </w:rPr>
            </w:pPr>
          </w:p>
        </w:tc>
        <w:tc>
          <w:tcPr>
            <w:tcW w:w="1069" w:type="dxa"/>
          </w:tcPr>
          <w:p w:rsidR="00AA293B" w:rsidRPr="003D14DD" w:rsidRDefault="00AA293B" w:rsidP="004D69F2">
            <w:pPr>
              <w:pStyle w:val="afff7"/>
              <w:suppressAutoHyphens/>
              <w:snapToGrid w:val="0"/>
              <w:jc w:val="center"/>
              <w:rPr>
                <w:b/>
                <w:sz w:val="20"/>
                <w:szCs w:val="20"/>
              </w:rPr>
            </w:pPr>
            <w:r w:rsidRPr="003D14DD">
              <w:rPr>
                <w:b/>
                <w:sz w:val="20"/>
                <w:szCs w:val="20"/>
              </w:rPr>
              <w:t>16,2</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1.1</w:t>
            </w:r>
          </w:p>
        </w:tc>
        <w:tc>
          <w:tcPr>
            <w:tcW w:w="4922" w:type="dxa"/>
          </w:tcPr>
          <w:p w:rsidR="00AA293B" w:rsidRPr="003D14DD" w:rsidRDefault="00AA293B" w:rsidP="004D69F2">
            <w:pPr>
              <w:suppressAutoHyphens/>
              <w:snapToGrid w:val="0"/>
              <w:rPr>
                <w:sz w:val="20"/>
                <w:szCs w:val="20"/>
              </w:rPr>
            </w:pPr>
            <w:r w:rsidRPr="003D14DD">
              <w:rPr>
                <w:sz w:val="20"/>
                <w:szCs w:val="20"/>
              </w:rPr>
              <w:t>занятия лекционного типа (лекции)</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r w:rsidRPr="003D14DD">
              <w:rPr>
                <w:sz w:val="20"/>
                <w:szCs w:val="20"/>
              </w:rPr>
              <w:t>4</w:t>
            </w:r>
          </w:p>
        </w:tc>
        <w:tc>
          <w:tcPr>
            <w:tcW w:w="1070" w:type="dxa"/>
          </w:tcPr>
          <w:p w:rsidR="00AA293B" w:rsidRPr="003D14DD" w:rsidRDefault="00AA293B" w:rsidP="004D69F2">
            <w:pPr>
              <w:pStyle w:val="afff7"/>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w:t>
            </w:r>
          </w:p>
        </w:tc>
        <w:tc>
          <w:tcPr>
            <w:tcW w:w="4922" w:type="dxa"/>
          </w:tcPr>
          <w:p w:rsidR="00AA293B" w:rsidRPr="003D14DD" w:rsidRDefault="00AA293B" w:rsidP="004D69F2">
            <w:pPr>
              <w:suppressAutoHyphens/>
              <w:snapToGrid w:val="0"/>
              <w:rPr>
                <w:sz w:val="20"/>
                <w:szCs w:val="20"/>
              </w:rPr>
            </w:pPr>
            <w:r w:rsidRPr="003D14DD">
              <w:rPr>
                <w:sz w:val="20"/>
                <w:szCs w:val="20"/>
              </w:rPr>
              <w:t xml:space="preserve">занятия семинарского типа (практические)*, </w:t>
            </w:r>
          </w:p>
          <w:p w:rsidR="00AA293B" w:rsidRPr="003D14DD" w:rsidRDefault="00AA293B" w:rsidP="004D69F2">
            <w:pPr>
              <w:suppressAutoHyphens/>
              <w:snapToGrid w:val="0"/>
              <w:rPr>
                <w:sz w:val="20"/>
                <w:szCs w:val="20"/>
              </w:rPr>
            </w:pPr>
            <w:r w:rsidRPr="003D14DD">
              <w:rPr>
                <w:sz w:val="20"/>
                <w:szCs w:val="20"/>
              </w:rPr>
              <w:t xml:space="preserve">в том числе: </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r w:rsidRPr="003D14DD">
              <w:rPr>
                <w:sz w:val="20"/>
                <w:szCs w:val="20"/>
              </w:rPr>
              <w:t>10</w:t>
            </w:r>
          </w:p>
        </w:tc>
        <w:tc>
          <w:tcPr>
            <w:tcW w:w="1070" w:type="dxa"/>
          </w:tcPr>
          <w:p w:rsidR="00AA293B" w:rsidRPr="003D14DD" w:rsidRDefault="00AA293B" w:rsidP="004D69F2">
            <w:pPr>
              <w:pStyle w:val="afff7"/>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1.2.1</w:t>
            </w:r>
          </w:p>
        </w:tc>
        <w:tc>
          <w:tcPr>
            <w:tcW w:w="4922" w:type="dxa"/>
          </w:tcPr>
          <w:p w:rsidR="00AA293B" w:rsidRPr="003D14DD" w:rsidRDefault="00AA293B" w:rsidP="004D69F2">
            <w:pPr>
              <w:suppressAutoHyphens/>
              <w:snapToGrid w:val="0"/>
              <w:rPr>
                <w:sz w:val="20"/>
                <w:szCs w:val="20"/>
              </w:rPr>
            </w:pPr>
            <w:r w:rsidRPr="003D14DD">
              <w:rPr>
                <w:sz w:val="20"/>
                <w:szCs w:val="20"/>
              </w:rPr>
              <w:t xml:space="preserve">семинар-дискуссия, </w:t>
            </w:r>
          </w:p>
          <w:p w:rsidR="00AA293B" w:rsidRPr="003D14DD" w:rsidRDefault="00AA293B" w:rsidP="004D69F2">
            <w:pPr>
              <w:suppressAutoHyphens/>
              <w:snapToGrid w:val="0"/>
              <w:rPr>
                <w:sz w:val="20"/>
                <w:szCs w:val="20"/>
              </w:rPr>
            </w:pPr>
            <w:r w:rsidRPr="003D14DD">
              <w:rPr>
                <w:sz w:val="20"/>
                <w:szCs w:val="20"/>
              </w:rPr>
              <w:t>практические занятия</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p>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r w:rsidRPr="003D14DD">
              <w:rPr>
                <w:sz w:val="20"/>
                <w:szCs w:val="20"/>
              </w:rPr>
              <w:t>0</w:t>
            </w:r>
          </w:p>
          <w:p w:rsidR="00AA293B" w:rsidRPr="003D14DD" w:rsidRDefault="00AA293B" w:rsidP="004D69F2">
            <w:pPr>
              <w:pStyle w:val="afff7"/>
              <w:suppressAutoHyphens/>
              <w:snapToGrid w:val="0"/>
              <w:jc w:val="center"/>
              <w:rPr>
                <w:sz w:val="20"/>
                <w:szCs w:val="20"/>
              </w:rPr>
            </w:pPr>
            <w:r w:rsidRPr="003D14DD">
              <w:rPr>
                <w:sz w:val="20"/>
                <w:szCs w:val="20"/>
              </w:rPr>
              <w:t>10</w:t>
            </w: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1.2.2</w:t>
            </w:r>
          </w:p>
        </w:tc>
        <w:tc>
          <w:tcPr>
            <w:tcW w:w="4922" w:type="dxa"/>
          </w:tcPr>
          <w:p w:rsidR="00AA293B" w:rsidRPr="003D14DD" w:rsidRDefault="00AA293B"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1.2.3</w:t>
            </w:r>
          </w:p>
        </w:tc>
        <w:tc>
          <w:tcPr>
            <w:tcW w:w="4922" w:type="dxa"/>
          </w:tcPr>
          <w:p w:rsidR="00AA293B" w:rsidRPr="003D14DD" w:rsidRDefault="00AA293B"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1.3</w:t>
            </w:r>
          </w:p>
        </w:tc>
        <w:tc>
          <w:tcPr>
            <w:tcW w:w="4922" w:type="dxa"/>
          </w:tcPr>
          <w:p w:rsidR="00AA293B" w:rsidRPr="003D14DD" w:rsidRDefault="00AA293B"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r w:rsidRPr="003D14DD">
              <w:rPr>
                <w:sz w:val="20"/>
                <w:szCs w:val="20"/>
              </w:rPr>
              <w:t>2,2</w:t>
            </w:r>
          </w:p>
        </w:tc>
        <w:tc>
          <w:tcPr>
            <w:tcW w:w="1070" w:type="dxa"/>
          </w:tcPr>
          <w:p w:rsidR="00AA293B" w:rsidRPr="003D14DD" w:rsidRDefault="00AA293B" w:rsidP="004D69F2">
            <w:pPr>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1.3.1</w:t>
            </w:r>
          </w:p>
        </w:tc>
        <w:tc>
          <w:tcPr>
            <w:tcW w:w="4922" w:type="dxa"/>
          </w:tcPr>
          <w:p w:rsidR="00AA293B" w:rsidRPr="003D14DD" w:rsidRDefault="00AA293B" w:rsidP="004D69F2">
            <w:pPr>
              <w:suppressAutoHyphens/>
              <w:snapToGrid w:val="0"/>
              <w:rPr>
                <w:sz w:val="20"/>
                <w:szCs w:val="20"/>
              </w:rPr>
            </w:pPr>
            <w:r w:rsidRPr="003D14DD">
              <w:rPr>
                <w:sz w:val="20"/>
                <w:szCs w:val="20"/>
              </w:rPr>
              <w:t xml:space="preserve">консультации групповые </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r w:rsidRPr="003D14DD">
              <w:rPr>
                <w:sz w:val="20"/>
                <w:szCs w:val="20"/>
              </w:rPr>
              <w:t>2</w:t>
            </w: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1.3.2</w:t>
            </w:r>
          </w:p>
        </w:tc>
        <w:tc>
          <w:tcPr>
            <w:tcW w:w="4922" w:type="dxa"/>
          </w:tcPr>
          <w:p w:rsidR="00AA293B" w:rsidRPr="003D14DD" w:rsidRDefault="00AA293B"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r w:rsidRPr="003D14DD">
              <w:rPr>
                <w:sz w:val="20"/>
                <w:szCs w:val="20"/>
              </w:rPr>
              <w:t>0,2</w:t>
            </w: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b/>
                <w:sz w:val="20"/>
                <w:szCs w:val="20"/>
              </w:rPr>
              <w:t>2</w:t>
            </w:r>
          </w:p>
        </w:tc>
        <w:tc>
          <w:tcPr>
            <w:tcW w:w="4922" w:type="dxa"/>
          </w:tcPr>
          <w:p w:rsidR="00AA293B" w:rsidRPr="003D14DD" w:rsidRDefault="00AA293B" w:rsidP="004D69F2">
            <w:pPr>
              <w:suppressAutoHyphens/>
              <w:snapToGrid w:val="0"/>
              <w:rPr>
                <w:sz w:val="20"/>
                <w:szCs w:val="20"/>
              </w:rPr>
            </w:pPr>
            <w:r w:rsidRPr="003D14DD">
              <w:rPr>
                <w:b/>
                <w:sz w:val="20"/>
                <w:szCs w:val="20"/>
              </w:rPr>
              <w:t>Самостоятельная работа (всего)</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r w:rsidRPr="003D14DD">
              <w:rPr>
                <w:b/>
                <w:sz w:val="20"/>
                <w:szCs w:val="20"/>
              </w:rPr>
              <w:t>85</w:t>
            </w:r>
          </w:p>
        </w:tc>
        <w:tc>
          <w:tcPr>
            <w:tcW w:w="1070" w:type="dxa"/>
          </w:tcPr>
          <w:p w:rsidR="00AA293B" w:rsidRPr="003D14DD" w:rsidRDefault="00AA293B" w:rsidP="004D69F2">
            <w:pPr>
              <w:suppressAutoHyphens/>
              <w:snapToGrid w:val="0"/>
              <w:jc w:val="center"/>
              <w:rPr>
                <w:sz w:val="20"/>
                <w:szCs w:val="20"/>
              </w:rPr>
            </w:pPr>
          </w:p>
        </w:tc>
      </w:tr>
      <w:tr w:rsidR="00AA293B" w:rsidRPr="003D14DD" w:rsidTr="004D69F2">
        <w:tc>
          <w:tcPr>
            <w:tcW w:w="766" w:type="dxa"/>
          </w:tcPr>
          <w:p w:rsidR="00AA293B" w:rsidRPr="003D14DD" w:rsidRDefault="00AA293B" w:rsidP="004D69F2">
            <w:pPr>
              <w:tabs>
                <w:tab w:val="center" w:pos="4677"/>
                <w:tab w:val="right" w:pos="9355"/>
              </w:tabs>
              <w:suppressAutoHyphens/>
              <w:rPr>
                <w:b/>
                <w:sz w:val="20"/>
                <w:szCs w:val="20"/>
              </w:rPr>
            </w:pPr>
            <w:r w:rsidRPr="003D14DD">
              <w:rPr>
                <w:sz w:val="20"/>
                <w:szCs w:val="20"/>
              </w:rPr>
              <w:t>2.1</w:t>
            </w:r>
          </w:p>
        </w:tc>
        <w:tc>
          <w:tcPr>
            <w:tcW w:w="4922" w:type="dxa"/>
          </w:tcPr>
          <w:p w:rsidR="00AA293B" w:rsidRPr="003D14DD" w:rsidRDefault="00AA293B"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jc w:val="center"/>
              <w:rPr>
                <w:b/>
                <w:sz w:val="20"/>
                <w:szCs w:val="20"/>
              </w:rPr>
            </w:pPr>
          </w:p>
        </w:tc>
        <w:tc>
          <w:tcPr>
            <w:tcW w:w="1069" w:type="dxa"/>
          </w:tcPr>
          <w:p w:rsidR="00AA293B" w:rsidRPr="003D14DD" w:rsidRDefault="00AA293B" w:rsidP="004D69F2">
            <w:pPr>
              <w:pStyle w:val="afff7"/>
              <w:suppressAutoHyphens/>
              <w:snapToGrid w:val="0"/>
              <w:jc w:val="center"/>
              <w:rPr>
                <w:sz w:val="20"/>
                <w:szCs w:val="20"/>
              </w:rPr>
            </w:pPr>
          </w:p>
          <w:p w:rsidR="00AA293B" w:rsidRPr="003D14DD" w:rsidRDefault="00AA293B" w:rsidP="004D69F2">
            <w:pPr>
              <w:pStyle w:val="afff7"/>
              <w:suppressAutoHyphens/>
              <w:snapToGrid w:val="0"/>
              <w:jc w:val="center"/>
              <w:rPr>
                <w:sz w:val="20"/>
                <w:szCs w:val="20"/>
              </w:rPr>
            </w:pPr>
          </w:p>
          <w:p w:rsidR="00AA293B" w:rsidRPr="003D14DD" w:rsidRDefault="00AA293B" w:rsidP="004D69F2">
            <w:pPr>
              <w:pStyle w:val="afff7"/>
              <w:suppressAutoHyphens/>
              <w:snapToGrid w:val="0"/>
              <w:jc w:val="center"/>
              <w:rPr>
                <w:b/>
                <w:sz w:val="20"/>
                <w:szCs w:val="20"/>
              </w:rPr>
            </w:pPr>
            <w:r w:rsidRPr="003D14DD">
              <w:rPr>
                <w:sz w:val="20"/>
                <w:szCs w:val="20"/>
              </w:rPr>
              <w:t>85</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tcPr>
          <w:p w:rsidR="00AA293B" w:rsidRPr="003D14DD" w:rsidRDefault="00AA293B" w:rsidP="004D69F2">
            <w:pPr>
              <w:suppressAutoHyphens/>
              <w:rPr>
                <w:sz w:val="20"/>
                <w:szCs w:val="20"/>
              </w:rPr>
            </w:pPr>
            <w:r w:rsidRPr="003D14DD">
              <w:rPr>
                <w:sz w:val="20"/>
                <w:szCs w:val="20"/>
              </w:rPr>
              <w:t>2.2</w:t>
            </w:r>
          </w:p>
        </w:tc>
        <w:tc>
          <w:tcPr>
            <w:tcW w:w="4922" w:type="dxa"/>
          </w:tcPr>
          <w:p w:rsidR="00AA293B" w:rsidRPr="003D14DD" w:rsidRDefault="00AA293B"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r w:rsidRPr="003D14DD">
              <w:rPr>
                <w:b/>
                <w:sz w:val="20"/>
                <w:szCs w:val="20"/>
              </w:rPr>
              <w:t>6,8</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rPr>
          <w:trHeight w:val="249"/>
        </w:trPr>
        <w:tc>
          <w:tcPr>
            <w:tcW w:w="766" w:type="dxa"/>
            <w:vMerge w:val="restart"/>
          </w:tcPr>
          <w:p w:rsidR="00AA293B" w:rsidRPr="003D14DD" w:rsidRDefault="00AA293B" w:rsidP="004D69F2">
            <w:pPr>
              <w:suppressAutoHyphens/>
              <w:snapToGrid w:val="0"/>
              <w:rPr>
                <w:b/>
                <w:sz w:val="20"/>
                <w:szCs w:val="20"/>
              </w:rPr>
            </w:pPr>
            <w:r w:rsidRPr="003D14DD">
              <w:rPr>
                <w:b/>
                <w:sz w:val="20"/>
                <w:szCs w:val="20"/>
              </w:rPr>
              <w:t>3</w:t>
            </w:r>
          </w:p>
        </w:tc>
        <w:tc>
          <w:tcPr>
            <w:tcW w:w="4922" w:type="dxa"/>
            <w:vMerge w:val="restart"/>
          </w:tcPr>
          <w:p w:rsidR="00AA293B" w:rsidRPr="003D14DD" w:rsidRDefault="00AA293B"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AA293B" w:rsidRPr="003D14DD" w:rsidRDefault="00AA293B"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AA293B" w:rsidRPr="003D14DD" w:rsidRDefault="00AA293B" w:rsidP="004D69F2">
            <w:pPr>
              <w:suppressAutoHyphens/>
              <w:rPr>
                <w:sz w:val="20"/>
                <w:szCs w:val="20"/>
              </w:rPr>
            </w:pPr>
            <w:r w:rsidRPr="003D14DD">
              <w:rPr>
                <w:sz w:val="20"/>
                <w:szCs w:val="20"/>
              </w:rPr>
              <w:t>форма промежуточной аттестации</w:t>
            </w: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jc w:val="center"/>
              <w:rPr>
                <w:b/>
                <w:sz w:val="20"/>
                <w:szCs w:val="20"/>
              </w:rPr>
            </w:pPr>
          </w:p>
        </w:tc>
        <w:tc>
          <w:tcPr>
            <w:tcW w:w="1069" w:type="dxa"/>
          </w:tcPr>
          <w:p w:rsidR="00AA293B" w:rsidRPr="003D14DD" w:rsidRDefault="00AA293B" w:rsidP="004D69F2">
            <w:pPr>
              <w:suppressAutoHyphens/>
              <w:snapToGrid w:val="0"/>
              <w:jc w:val="center"/>
              <w:rPr>
                <w:b/>
                <w:sz w:val="20"/>
                <w:szCs w:val="20"/>
              </w:rPr>
            </w:pPr>
            <w:r w:rsidRPr="003D14DD">
              <w:rPr>
                <w:b/>
                <w:sz w:val="20"/>
                <w:szCs w:val="20"/>
              </w:rPr>
              <w:t>108</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vMerge/>
          </w:tcPr>
          <w:p w:rsidR="00AA293B" w:rsidRPr="003D14DD" w:rsidRDefault="00AA293B" w:rsidP="004D69F2">
            <w:pPr>
              <w:suppressAutoHyphens/>
              <w:snapToGrid w:val="0"/>
              <w:rPr>
                <w:b/>
                <w:sz w:val="20"/>
                <w:szCs w:val="20"/>
              </w:rPr>
            </w:pPr>
          </w:p>
        </w:tc>
        <w:tc>
          <w:tcPr>
            <w:tcW w:w="4922" w:type="dxa"/>
            <w:vMerge/>
            <w:vAlign w:val="center"/>
          </w:tcPr>
          <w:p w:rsidR="00AA293B" w:rsidRPr="003D14DD" w:rsidRDefault="00AA293B" w:rsidP="004D69F2">
            <w:pPr>
              <w:suppressAutoHyphens/>
              <w:rPr>
                <w:sz w:val="20"/>
                <w:szCs w:val="20"/>
              </w:rPr>
            </w:pP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jc w:val="center"/>
              <w:rPr>
                <w:b/>
                <w:sz w:val="20"/>
                <w:szCs w:val="20"/>
              </w:rPr>
            </w:pPr>
          </w:p>
        </w:tc>
        <w:tc>
          <w:tcPr>
            <w:tcW w:w="1069" w:type="dxa"/>
          </w:tcPr>
          <w:p w:rsidR="00AA293B" w:rsidRPr="003D14DD" w:rsidRDefault="00AA293B" w:rsidP="004D69F2">
            <w:pPr>
              <w:suppressAutoHyphens/>
              <w:snapToGrid w:val="0"/>
              <w:jc w:val="center"/>
              <w:rPr>
                <w:b/>
                <w:sz w:val="20"/>
                <w:szCs w:val="20"/>
              </w:rPr>
            </w:pPr>
            <w:r w:rsidRPr="003D14DD">
              <w:rPr>
                <w:sz w:val="20"/>
                <w:szCs w:val="20"/>
              </w:rPr>
              <w:t>3</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vMerge/>
          </w:tcPr>
          <w:p w:rsidR="00AA293B" w:rsidRPr="003D14DD" w:rsidRDefault="00AA293B" w:rsidP="004D69F2">
            <w:pPr>
              <w:suppressAutoHyphens/>
              <w:snapToGrid w:val="0"/>
              <w:rPr>
                <w:b/>
                <w:sz w:val="20"/>
                <w:szCs w:val="20"/>
              </w:rPr>
            </w:pPr>
          </w:p>
        </w:tc>
        <w:tc>
          <w:tcPr>
            <w:tcW w:w="4922" w:type="dxa"/>
            <w:vMerge/>
            <w:vAlign w:val="center"/>
          </w:tcPr>
          <w:p w:rsidR="00AA293B" w:rsidRPr="003D14DD" w:rsidRDefault="00AA293B" w:rsidP="004D69F2">
            <w:pPr>
              <w:rPr>
                <w:sz w:val="20"/>
                <w:szCs w:val="20"/>
              </w:rPr>
            </w:pPr>
          </w:p>
        </w:tc>
        <w:tc>
          <w:tcPr>
            <w:tcW w:w="4278" w:type="dxa"/>
            <w:gridSpan w:val="4"/>
          </w:tcPr>
          <w:p w:rsidR="00AA293B" w:rsidRPr="003D14DD" w:rsidRDefault="00AA293B" w:rsidP="004D69F2">
            <w:pPr>
              <w:pStyle w:val="afff7"/>
              <w:suppressAutoHyphens/>
              <w:snapToGrid w:val="0"/>
              <w:jc w:val="center"/>
              <w:rPr>
                <w:sz w:val="20"/>
                <w:szCs w:val="20"/>
              </w:rPr>
            </w:pPr>
            <w:r w:rsidRPr="003D14DD">
              <w:rPr>
                <w:sz w:val="20"/>
                <w:szCs w:val="20"/>
              </w:rPr>
              <w:t>экзамен</w:t>
            </w:r>
          </w:p>
        </w:tc>
      </w:tr>
    </w:tbl>
    <w:p w:rsidR="00AA293B" w:rsidRPr="003D14DD" w:rsidRDefault="00AA293B" w:rsidP="00AA293B">
      <w:pPr>
        <w:suppressAutoHyphens/>
        <w:ind w:firstLine="709"/>
        <w:jc w:val="both"/>
        <w:rPr>
          <w:b/>
          <w:sz w:val="20"/>
          <w:szCs w:val="20"/>
        </w:rPr>
      </w:pPr>
    </w:p>
    <w:p w:rsidR="00AA293B" w:rsidRPr="003D14DD" w:rsidRDefault="00AA293B" w:rsidP="00AA293B">
      <w:pPr>
        <w:rPr>
          <w:sz w:val="20"/>
          <w:szCs w:val="20"/>
        </w:rPr>
      </w:pPr>
      <w:r w:rsidRPr="003D14DD">
        <w:rPr>
          <w:sz w:val="20"/>
          <w:szCs w:val="20"/>
        </w:rPr>
        <w:t>*</w:t>
      </w:r>
    </w:p>
    <w:p w:rsidR="00AA293B" w:rsidRPr="003D14DD" w:rsidRDefault="00AA293B" w:rsidP="00AA293B">
      <w:pPr>
        <w:rPr>
          <w:sz w:val="20"/>
          <w:szCs w:val="20"/>
        </w:rPr>
      </w:pPr>
      <w:r w:rsidRPr="003D14DD">
        <w:rPr>
          <w:sz w:val="20"/>
          <w:szCs w:val="20"/>
        </w:rPr>
        <w:t>Семинар – семинар-дискуссия</w:t>
      </w:r>
    </w:p>
    <w:p w:rsidR="00AA293B" w:rsidRPr="003D14DD" w:rsidRDefault="00AA293B" w:rsidP="00AA293B">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A293B" w:rsidRPr="003D14DD" w:rsidRDefault="00AA293B" w:rsidP="00AA293B">
      <w:pPr>
        <w:rPr>
          <w:sz w:val="20"/>
          <w:szCs w:val="20"/>
        </w:rPr>
      </w:pPr>
      <w:r w:rsidRPr="003D14DD">
        <w:rPr>
          <w:sz w:val="20"/>
          <w:szCs w:val="20"/>
        </w:rPr>
        <w:t xml:space="preserve">ТТ - практическое занятие - тест-тренинг </w:t>
      </w:r>
    </w:p>
    <w:p w:rsidR="00AA293B" w:rsidRPr="003D14DD" w:rsidRDefault="00AA293B" w:rsidP="00AA293B">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A293B" w:rsidRPr="003D14DD" w:rsidRDefault="00AA293B" w:rsidP="00AA293B">
      <w:pPr>
        <w:rPr>
          <w:sz w:val="20"/>
          <w:szCs w:val="20"/>
        </w:rPr>
      </w:pPr>
      <w:r w:rsidRPr="003D14DD">
        <w:rPr>
          <w:sz w:val="20"/>
          <w:szCs w:val="20"/>
        </w:rPr>
        <w:lastRenderedPageBreak/>
        <w:t>ЛС - практическое занятие - логическая схема</w:t>
      </w:r>
    </w:p>
    <w:p w:rsidR="00AA293B" w:rsidRPr="003D14DD" w:rsidRDefault="00AA293B" w:rsidP="00AA293B">
      <w:pPr>
        <w:rPr>
          <w:sz w:val="20"/>
          <w:szCs w:val="20"/>
        </w:rPr>
      </w:pPr>
      <w:r w:rsidRPr="003D14DD">
        <w:rPr>
          <w:sz w:val="20"/>
          <w:szCs w:val="20"/>
        </w:rPr>
        <w:t>УД - семинар-обсуждение устного доклада</w:t>
      </w:r>
    </w:p>
    <w:p w:rsidR="00AA293B" w:rsidRPr="003D14DD" w:rsidRDefault="00AA293B" w:rsidP="00AA293B">
      <w:pPr>
        <w:rPr>
          <w:sz w:val="20"/>
          <w:szCs w:val="20"/>
        </w:rPr>
      </w:pPr>
      <w:r w:rsidRPr="003D14DD">
        <w:rPr>
          <w:sz w:val="20"/>
          <w:szCs w:val="20"/>
        </w:rPr>
        <w:t xml:space="preserve">РФ – семинар-обсуждение реферата </w:t>
      </w:r>
    </w:p>
    <w:p w:rsidR="00AA293B" w:rsidRPr="003D14DD" w:rsidRDefault="00AA293B" w:rsidP="00AA293B">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A293B" w:rsidRPr="003D14DD" w:rsidRDefault="00AA293B" w:rsidP="00AA293B">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A293B" w:rsidRPr="003D14DD" w:rsidRDefault="00AA293B" w:rsidP="00AA293B">
      <w:pPr>
        <w:rPr>
          <w:sz w:val="20"/>
          <w:szCs w:val="20"/>
        </w:rPr>
      </w:pPr>
      <w:r w:rsidRPr="003D14DD">
        <w:rPr>
          <w:sz w:val="20"/>
          <w:szCs w:val="20"/>
        </w:rPr>
        <w:t xml:space="preserve">УЭ - семинар-обсуждение устного эссе </w:t>
      </w:r>
    </w:p>
    <w:p w:rsidR="00AA293B" w:rsidRPr="003D14DD" w:rsidRDefault="00AA293B" w:rsidP="00AA293B">
      <w:pPr>
        <w:rPr>
          <w:sz w:val="20"/>
          <w:szCs w:val="20"/>
        </w:rPr>
      </w:pPr>
      <w:r w:rsidRPr="003D14DD">
        <w:rPr>
          <w:sz w:val="20"/>
          <w:szCs w:val="20"/>
        </w:rPr>
        <w:t xml:space="preserve">АЛТ - практическое занятие - алгоритмический тренинг  </w:t>
      </w:r>
    </w:p>
    <w:p w:rsidR="00AA293B" w:rsidRPr="003D14DD" w:rsidRDefault="00AA293B" w:rsidP="00AA293B">
      <w:pPr>
        <w:suppressAutoHyphens/>
        <w:ind w:firstLine="709"/>
        <w:jc w:val="both"/>
        <w:rPr>
          <w:b/>
          <w:sz w:val="20"/>
          <w:szCs w:val="20"/>
        </w:rPr>
      </w:pPr>
      <w:r w:rsidRPr="003D14DD">
        <w:rPr>
          <w:b/>
          <w:sz w:val="20"/>
          <w:szCs w:val="20"/>
        </w:rPr>
        <w:t>5. Содержание дисциплины</w:t>
      </w:r>
    </w:p>
    <w:p w:rsidR="00AA293B" w:rsidRPr="003D14DD" w:rsidRDefault="00AA293B" w:rsidP="00AA293B">
      <w:pPr>
        <w:suppressAutoHyphens/>
        <w:ind w:firstLine="709"/>
        <w:jc w:val="both"/>
        <w:rPr>
          <w:b/>
          <w:sz w:val="20"/>
          <w:szCs w:val="20"/>
        </w:rPr>
      </w:pPr>
      <w:r w:rsidRPr="003D14DD">
        <w:rPr>
          <w:b/>
          <w:sz w:val="20"/>
          <w:szCs w:val="20"/>
        </w:rPr>
        <w:t>5.1 Содержание разделов и тем</w:t>
      </w:r>
    </w:p>
    <w:p w:rsidR="00AA293B" w:rsidRPr="003D14DD" w:rsidRDefault="00AA293B" w:rsidP="00AA293B">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18"/>
        <w:gridCol w:w="7270"/>
      </w:tblGrid>
      <w:tr w:rsidR="00AA293B" w:rsidRPr="003D14DD" w:rsidTr="004D69F2">
        <w:trPr>
          <w:tblHeader/>
        </w:trPr>
        <w:tc>
          <w:tcPr>
            <w:tcW w:w="265" w:type="pct"/>
            <w:vAlign w:val="center"/>
          </w:tcPr>
          <w:p w:rsidR="00AA293B" w:rsidRPr="003D14DD" w:rsidRDefault="00AA293B" w:rsidP="004D69F2">
            <w:pPr>
              <w:suppressAutoHyphens/>
              <w:jc w:val="center"/>
              <w:rPr>
                <w:sz w:val="20"/>
                <w:szCs w:val="20"/>
              </w:rPr>
            </w:pPr>
            <w:r w:rsidRPr="003D14DD">
              <w:rPr>
                <w:sz w:val="20"/>
                <w:szCs w:val="20"/>
              </w:rPr>
              <w:t>№ п/п</w:t>
            </w:r>
          </w:p>
        </w:tc>
        <w:tc>
          <w:tcPr>
            <w:tcW w:w="905" w:type="pct"/>
            <w:vAlign w:val="center"/>
          </w:tcPr>
          <w:p w:rsidR="00AA293B" w:rsidRPr="003D14DD" w:rsidRDefault="00AA293B"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AA293B" w:rsidRPr="003D14DD" w:rsidRDefault="00AA293B" w:rsidP="004D69F2">
            <w:pPr>
              <w:suppressAutoHyphens/>
              <w:jc w:val="center"/>
              <w:rPr>
                <w:bCs/>
                <w:sz w:val="20"/>
                <w:szCs w:val="20"/>
              </w:rPr>
            </w:pPr>
            <w:r w:rsidRPr="003D14DD">
              <w:rPr>
                <w:bCs/>
                <w:sz w:val="20"/>
                <w:szCs w:val="20"/>
              </w:rPr>
              <w:t>Содержание раздела дисциплины</w:t>
            </w:r>
          </w:p>
        </w:tc>
      </w:tr>
      <w:tr w:rsidR="00AA293B" w:rsidRPr="003D14DD" w:rsidTr="004D69F2">
        <w:tc>
          <w:tcPr>
            <w:tcW w:w="265" w:type="pct"/>
          </w:tcPr>
          <w:p w:rsidR="00AA293B" w:rsidRPr="003D14DD" w:rsidRDefault="00AA293B" w:rsidP="004D69F2">
            <w:pPr>
              <w:suppressAutoHyphens/>
              <w:jc w:val="center"/>
              <w:rPr>
                <w:sz w:val="20"/>
                <w:szCs w:val="20"/>
              </w:rPr>
            </w:pPr>
            <w:r w:rsidRPr="003D14DD">
              <w:rPr>
                <w:sz w:val="20"/>
                <w:szCs w:val="20"/>
              </w:rPr>
              <w:t>1</w:t>
            </w:r>
          </w:p>
        </w:tc>
        <w:tc>
          <w:tcPr>
            <w:tcW w:w="905" w:type="pct"/>
          </w:tcPr>
          <w:p w:rsidR="00AA293B" w:rsidRPr="003D14DD" w:rsidRDefault="00AA293B" w:rsidP="004D69F2">
            <w:pPr>
              <w:suppressAutoHyphens/>
              <w:rPr>
                <w:sz w:val="20"/>
                <w:szCs w:val="20"/>
              </w:rPr>
            </w:pPr>
            <w:r w:rsidRPr="003D14DD">
              <w:rPr>
                <w:sz w:val="20"/>
                <w:szCs w:val="20"/>
              </w:rPr>
              <w:t>Общие положения о программе развития образовательной организации</w:t>
            </w:r>
          </w:p>
        </w:tc>
        <w:tc>
          <w:tcPr>
            <w:tcW w:w="3830" w:type="pct"/>
          </w:tcPr>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Программа развития образовательной организации как модель системного решения проблемы перехода к инновационной системе управления.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Значение программы развития образовательной организации в условиях модернизации образования.</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Инновационный потенциал программы развития.</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Концепция развития образовательной организации.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Аналитическое и прогностическое обоснование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Правовые основы программы развития образовательной организации.</w:t>
            </w:r>
          </w:p>
        </w:tc>
      </w:tr>
      <w:tr w:rsidR="00AA293B" w:rsidRPr="003D14DD" w:rsidTr="004D69F2">
        <w:tc>
          <w:tcPr>
            <w:tcW w:w="265" w:type="pct"/>
          </w:tcPr>
          <w:p w:rsidR="00AA293B" w:rsidRPr="003D14DD" w:rsidRDefault="00AA293B" w:rsidP="004D69F2">
            <w:pPr>
              <w:suppressAutoHyphens/>
              <w:jc w:val="center"/>
              <w:rPr>
                <w:sz w:val="20"/>
                <w:szCs w:val="20"/>
              </w:rPr>
            </w:pPr>
            <w:r w:rsidRPr="003D14DD">
              <w:rPr>
                <w:sz w:val="20"/>
                <w:szCs w:val="20"/>
              </w:rPr>
              <w:t>2</w:t>
            </w:r>
          </w:p>
        </w:tc>
        <w:tc>
          <w:tcPr>
            <w:tcW w:w="905" w:type="pct"/>
          </w:tcPr>
          <w:p w:rsidR="00AA293B" w:rsidRPr="003D14DD" w:rsidRDefault="00AA293B" w:rsidP="004D69F2">
            <w:pPr>
              <w:suppressAutoHyphens/>
              <w:jc w:val="both"/>
              <w:rPr>
                <w:sz w:val="20"/>
                <w:szCs w:val="20"/>
              </w:rPr>
            </w:pPr>
            <w:r w:rsidRPr="003D14DD">
              <w:rPr>
                <w:bCs/>
                <w:sz w:val="20"/>
                <w:szCs w:val="20"/>
              </w:rPr>
              <w:t>Механизм проектирования программы развития образовательной организации</w:t>
            </w:r>
          </w:p>
        </w:tc>
        <w:tc>
          <w:tcPr>
            <w:tcW w:w="3830" w:type="pct"/>
          </w:tcPr>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Подходы к разработке программы развития образовательной организации.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Основные требования к программам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Алгоритм проектирования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Паспорт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Основания для разработки программы развития образовательной организации.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Разработчики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Цель и задачи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Структура и содержание программы развития образовательной организации.</w:t>
            </w:r>
          </w:p>
        </w:tc>
      </w:tr>
      <w:tr w:rsidR="00AA293B" w:rsidRPr="003D14DD" w:rsidTr="004D69F2">
        <w:tc>
          <w:tcPr>
            <w:tcW w:w="265" w:type="pct"/>
          </w:tcPr>
          <w:p w:rsidR="00AA293B" w:rsidRPr="003D14DD" w:rsidRDefault="00AA293B" w:rsidP="004D69F2">
            <w:pPr>
              <w:suppressAutoHyphens/>
              <w:jc w:val="center"/>
              <w:rPr>
                <w:sz w:val="20"/>
                <w:szCs w:val="20"/>
              </w:rPr>
            </w:pPr>
            <w:r w:rsidRPr="003D14DD">
              <w:rPr>
                <w:sz w:val="20"/>
                <w:szCs w:val="20"/>
              </w:rPr>
              <w:t>3</w:t>
            </w:r>
          </w:p>
        </w:tc>
        <w:tc>
          <w:tcPr>
            <w:tcW w:w="905" w:type="pct"/>
          </w:tcPr>
          <w:p w:rsidR="00AA293B" w:rsidRPr="003D14DD" w:rsidRDefault="00AA293B" w:rsidP="004D69F2">
            <w:pPr>
              <w:suppressAutoHyphens/>
              <w:jc w:val="both"/>
              <w:rPr>
                <w:bCs/>
                <w:sz w:val="20"/>
                <w:szCs w:val="20"/>
              </w:rPr>
            </w:pPr>
            <w:r w:rsidRPr="003D14DD">
              <w:rPr>
                <w:bCs/>
                <w:sz w:val="20"/>
                <w:szCs w:val="20"/>
              </w:rPr>
              <w:t>Механизм реализации программы развития образовательной организации</w:t>
            </w:r>
          </w:p>
        </w:tc>
        <w:tc>
          <w:tcPr>
            <w:tcW w:w="3830" w:type="pct"/>
          </w:tcPr>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Алгоритм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Сроки и этапы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Ресурсное обеспечение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Исполнители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Объем и источники финансирования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Конечные результаты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Показатели эффективности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Система организации контроля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Анализ ошибок и недостатков программы развития образовательной организации</w:t>
            </w:r>
          </w:p>
        </w:tc>
      </w:tr>
    </w:tbl>
    <w:p w:rsidR="00AA293B" w:rsidRPr="003D14DD" w:rsidRDefault="00AA293B" w:rsidP="00AA293B">
      <w:pPr>
        <w:suppressAutoHyphens/>
        <w:ind w:firstLine="709"/>
        <w:jc w:val="both"/>
        <w:rPr>
          <w:b/>
          <w:sz w:val="20"/>
          <w:szCs w:val="20"/>
        </w:rPr>
      </w:pPr>
    </w:p>
    <w:p w:rsidR="00AA293B" w:rsidRPr="003D14DD" w:rsidRDefault="00AA293B" w:rsidP="00AA293B">
      <w:pPr>
        <w:suppressAutoHyphens/>
        <w:ind w:firstLine="709"/>
        <w:jc w:val="both"/>
        <w:rPr>
          <w:b/>
          <w:sz w:val="20"/>
          <w:szCs w:val="20"/>
        </w:rPr>
      </w:pPr>
      <w:r w:rsidRPr="003D14DD">
        <w:rPr>
          <w:b/>
          <w:sz w:val="20"/>
          <w:szCs w:val="20"/>
        </w:rPr>
        <w:t>5.2 Занятия лекционного и семинарского типа</w:t>
      </w:r>
    </w:p>
    <w:p w:rsidR="00AA293B" w:rsidRPr="003D14DD" w:rsidRDefault="00AA293B" w:rsidP="00AA293B">
      <w:pPr>
        <w:suppressAutoHyphens/>
        <w:ind w:firstLine="709"/>
        <w:jc w:val="both"/>
        <w:rPr>
          <w:b/>
          <w:sz w:val="20"/>
          <w:szCs w:val="20"/>
        </w:rPr>
      </w:pPr>
      <w:r w:rsidRPr="003D14DD">
        <w:rPr>
          <w:b/>
          <w:sz w:val="20"/>
          <w:szCs w:val="20"/>
        </w:rPr>
        <w:t>5.2.1 Темы лекций</w:t>
      </w:r>
    </w:p>
    <w:p w:rsidR="00AA293B" w:rsidRPr="003D14DD" w:rsidRDefault="00AA293B" w:rsidP="00AA293B">
      <w:pPr>
        <w:suppressAutoHyphens/>
        <w:ind w:firstLine="709"/>
        <w:jc w:val="both"/>
        <w:rPr>
          <w:b/>
          <w:sz w:val="20"/>
          <w:szCs w:val="20"/>
        </w:rPr>
      </w:pPr>
      <w:r w:rsidRPr="003D14DD">
        <w:rPr>
          <w:b/>
          <w:sz w:val="20"/>
          <w:szCs w:val="20"/>
        </w:rPr>
        <w:t>Раздел 1 «Общие положения о программе развития образовательной организации»</w:t>
      </w:r>
    </w:p>
    <w:p w:rsidR="00AA293B" w:rsidRPr="003D14DD" w:rsidRDefault="00AA293B" w:rsidP="00AA293B">
      <w:pPr>
        <w:tabs>
          <w:tab w:val="left" w:pos="993"/>
        </w:tabs>
        <w:suppressAutoHyphens/>
        <w:ind w:firstLine="709"/>
        <w:jc w:val="both"/>
        <w:rPr>
          <w:sz w:val="20"/>
          <w:szCs w:val="20"/>
        </w:rPr>
      </w:pPr>
      <w:r w:rsidRPr="003D14DD">
        <w:rPr>
          <w:sz w:val="20"/>
          <w:szCs w:val="20"/>
        </w:rPr>
        <w:t>1.</w:t>
      </w:r>
      <w:r w:rsidRPr="003D14DD">
        <w:rPr>
          <w:sz w:val="20"/>
          <w:szCs w:val="20"/>
        </w:rPr>
        <w:tab/>
        <w:t>Значение программы развития образовательной организации в условиях модернизации образования</w:t>
      </w:r>
    </w:p>
    <w:p w:rsidR="00AA293B" w:rsidRPr="003D14DD" w:rsidRDefault="00AA293B" w:rsidP="00AA293B">
      <w:pPr>
        <w:tabs>
          <w:tab w:val="left" w:pos="993"/>
        </w:tabs>
        <w:suppressAutoHyphens/>
        <w:ind w:firstLine="709"/>
        <w:jc w:val="both"/>
        <w:rPr>
          <w:sz w:val="20"/>
          <w:szCs w:val="20"/>
        </w:rPr>
      </w:pPr>
      <w:r w:rsidRPr="003D14DD">
        <w:rPr>
          <w:sz w:val="20"/>
          <w:szCs w:val="20"/>
        </w:rPr>
        <w:t>2.</w:t>
      </w:r>
      <w:r w:rsidRPr="003D14DD">
        <w:rPr>
          <w:sz w:val="20"/>
          <w:szCs w:val="20"/>
        </w:rPr>
        <w:tab/>
        <w:t>Концепция развития образовательной организации</w:t>
      </w:r>
    </w:p>
    <w:p w:rsidR="00AA293B" w:rsidRPr="003D14DD" w:rsidRDefault="00AA293B" w:rsidP="00AA293B">
      <w:pPr>
        <w:tabs>
          <w:tab w:val="left" w:pos="993"/>
        </w:tabs>
        <w:suppressAutoHyphens/>
        <w:ind w:firstLine="709"/>
        <w:jc w:val="both"/>
        <w:rPr>
          <w:b/>
          <w:sz w:val="20"/>
          <w:szCs w:val="20"/>
        </w:rPr>
      </w:pPr>
    </w:p>
    <w:p w:rsidR="00AA293B" w:rsidRPr="003D14DD" w:rsidRDefault="00AA293B" w:rsidP="00AA293B">
      <w:pPr>
        <w:tabs>
          <w:tab w:val="left" w:pos="993"/>
        </w:tabs>
        <w:suppressAutoHyphens/>
        <w:ind w:firstLine="709"/>
        <w:jc w:val="both"/>
        <w:rPr>
          <w:b/>
          <w:sz w:val="20"/>
          <w:szCs w:val="20"/>
        </w:rPr>
      </w:pPr>
      <w:r w:rsidRPr="003D14DD">
        <w:rPr>
          <w:b/>
          <w:sz w:val="20"/>
          <w:szCs w:val="20"/>
        </w:rPr>
        <w:t>Раздел 2 «Механизм проектирования программы развития образовательной организации»</w:t>
      </w:r>
    </w:p>
    <w:p w:rsidR="00AA293B" w:rsidRPr="003D14DD" w:rsidRDefault="00AA293B" w:rsidP="00AA293B">
      <w:pPr>
        <w:tabs>
          <w:tab w:val="left" w:pos="993"/>
        </w:tabs>
        <w:suppressAutoHyphens/>
        <w:ind w:firstLine="709"/>
        <w:jc w:val="both"/>
        <w:rPr>
          <w:sz w:val="20"/>
          <w:szCs w:val="20"/>
        </w:rPr>
      </w:pPr>
      <w:r w:rsidRPr="003D14DD">
        <w:rPr>
          <w:sz w:val="20"/>
          <w:szCs w:val="20"/>
        </w:rPr>
        <w:t>1.</w:t>
      </w:r>
      <w:r w:rsidRPr="003D14DD">
        <w:rPr>
          <w:sz w:val="20"/>
          <w:szCs w:val="20"/>
        </w:rPr>
        <w:tab/>
        <w:t xml:space="preserve">Алгоритм проектирования программы развития образовательной организации </w:t>
      </w:r>
    </w:p>
    <w:p w:rsidR="00AA293B" w:rsidRPr="003D14DD" w:rsidRDefault="00AA293B" w:rsidP="00AA293B">
      <w:pPr>
        <w:tabs>
          <w:tab w:val="left" w:pos="993"/>
        </w:tabs>
        <w:suppressAutoHyphens/>
        <w:ind w:firstLine="709"/>
        <w:jc w:val="both"/>
        <w:rPr>
          <w:b/>
          <w:sz w:val="20"/>
          <w:szCs w:val="20"/>
        </w:rPr>
      </w:pPr>
      <w:r w:rsidRPr="003D14DD">
        <w:rPr>
          <w:sz w:val="20"/>
          <w:szCs w:val="20"/>
        </w:rPr>
        <w:t>2.</w:t>
      </w:r>
      <w:r w:rsidRPr="003D14DD">
        <w:rPr>
          <w:sz w:val="20"/>
          <w:szCs w:val="20"/>
        </w:rPr>
        <w:tab/>
        <w:t>Структура и содержание программы развития образовательной организации</w:t>
      </w:r>
    </w:p>
    <w:p w:rsidR="00AA293B" w:rsidRPr="003D14DD" w:rsidRDefault="00AA293B" w:rsidP="00AA293B">
      <w:pPr>
        <w:tabs>
          <w:tab w:val="left" w:pos="993"/>
        </w:tabs>
        <w:suppressAutoHyphens/>
        <w:ind w:firstLine="709"/>
        <w:jc w:val="both"/>
        <w:rPr>
          <w:b/>
          <w:sz w:val="20"/>
          <w:szCs w:val="20"/>
        </w:rPr>
      </w:pPr>
    </w:p>
    <w:p w:rsidR="00AA293B" w:rsidRPr="003D14DD" w:rsidRDefault="00AA293B" w:rsidP="00AA293B">
      <w:pPr>
        <w:tabs>
          <w:tab w:val="left" w:pos="993"/>
        </w:tabs>
        <w:suppressAutoHyphens/>
        <w:ind w:firstLine="709"/>
        <w:jc w:val="both"/>
        <w:rPr>
          <w:b/>
          <w:sz w:val="20"/>
          <w:szCs w:val="20"/>
        </w:rPr>
      </w:pPr>
      <w:r w:rsidRPr="003D14DD">
        <w:rPr>
          <w:b/>
          <w:sz w:val="20"/>
          <w:szCs w:val="20"/>
        </w:rPr>
        <w:t>Раздел 3 «Механизм реализации программы развития образовательной организации»</w:t>
      </w:r>
    </w:p>
    <w:p w:rsidR="00AA293B" w:rsidRPr="003D14DD" w:rsidRDefault="00AA293B" w:rsidP="00AA293B">
      <w:pPr>
        <w:tabs>
          <w:tab w:val="left" w:pos="993"/>
        </w:tabs>
        <w:suppressAutoHyphens/>
        <w:ind w:firstLine="709"/>
        <w:jc w:val="both"/>
        <w:rPr>
          <w:sz w:val="20"/>
          <w:szCs w:val="20"/>
        </w:rPr>
      </w:pPr>
      <w:r w:rsidRPr="003D14DD">
        <w:rPr>
          <w:sz w:val="20"/>
          <w:szCs w:val="20"/>
        </w:rPr>
        <w:t>1.</w:t>
      </w:r>
      <w:r w:rsidRPr="003D14DD">
        <w:rPr>
          <w:sz w:val="20"/>
          <w:szCs w:val="20"/>
        </w:rPr>
        <w:tab/>
        <w:t xml:space="preserve">Алгоритм реализации программы развития образовательной организации </w:t>
      </w:r>
    </w:p>
    <w:p w:rsidR="00AA293B" w:rsidRPr="003D14DD" w:rsidRDefault="00AA293B" w:rsidP="00AA293B">
      <w:pPr>
        <w:tabs>
          <w:tab w:val="left" w:pos="993"/>
        </w:tabs>
        <w:suppressAutoHyphens/>
        <w:ind w:firstLine="709"/>
        <w:jc w:val="both"/>
        <w:rPr>
          <w:sz w:val="20"/>
          <w:szCs w:val="20"/>
        </w:rPr>
      </w:pPr>
      <w:r w:rsidRPr="003D14DD">
        <w:rPr>
          <w:sz w:val="20"/>
          <w:szCs w:val="20"/>
        </w:rPr>
        <w:t>2.</w:t>
      </w:r>
      <w:r w:rsidRPr="003D14DD">
        <w:rPr>
          <w:sz w:val="20"/>
          <w:szCs w:val="20"/>
        </w:rPr>
        <w:tab/>
        <w:t>Конечные результаты реализации программы развития образовательной организации</w:t>
      </w:r>
    </w:p>
    <w:p w:rsidR="00AA293B" w:rsidRPr="003D14DD" w:rsidRDefault="00AA293B" w:rsidP="00AA293B">
      <w:pPr>
        <w:suppressAutoHyphens/>
        <w:ind w:firstLine="709"/>
        <w:jc w:val="both"/>
        <w:rPr>
          <w:b/>
          <w:sz w:val="20"/>
          <w:szCs w:val="20"/>
        </w:rPr>
      </w:pPr>
      <w:r w:rsidRPr="003D14DD">
        <w:rPr>
          <w:b/>
          <w:sz w:val="20"/>
          <w:szCs w:val="20"/>
        </w:rPr>
        <w:t xml:space="preserve"> </w:t>
      </w:r>
    </w:p>
    <w:p w:rsidR="00AA293B" w:rsidRPr="003D14DD" w:rsidRDefault="00AA293B" w:rsidP="00AA293B">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AA293B" w:rsidRPr="003D14DD" w:rsidRDefault="00AA293B" w:rsidP="00AA293B">
      <w:pPr>
        <w:tabs>
          <w:tab w:val="left" w:pos="993"/>
        </w:tabs>
        <w:suppressAutoHyphens/>
        <w:ind w:firstLine="709"/>
        <w:jc w:val="both"/>
        <w:rPr>
          <w:b/>
          <w:sz w:val="20"/>
          <w:szCs w:val="20"/>
        </w:rPr>
      </w:pPr>
      <w:r w:rsidRPr="003D14DD">
        <w:rPr>
          <w:b/>
          <w:sz w:val="20"/>
          <w:szCs w:val="20"/>
        </w:rPr>
        <w:t>Раздел 1 «</w:t>
      </w:r>
      <w:r w:rsidRPr="003D14DD">
        <w:rPr>
          <w:b/>
          <w:bCs/>
          <w:sz w:val="20"/>
          <w:szCs w:val="20"/>
        </w:rPr>
        <w:t>Общие положения о программе развития образовательной организации</w:t>
      </w:r>
      <w:r w:rsidRPr="003D14DD">
        <w:rPr>
          <w:b/>
          <w:sz w:val="20"/>
          <w:szCs w:val="20"/>
        </w:rPr>
        <w:t>»</w:t>
      </w:r>
    </w:p>
    <w:p w:rsidR="00AA293B" w:rsidRPr="003D14DD" w:rsidRDefault="00AA293B" w:rsidP="00AA293B">
      <w:pPr>
        <w:numPr>
          <w:ilvl w:val="0"/>
          <w:numId w:val="25"/>
        </w:numPr>
        <w:tabs>
          <w:tab w:val="left" w:pos="993"/>
          <w:tab w:val="left" w:pos="1080"/>
        </w:tabs>
        <w:ind w:left="0" w:firstLine="709"/>
        <w:jc w:val="both"/>
        <w:rPr>
          <w:sz w:val="20"/>
          <w:szCs w:val="20"/>
        </w:rPr>
      </w:pPr>
      <w:r w:rsidRPr="003D14DD">
        <w:rPr>
          <w:sz w:val="20"/>
          <w:szCs w:val="20"/>
        </w:rPr>
        <w:t>Анализ состояния и прогноз тенденций изменения внешней среды 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Анализ состояния и прогноз тенденций изменения социального заказа на образование</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lastRenderedPageBreak/>
        <w:t xml:space="preserve">Характеристика влияния на </w:t>
      </w:r>
      <w:r w:rsidRPr="003D14DD">
        <w:rPr>
          <w:sz w:val="20"/>
          <w:szCs w:val="20"/>
        </w:rPr>
        <w:t>образовательную организацию</w:t>
      </w:r>
      <w:r w:rsidRPr="003D14DD">
        <w:rPr>
          <w:bCs/>
          <w:iCs/>
          <w:sz w:val="20"/>
          <w:szCs w:val="20"/>
        </w:rPr>
        <w:t xml:space="preserve"> социально-экономических и социокультурных факторов</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Анализ достижений </w:t>
      </w:r>
      <w:r w:rsidRPr="003D14DD">
        <w:rPr>
          <w:sz w:val="20"/>
          <w:szCs w:val="20"/>
        </w:rPr>
        <w:t>образовательной организации</w:t>
      </w:r>
    </w:p>
    <w:p w:rsidR="00AA293B" w:rsidRPr="003D14DD" w:rsidRDefault="00AA293B" w:rsidP="00AA293B">
      <w:pPr>
        <w:numPr>
          <w:ilvl w:val="0"/>
          <w:numId w:val="25"/>
        </w:numPr>
        <w:tabs>
          <w:tab w:val="left" w:pos="993"/>
        </w:tabs>
        <w:suppressAutoHyphens/>
        <w:ind w:left="0" w:firstLine="709"/>
        <w:jc w:val="both"/>
        <w:rPr>
          <w:sz w:val="20"/>
          <w:szCs w:val="20"/>
        </w:rPr>
      </w:pPr>
      <w:r w:rsidRPr="003D14DD">
        <w:rPr>
          <w:sz w:val="20"/>
          <w:szCs w:val="20"/>
        </w:rPr>
        <w:t>Основные этапы развития 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Анализ проблем </w:t>
      </w:r>
      <w:r w:rsidRPr="003D14DD">
        <w:rPr>
          <w:sz w:val="20"/>
          <w:szCs w:val="20"/>
        </w:rPr>
        <w:t>образовательной организации</w:t>
      </w:r>
      <w:r w:rsidRPr="003D14DD">
        <w:rPr>
          <w:bCs/>
          <w:iCs/>
          <w:sz w:val="20"/>
          <w:szCs w:val="20"/>
        </w:rPr>
        <w:t xml:space="preserve"> и их причины</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Ценностные основания новой </w:t>
      </w:r>
      <w:r w:rsidRPr="003D14DD">
        <w:rPr>
          <w:sz w:val="20"/>
          <w:szCs w:val="20"/>
        </w:rPr>
        <w:t>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Миссия </w:t>
      </w:r>
      <w:r w:rsidRPr="003D14DD">
        <w:rPr>
          <w:sz w:val="20"/>
          <w:szCs w:val="20"/>
        </w:rPr>
        <w:t>образовательной организации</w:t>
      </w:r>
      <w:r w:rsidRPr="003D14DD">
        <w:rPr>
          <w:bCs/>
          <w:iCs/>
          <w:sz w:val="20"/>
          <w:szCs w:val="20"/>
        </w:rPr>
        <w:t xml:space="preserve"> и его подразделений</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Социальные партнеры </w:t>
      </w:r>
      <w:r w:rsidRPr="003D14DD">
        <w:rPr>
          <w:sz w:val="20"/>
          <w:szCs w:val="20"/>
        </w:rPr>
        <w:t>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Внешние связи </w:t>
      </w:r>
      <w:r w:rsidRPr="003D14DD">
        <w:rPr>
          <w:sz w:val="20"/>
          <w:szCs w:val="20"/>
        </w:rPr>
        <w:t>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Состояние систем управления </w:t>
      </w:r>
      <w:r w:rsidRPr="003D14DD">
        <w:rPr>
          <w:sz w:val="20"/>
          <w:szCs w:val="20"/>
        </w:rPr>
        <w:t>образовательной организации</w:t>
      </w:r>
    </w:p>
    <w:p w:rsidR="00AA293B" w:rsidRPr="003D14DD" w:rsidRDefault="00AA293B" w:rsidP="00AA293B">
      <w:pPr>
        <w:numPr>
          <w:ilvl w:val="0"/>
          <w:numId w:val="25"/>
        </w:numPr>
        <w:tabs>
          <w:tab w:val="left" w:pos="993"/>
        </w:tabs>
        <w:suppressAutoHyphens/>
        <w:ind w:left="0" w:firstLine="709"/>
        <w:jc w:val="both"/>
        <w:rPr>
          <w:sz w:val="20"/>
          <w:szCs w:val="20"/>
        </w:rPr>
      </w:pPr>
      <w:r w:rsidRPr="003D14DD">
        <w:rPr>
          <w:sz w:val="20"/>
          <w:szCs w:val="20"/>
        </w:rPr>
        <w:t>Содержание образования и организация образовательного процесса</w:t>
      </w:r>
    </w:p>
    <w:p w:rsidR="00AA293B" w:rsidRPr="003D14DD" w:rsidRDefault="00AA293B" w:rsidP="00AA293B">
      <w:pPr>
        <w:tabs>
          <w:tab w:val="left" w:pos="993"/>
          <w:tab w:val="left" w:pos="1080"/>
        </w:tabs>
        <w:ind w:firstLine="709"/>
        <w:jc w:val="both"/>
        <w:rPr>
          <w:bCs/>
          <w:iCs/>
          <w:sz w:val="20"/>
          <w:szCs w:val="20"/>
        </w:rPr>
      </w:pPr>
    </w:p>
    <w:p w:rsidR="00AA293B" w:rsidRPr="003D14DD" w:rsidRDefault="00AA293B" w:rsidP="00AA293B">
      <w:pPr>
        <w:tabs>
          <w:tab w:val="left" w:pos="993"/>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bCs/>
          <w:sz w:val="20"/>
          <w:szCs w:val="20"/>
        </w:rPr>
        <w:t>Механизм проектирования программы развития образовательной организации</w:t>
      </w:r>
      <w:r w:rsidRPr="003D14DD">
        <w:rPr>
          <w:b/>
          <w:iCs/>
          <w:sz w:val="20"/>
          <w:szCs w:val="20"/>
        </w:rPr>
        <w:t>»</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Значение программы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Основные этапы проектирования программы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Основные направления инноваций в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Цели программы развития образовательной организации.</w:t>
      </w:r>
    </w:p>
    <w:p w:rsidR="00AA293B" w:rsidRPr="003D14DD" w:rsidRDefault="00AA293B" w:rsidP="00AA293B">
      <w:pPr>
        <w:numPr>
          <w:ilvl w:val="0"/>
          <w:numId w:val="26"/>
        </w:numPr>
        <w:tabs>
          <w:tab w:val="left" w:pos="993"/>
          <w:tab w:val="left" w:pos="1080"/>
        </w:tabs>
        <w:ind w:left="0" w:firstLine="709"/>
        <w:jc w:val="both"/>
        <w:rPr>
          <w:bCs/>
          <w:iCs/>
          <w:sz w:val="20"/>
          <w:szCs w:val="20"/>
        </w:rPr>
      </w:pPr>
      <w:r w:rsidRPr="003D14DD">
        <w:rPr>
          <w:bCs/>
          <w:iCs/>
          <w:sz w:val="20"/>
          <w:szCs w:val="20"/>
        </w:rPr>
        <w:t xml:space="preserve">Организация образования (воспитания) в </w:t>
      </w:r>
      <w:r w:rsidRPr="003D14DD">
        <w:rPr>
          <w:sz w:val="20"/>
          <w:szCs w:val="20"/>
        </w:rPr>
        <w:t>образовательной организации в соответствии с программой развития.</w:t>
      </w:r>
    </w:p>
    <w:p w:rsidR="00AA293B" w:rsidRPr="003D14DD" w:rsidRDefault="00AA293B" w:rsidP="00AA293B">
      <w:pPr>
        <w:numPr>
          <w:ilvl w:val="0"/>
          <w:numId w:val="26"/>
        </w:numPr>
        <w:tabs>
          <w:tab w:val="left" w:pos="993"/>
          <w:tab w:val="left" w:pos="1080"/>
        </w:tabs>
        <w:ind w:left="0" w:firstLine="709"/>
        <w:jc w:val="both"/>
        <w:rPr>
          <w:bCs/>
          <w:iCs/>
          <w:sz w:val="20"/>
          <w:szCs w:val="20"/>
        </w:rPr>
      </w:pPr>
      <w:r w:rsidRPr="003D14DD">
        <w:rPr>
          <w:bCs/>
          <w:iCs/>
          <w:sz w:val="20"/>
          <w:szCs w:val="20"/>
        </w:rPr>
        <w:t>Образовательные (воспитательные) маршруты и траектории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 xml:space="preserve">Программа развития образовательной организации как нормативная модель </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Разработка стратегии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Характеристика подготовительного этапа проектирования программы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proofErr w:type="spellStart"/>
      <w:r w:rsidRPr="003D14DD">
        <w:rPr>
          <w:sz w:val="20"/>
          <w:szCs w:val="20"/>
        </w:rPr>
        <w:t>Экспертирование</w:t>
      </w:r>
      <w:proofErr w:type="spellEnd"/>
      <w:r w:rsidRPr="003D14DD">
        <w:rPr>
          <w:sz w:val="20"/>
          <w:szCs w:val="20"/>
        </w:rPr>
        <w:t xml:space="preserve"> проекта программы развития образовательной организации</w:t>
      </w:r>
    </w:p>
    <w:p w:rsidR="00AA293B" w:rsidRPr="003D14DD" w:rsidRDefault="00AA293B" w:rsidP="00AA293B">
      <w:pPr>
        <w:tabs>
          <w:tab w:val="left" w:pos="426"/>
          <w:tab w:val="left" w:pos="993"/>
          <w:tab w:val="left" w:pos="1080"/>
        </w:tabs>
        <w:suppressAutoHyphens/>
        <w:ind w:firstLine="709"/>
        <w:jc w:val="both"/>
        <w:rPr>
          <w:sz w:val="20"/>
          <w:szCs w:val="20"/>
        </w:rPr>
      </w:pPr>
    </w:p>
    <w:p w:rsidR="00AA293B" w:rsidRPr="003D14DD" w:rsidRDefault="00AA293B" w:rsidP="00AA293B">
      <w:pPr>
        <w:tabs>
          <w:tab w:val="left" w:pos="993"/>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bCs/>
          <w:sz w:val="20"/>
          <w:szCs w:val="20"/>
        </w:rPr>
        <w:t>Механизм реализации программы развития образовательной организации</w:t>
      </w:r>
      <w:r w:rsidRPr="003D14DD">
        <w:rPr>
          <w:b/>
          <w:sz w:val="20"/>
          <w:szCs w:val="20"/>
        </w:rPr>
        <w:t>»</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 xml:space="preserve">Состояние ресурсов </w:t>
      </w:r>
      <w:r w:rsidRPr="003D14DD">
        <w:rPr>
          <w:sz w:val="20"/>
          <w:szCs w:val="20"/>
        </w:rPr>
        <w:t>образовательной организации</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 xml:space="preserve">Общие показатели суммарных достижений </w:t>
      </w:r>
      <w:r w:rsidRPr="003D14DD">
        <w:rPr>
          <w:sz w:val="20"/>
          <w:szCs w:val="20"/>
        </w:rPr>
        <w:t>образовательной организации</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Характеристика контингента</w:t>
      </w:r>
      <w:r w:rsidRPr="003D14DD">
        <w:rPr>
          <w:sz w:val="20"/>
          <w:szCs w:val="20"/>
        </w:rPr>
        <w:t xml:space="preserve"> образовательной организации</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 xml:space="preserve">Образовательные (воспитательные) технологии </w:t>
      </w:r>
      <w:r w:rsidRPr="003D14DD">
        <w:rPr>
          <w:sz w:val="20"/>
          <w:szCs w:val="20"/>
        </w:rPr>
        <w:t>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Критерии самооценки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Мероприятия по реализации нововведений в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Характеристика результатов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Основные этапы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Сроки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Кадровое обеспечение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Источники финансирования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Анализ результатов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Эффективность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Контроль за реализацией программы развития образовательной организации</w:t>
      </w:r>
    </w:p>
    <w:p w:rsidR="00AA293B" w:rsidRPr="003D14DD" w:rsidRDefault="00AA293B" w:rsidP="00AA293B">
      <w:pPr>
        <w:suppressAutoHyphens/>
        <w:jc w:val="both"/>
        <w:rPr>
          <w:b/>
          <w:sz w:val="20"/>
          <w:szCs w:val="20"/>
        </w:rPr>
      </w:pPr>
    </w:p>
    <w:p w:rsidR="00AA293B" w:rsidRPr="003D14DD" w:rsidRDefault="00AA293B" w:rsidP="00AA293B">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A293B" w:rsidRPr="003D14DD" w:rsidRDefault="00AA293B" w:rsidP="00AA293B">
      <w:pPr>
        <w:suppressAutoHyphens/>
        <w:ind w:firstLine="72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AA293B" w:rsidRPr="003D14DD" w:rsidTr="004D69F2">
        <w:trPr>
          <w:trHeight w:val="190"/>
          <w:tblHeader/>
        </w:trPr>
        <w:tc>
          <w:tcPr>
            <w:tcW w:w="0" w:type="auto"/>
            <w:vMerge w:val="restart"/>
            <w:vAlign w:val="center"/>
          </w:tcPr>
          <w:p w:rsidR="00AA293B" w:rsidRPr="003D14DD" w:rsidRDefault="00AA293B" w:rsidP="004D69F2">
            <w:pPr>
              <w:jc w:val="center"/>
              <w:rPr>
                <w:b/>
                <w:sz w:val="20"/>
                <w:szCs w:val="20"/>
              </w:rPr>
            </w:pPr>
            <w:r w:rsidRPr="003D14DD">
              <w:rPr>
                <w:b/>
                <w:sz w:val="20"/>
                <w:szCs w:val="20"/>
              </w:rPr>
              <w:t>Виды контактной</w:t>
            </w:r>
          </w:p>
          <w:p w:rsidR="00AA293B" w:rsidRPr="003D14DD" w:rsidRDefault="00AA293B" w:rsidP="004D69F2">
            <w:pPr>
              <w:jc w:val="center"/>
              <w:rPr>
                <w:b/>
                <w:sz w:val="20"/>
                <w:szCs w:val="20"/>
              </w:rPr>
            </w:pPr>
            <w:r w:rsidRPr="003D14DD">
              <w:rPr>
                <w:b/>
                <w:sz w:val="20"/>
                <w:szCs w:val="20"/>
              </w:rPr>
              <w:t xml:space="preserve">работы </w:t>
            </w:r>
          </w:p>
        </w:tc>
        <w:tc>
          <w:tcPr>
            <w:tcW w:w="5870" w:type="dxa"/>
            <w:gridSpan w:val="2"/>
          </w:tcPr>
          <w:p w:rsidR="00AA293B" w:rsidRPr="003D14DD" w:rsidRDefault="00AA293B"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AA293B" w:rsidRPr="003D14DD" w:rsidRDefault="00AA293B" w:rsidP="004D69F2">
            <w:pPr>
              <w:jc w:val="center"/>
              <w:rPr>
                <w:b/>
                <w:sz w:val="20"/>
                <w:szCs w:val="20"/>
              </w:rPr>
            </w:pPr>
            <w:r w:rsidRPr="003D14DD">
              <w:rPr>
                <w:b/>
                <w:sz w:val="20"/>
                <w:szCs w:val="20"/>
              </w:rPr>
              <w:t xml:space="preserve">Контактная работа </w:t>
            </w:r>
          </w:p>
          <w:p w:rsidR="00AA293B" w:rsidRPr="003D14DD" w:rsidRDefault="00AA293B"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AA293B" w:rsidRPr="003D14DD" w:rsidTr="004D69F2">
        <w:trPr>
          <w:trHeight w:val="577"/>
          <w:tblHeader/>
        </w:trPr>
        <w:tc>
          <w:tcPr>
            <w:tcW w:w="0" w:type="auto"/>
            <w:vMerge/>
          </w:tcPr>
          <w:p w:rsidR="00AA293B" w:rsidRPr="003D14DD" w:rsidRDefault="00AA293B" w:rsidP="004D69F2">
            <w:pPr>
              <w:jc w:val="center"/>
              <w:rPr>
                <w:sz w:val="20"/>
                <w:szCs w:val="20"/>
              </w:rPr>
            </w:pPr>
          </w:p>
        </w:tc>
        <w:tc>
          <w:tcPr>
            <w:tcW w:w="3177" w:type="dxa"/>
          </w:tcPr>
          <w:p w:rsidR="00AA293B" w:rsidRPr="003D14DD" w:rsidRDefault="00AA293B"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A293B" w:rsidRPr="003D14DD" w:rsidRDefault="00AA293B"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AA293B" w:rsidRPr="003D14DD" w:rsidRDefault="00AA293B"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AA293B" w:rsidRPr="003D14DD" w:rsidRDefault="00AA293B" w:rsidP="004D69F2">
            <w:pPr>
              <w:jc w:val="center"/>
              <w:rPr>
                <w:sz w:val="20"/>
                <w:szCs w:val="20"/>
              </w:rPr>
            </w:pPr>
          </w:p>
        </w:tc>
      </w:tr>
      <w:tr w:rsidR="00AA293B" w:rsidRPr="003D14DD" w:rsidTr="004D69F2">
        <w:trPr>
          <w:trHeight w:val="171"/>
          <w:tblHeader/>
        </w:trPr>
        <w:tc>
          <w:tcPr>
            <w:tcW w:w="0" w:type="auto"/>
          </w:tcPr>
          <w:p w:rsidR="00AA293B" w:rsidRPr="003D14DD" w:rsidRDefault="00AA293B" w:rsidP="004D69F2">
            <w:pPr>
              <w:jc w:val="center"/>
              <w:rPr>
                <w:sz w:val="20"/>
                <w:szCs w:val="20"/>
              </w:rPr>
            </w:pPr>
            <w:r w:rsidRPr="003D14DD">
              <w:rPr>
                <w:sz w:val="20"/>
                <w:szCs w:val="20"/>
              </w:rPr>
              <w:t>1</w:t>
            </w:r>
          </w:p>
        </w:tc>
        <w:tc>
          <w:tcPr>
            <w:tcW w:w="3177" w:type="dxa"/>
          </w:tcPr>
          <w:p w:rsidR="00AA293B" w:rsidRPr="003D14DD" w:rsidRDefault="00AA293B" w:rsidP="004D69F2">
            <w:pPr>
              <w:jc w:val="center"/>
              <w:rPr>
                <w:sz w:val="20"/>
                <w:szCs w:val="20"/>
              </w:rPr>
            </w:pPr>
            <w:r w:rsidRPr="003D14DD">
              <w:rPr>
                <w:sz w:val="20"/>
                <w:szCs w:val="20"/>
              </w:rPr>
              <w:t>2</w:t>
            </w:r>
          </w:p>
        </w:tc>
        <w:tc>
          <w:tcPr>
            <w:tcW w:w="2693" w:type="dxa"/>
          </w:tcPr>
          <w:p w:rsidR="00AA293B" w:rsidRPr="003D14DD" w:rsidRDefault="00AA293B" w:rsidP="004D69F2">
            <w:pPr>
              <w:jc w:val="center"/>
              <w:rPr>
                <w:sz w:val="20"/>
                <w:szCs w:val="20"/>
              </w:rPr>
            </w:pPr>
            <w:r w:rsidRPr="003D14DD">
              <w:rPr>
                <w:sz w:val="20"/>
                <w:szCs w:val="20"/>
              </w:rPr>
              <w:t>3</w:t>
            </w:r>
          </w:p>
        </w:tc>
        <w:tc>
          <w:tcPr>
            <w:tcW w:w="2091" w:type="dxa"/>
          </w:tcPr>
          <w:p w:rsidR="00AA293B" w:rsidRPr="003D14DD" w:rsidRDefault="00AA293B" w:rsidP="004D69F2">
            <w:pPr>
              <w:jc w:val="center"/>
              <w:rPr>
                <w:sz w:val="20"/>
                <w:szCs w:val="20"/>
              </w:rPr>
            </w:pPr>
            <w:r w:rsidRPr="003D14DD">
              <w:rPr>
                <w:sz w:val="20"/>
                <w:szCs w:val="20"/>
              </w:rPr>
              <w:t>4</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Лекционного типа (лекции)</w:t>
            </w:r>
          </w:p>
        </w:tc>
        <w:tc>
          <w:tcPr>
            <w:tcW w:w="3177" w:type="dxa"/>
            <w:vAlign w:val="center"/>
          </w:tcPr>
          <w:p w:rsidR="00AA293B" w:rsidRPr="003D14DD" w:rsidRDefault="00AA293B" w:rsidP="004D69F2">
            <w:pPr>
              <w:jc w:val="center"/>
              <w:rPr>
                <w:sz w:val="20"/>
                <w:szCs w:val="20"/>
              </w:rPr>
            </w:pPr>
            <w:r w:rsidRPr="003D14DD">
              <w:rPr>
                <w:sz w:val="20"/>
                <w:szCs w:val="20"/>
              </w:rPr>
              <w:t>4</w:t>
            </w:r>
          </w:p>
        </w:tc>
        <w:tc>
          <w:tcPr>
            <w:tcW w:w="2693" w:type="dxa"/>
            <w:vAlign w:val="center"/>
          </w:tcPr>
          <w:p w:rsidR="00AA293B" w:rsidRPr="003D14DD" w:rsidRDefault="00AA293B" w:rsidP="004D69F2">
            <w:pPr>
              <w:jc w:val="center"/>
              <w:rPr>
                <w:i/>
                <w:sz w:val="20"/>
                <w:szCs w:val="20"/>
              </w:rPr>
            </w:pPr>
            <w:r w:rsidRPr="003D14DD">
              <w:rPr>
                <w:i/>
                <w:sz w:val="20"/>
                <w:szCs w:val="20"/>
              </w:rPr>
              <w:t>-</w:t>
            </w:r>
          </w:p>
        </w:tc>
        <w:tc>
          <w:tcPr>
            <w:tcW w:w="2091" w:type="dxa"/>
            <w:vAlign w:val="center"/>
          </w:tcPr>
          <w:p w:rsidR="00AA293B" w:rsidRPr="003D14DD" w:rsidRDefault="00AA293B" w:rsidP="004D69F2">
            <w:pPr>
              <w:jc w:val="center"/>
              <w:rPr>
                <w:b/>
                <w:sz w:val="20"/>
                <w:szCs w:val="20"/>
              </w:rPr>
            </w:pPr>
            <w:r w:rsidRPr="003D14DD">
              <w:rPr>
                <w:b/>
                <w:sz w:val="20"/>
                <w:szCs w:val="20"/>
              </w:rPr>
              <w:t>4</w:t>
            </w:r>
          </w:p>
          <w:p w:rsidR="00AA293B" w:rsidRPr="003D14DD" w:rsidRDefault="00AA293B" w:rsidP="004D69F2">
            <w:pPr>
              <w:jc w:val="center"/>
              <w:rPr>
                <w:b/>
                <w:sz w:val="20"/>
                <w:szCs w:val="20"/>
              </w:rPr>
            </w:pPr>
          </w:p>
        </w:tc>
      </w:tr>
      <w:tr w:rsidR="00AA293B" w:rsidRPr="003D14DD" w:rsidTr="004D69F2">
        <w:trPr>
          <w:trHeight w:val="337"/>
        </w:trPr>
        <w:tc>
          <w:tcPr>
            <w:tcW w:w="0" w:type="auto"/>
          </w:tcPr>
          <w:p w:rsidR="00AA293B" w:rsidRPr="003D14DD" w:rsidRDefault="00AA293B" w:rsidP="004D69F2">
            <w:pPr>
              <w:rPr>
                <w:b/>
                <w:sz w:val="20"/>
                <w:szCs w:val="20"/>
              </w:rPr>
            </w:pPr>
            <w:r w:rsidRPr="003D14DD">
              <w:rPr>
                <w:b/>
                <w:sz w:val="20"/>
                <w:szCs w:val="20"/>
              </w:rPr>
              <w:t>Семинарского типа</w:t>
            </w:r>
          </w:p>
          <w:p w:rsidR="00AA293B" w:rsidRPr="003D14DD" w:rsidRDefault="00AA293B" w:rsidP="004D69F2">
            <w:pPr>
              <w:rPr>
                <w:b/>
                <w:sz w:val="20"/>
                <w:szCs w:val="20"/>
              </w:rPr>
            </w:pPr>
            <w:r w:rsidRPr="003D14DD">
              <w:rPr>
                <w:b/>
                <w:sz w:val="20"/>
                <w:szCs w:val="20"/>
              </w:rPr>
              <w:t>(семинар дискуссия)</w:t>
            </w:r>
          </w:p>
          <w:p w:rsidR="00AA293B" w:rsidRPr="003D14DD" w:rsidRDefault="00AA293B" w:rsidP="004D69F2">
            <w:pPr>
              <w:rPr>
                <w:b/>
                <w:sz w:val="20"/>
                <w:szCs w:val="20"/>
              </w:rPr>
            </w:pPr>
          </w:p>
        </w:tc>
        <w:tc>
          <w:tcPr>
            <w:tcW w:w="3177" w:type="dxa"/>
            <w:vAlign w:val="center"/>
          </w:tcPr>
          <w:p w:rsidR="00AA293B" w:rsidRPr="003D14DD" w:rsidRDefault="00AA293B" w:rsidP="004D69F2">
            <w:pPr>
              <w:jc w:val="center"/>
              <w:rPr>
                <w:sz w:val="20"/>
                <w:szCs w:val="20"/>
              </w:rPr>
            </w:pPr>
            <w:r w:rsidRPr="003D14DD">
              <w:rPr>
                <w:sz w:val="20"/>
                <w:szCs w:val="20"/>
              </w:rPr>
              <w:t>-</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b/>
                <w:sz w:val="20"/>
                <w:szCs w:val="20"/>
              </w:rPr>
            </w:pPr>
            <w:r w:rsidRPr="003D14DD">
              <w:rPr>
                <w:b/>
                <w:sz w:val="20"/>
                <w:szCs w:val="20"/>
              </w:rPr>
              <w:t>-</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Семинарского типа</w:t>
            </w:r>
          </w:p>
          <w:p w:rsidR="00AA293B" w:rsidRPr="003D14DD" w:rsidRDefault="00AA293B" w:rsidP="004D69F2">
            <w:pPr>
              <w:rPr>
                <w:b/>
                <w:sz w:val="20"/>
                <w:szCs w:val="20"/>
              </w:rPr>
            </w:pPr>
            <w:r w:rsidRPr="003D14DD">
              <w:rPr>
                <w:b/>
                <w:sz w:val="20"/>
                <w:szCs w:val="20"/>
              </w:rPr>
              <w:lastRenderedPageBreak/>
              <w:t>(практические занятия)</w:t>
            </w:r>
          </w:p>
        </w:tc>
        <w:tc>
          <w:tcPr>
            <w:tcW w:w="3177" w:type="dxa"/>
            <w:vAlign w:val="center"/>
          </w:tcPr>
          <w:p w:rsidR="00AA293B" w:rsidRPr="003D14DD" w:rsidRDefault="00AA293B" w:rsidP="004D69F2">
            <w:pPr>
              <w:jc w:val="center"/>
              <w:rPr>
                <w:sz w:val="20"/>
                <w:szCs w:val="20"/>
              </w:rPr>
            </w:pPr>
            <w:r w:rsidRPr="003D14DD">
              <w:rPr>
                <w:sz w:val="20"/>
                <w:szCs w:val="20"/>
              </w:rPr>
              <w:lastRenderedPageBreak/>
              <w:t>-</w:t>
            </w:r>
          </w:p>
        </w:tc>
        <w:tc>
          <w:tcPr>
            <w:tcW w:w="2693" w:type="dxa"/>
            <w:vAlign w:val="center"/>
          </w:tcPr>
          <w:p w:rsidR="00AA293B" w:rsidRPr="003D14DD" w:rsidRDefault="00AA293B" w:rsidP="004D69F2">
            <w:pPr>
              <w:jc w:val="center"/>
              <w:rPr>
                <w:sz w:val="20"/>
                <w:szCs w:val="20"/>
              </w:rPr>
            </w:pPr>
            <w:r w:rsidRPr="003D14DD">
              <w:rPr>
                <w:sz w:val="20"/>
                <w:szCs w:val="20"/>
              </w:rPr>
              <w:t>10</w:t>
            </w:r>
          </w:p>
        </w:tc>
        <w:tc>
          <w:tcPr>
            <w:tcW w:w="2091" w:type="dxa"/>
            <w:vAlign w:val="center"/>
          </w:tcPr>
          <w:p w:rsidR="00AA293B" w:rsidRPr="003D14DD" w:rsidRDefault="00AA293B" w:rsidP="004D69F2">
            <w:pPr>
              <w:jc w:val="center"/>
              <w:rPr>
                <w:b/>
                <w:sz w:val="20"/>
                <w:szCs w:val="20"/>
              </w:rPr>
            </w:pPr>
            <w:r w:rsidRPr="003D14DD">
              <w:rPr>
                <w:b/>
                <w:sz w:val="20"/>
                <w:szCs w:val="20"/>
              </w:rPr>
              <w:t>10</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lastRenderedPageBreak/>
              <w:t>Семинарского типа</w:t>
            </w:r>
          </w:p>
          <w:p w:rsidR="00AA293B" w:rsidRPr="003D14DD" w:rsidRDefault="00AA293B" w:rsidP="004D69F2">
            <w:pPr>
              <w:rPr>
                <w:b/>
                <w:sz w:val="20"/>
                <w:szCs w:val="20"/>
              </w:rPr>
            </w:pPr>
            <w:r w:rsidRPr="003D14DD">
              <w:rPr>
                <w:b/>
                <w:sz w:val="20"/>
                <w:szCs w:val="20"/>
              </w:rPr>
              <w:t>(курсовое проектирование (работа))</w:t>
            </w:r>
          </w:p>
        </w:tc>
        <w:tc>
          <w:tcPr>
            <w:tcW w:w="3177" w:type="dxa"/>
            <w:vAlign w:val="center"/>
          </w:tcPr>
          <w:p w:rsidR="00AA293B" w:rsidRPr="003D14DD" w:rsidRDefault="00AA293B" w:rsidP="004D69F2">
            <w:pPr>
              <w:jc w:val="center"/>
              <w:rPr>
                <w:sz w:val="20"/>
                <w:szCs w:val="20"/>
              </w:rPr>
            </w:pPr>
            <w:r w:rsidRPr="003D14DD">
              <w:rPr>
                <w:sz w:val="20"/>
                <w:szCs w:val="20"/>
              </w:rPr>
              <w:t>-</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sz w:val="20"/>
                <w:szCs w:val="20"/>
              </w:rPr>
            </w:pPr>
            <w:r w:rsidRPr="003D14DD">
              <w:rPr>
                <w:sz w:val="20"/>
                <w:szCs w:val="20"/>
              </w:rPr>
              <w:t>-</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Семинарского типа</w:t>
            </w:r>
          </w:p>
          <w:p w:rsidR="00AA293B" w:rsidRPr="003D14DD" w:rsidRDefault="00AA293B" w:rsidP="004D69F2">
            <w:pPr>
              <w:rPr>
                <w:b/>
                <w:sz w:val="20"/>
                <w:szCs w:val="20"/>
              </w:rPr>
            </w:pPr>
            <w:r w:rsidRPr="003D14DD">
              <w:rPr>
                <w:b/>
                <w:sz w:val="20"/>
                <w:szCs w:val="20"/>
              </w:rPr>
              <w:t>(лабораторные работы)</w:t>
            </w:r>
          </w:p>
        </w:tc>
        <w:tc>
          <w:tcPr>
            <w:tcW w:w="3177" w:type="dxa"/>
            <w:vAlign w:val="center"/>
          </w:tcPr>
          <w:p w:rsidR="00AA293B" w:rsidRPr="003D14DD" w:rsidRDefault="00AA293B" w:rsidP="004D69F2">
            <w:pPr>
              <w:jc w:val="center"/>
              <w:rPr>
                <w:sz w:val="20"/>
                <w:szCs w:val="20"/>
              </w:rPr>
            </w:pPr>
            <w:r w:rsidRPr="003D14DD">
              <w:rPr>
                <w:sz w:val="20"/>
                <w:szCs w:val="20"/>
              </w:rPr>
              <w:t>-</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sz w:val="20"/>
                <w:szCs w:val="20"/>
              </w:rPr>
            </w:pPr>
            <w:r w:rsidRPr="003D14DD">
              <w:rPr>
                <w:sz w:val="20"/>
                <w:szCs w:val="20"/>
              </w:rPr>
              <w:t>-</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Промежуточная аттестация (экзамен)</w:t>
            </w:r>
          </w:p>
        </w:tc>
        <w:tc>
          <w:tcPr>
            <w:tcW w:w="3177" w:type="dxa"/>
            <w:vAlign w:val="center"/>
          </w:tcPr>
          <w:p w:rsidR="00AA293B" w:rsidRPr="003D14DD" w:rsidRDefault="00AA293B" w:rsidP="004D69F2">
            <w:pPr>
              <w:jc w:val="center"/>
              <w:rPr>
                <w:sz w:val="20"/>
                <w:szCs w:val="20"/>
              </w:rPr>
            </w:pPr>
            <w:r w:rsidRPr="003D14DD">
              <w:rPr>
                <w:sz w:val="20"/>
                <w:szCs w:val="20"/>
              </w:rPr>
              <w:t>2,2</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b/>
                <w:sz w:val="20"/>
                <w:szCs w:val="20"/>
              </w:rPr>
            </w:pPr>
            <w:r w:rsidRPr="003D14DD">
              <w:rPr>
                <w:b/>
                <w:sz w:val="20"/>
                <w:szCs w:val="20"/>
              </w:rPr>
              <w:t>2,2</w:t>
            </w:r>
          </w:p>
        </w:tc>
      </w:tr>
      <w:tr w:rsidR="00AA293B" w:rsidRPr="003D14DD" w:rsidTr="004D69F2">
        <w:trPr>
          <w:trHeight w:val="160"/>
        </w:trPr>
        <w:tc>
          <w:tcPr>
            <w:tcW w:w="0" w:type="auto"/>
            <w:vAlign w:val="center"/>
          </w:tcPr>
          <w:p w:rsidR="00AA293B" w:rsidRPr="003D14DD" w:rsidRDefault="00AA293B" w:rsidP="004D69F2">
            <w:pPr>
              <w:jc w:val="center"/>
              <w:rPr>
                <w:sz w:val="20"/>
                <w:szCs w:val="20"/>
              </w:rPr>
            </w:pPr>
            <w:r w:rsidRPr="003D14DD">
              <w:rPr>
                <w:sz w:val="20"/>
                <w:szCs w:val="20"/>
              </w:rPr>
              <w:t xml:space="preserve">Итого </w:t>
            </w:r>
          </w:p>
        </w:tc>
        <w:tc>
          <w:tcPr>
            <w:tcW w:w="3177" w:type="dxa"/>
            <w:vAlign w:val="center"/>
          </w:tcPr>
          <w:p w:rsidR="00AA293B" w:rsidRPr="003D14DD" w:rsidRDefault="00AA293B" w:rsidP="004D69F2">
            <w:pPr>
              <w:jc w:val="center"/>
              <w:rPr>
                <w:sz w:val="20"/>
                <w:szCs w:val="20"/>
              </w:rPr>
            </w:pPr>
            <w:r w:rsidRPr="003D14DD">
              <w:rPr>
                <w:sz w:val="20"/>
                <w:szCs w:val="20"/>
              </w:rPr>
              <w:t>6,2</w:t>
            </w:r>
          </w:p>
        </w:tc>
        <w:tc>
          <w:tcPr>
            <w:tcW w:w="2693" w:type="dxa"/>
            <w:vAlign w:val="center"/>
          </w:tcPr>
          <w:p w:rsidR="00AA293B" w:rsidRPr="003D14DD" w:rsidRDefault="00AA293B" w:rsidP="004D69F2">
            <w:pPr>
              <w:jc w:val="center"/>
              <w:rPr>
                <w:sz w:val="20"/>
                <w:szCs w:val="20"/>
              </w:rPr>
            </w:pPr>
            <w:r w:rsidRPr="003D14DD">
              <w:rPr>
                <w:sz w:val="20"/>
                <w:szCs w:val="20"/>
              </w:rPr>
              <w:t>10</w:t>
            </w:r>
          </w:p>
        </w:tc>
        <w:tc>
          <w:tcPr>
            <w:tcW w:w="2091" w:type="dxa"/>
            <w:vAlign w:val="center"/>
          </w:tcPr>
          <w:p w:rsidR="00AA293B" w:rsidRPr="003D14DD" w:rsidRDefault="00AA293B" w:rsidP="004D69F2">
            <w:pPr>
              <w:jc w:val="center"/>
              <w:rPr>
                <w:b/>
                <w:sz w:val="20"/>
                <w:szCs w:val="20"/>
              </w:rPr>
            </w:pPr>
            <w:r w:rsidRPr="003D14DD">
              <w:rPr>
                <w:b/>
                <w:sz w:val="20"/>
                <w:szCs w:val="20"/>
              </w:rPr>
              <w:t>16,2</w:t>
            </w:r>
          </w:p>
        </w:tc>
      </w:tr>
    </w:tbl>
    <w:p w:rsidR="00AA293B" w:rsidRPr="003D14DD" w:rsidRDefault="00AA293B" w:rsidP="00AA293B">
      <w:pPr>
        <w:rPr>
          <w:sz w:val="20"/>
          <w:szCs w:val="20"/>
        </w:rPr>
      </w:pPr>
    </w:p>
    <w:p w:rsidR="00AA293B" w:rsidRPr="003D14DD" w:rsidRDefault="00AA293B" w:rsidP="00AA293B">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- 38 %</w:t>
      </w:r>
    </w:p>
    <w:p w:rsidR="00AA293B" w:rsidRPr="003D14DD" w:rsidRDefault="00AA293B" w:rsidP="00AA293B">
      <w:pPr>
        <w:suppressAutoHyphens/>
        <w:rPr>
          <w:i/>
          <w:sz w:val="20"/>
          <w:szCs w:val="20"/>
        </w:rPr>
      </w:pPr>
    </w:p>
    <w:p w:rsidR="00AA293B" w:rsidRPr="003D14DD" w:rsidRDefault="00AA293B" w:rsidP="00AA293B">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AA293B" w:rsidRPr="003D14DD" w:rsidRDefault="00AA293B" w:rsidP="00AA293B">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A293B" w:rsidRPr="003D14DD" w:rsidRDefault="00AA293B" w:rsidP="00AA293B">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A293B" w:rsidRPr="003D14DD" w:rsidRDefault="00AA293B" w:rsidP="00AA293B">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A293B" w:rsidRPr="003D14DD" w:rsidRDefault="00AA293B" w:rsidP="00AA293B">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A293B" w:rsidRPr="003D14DD" w:rsidRDefault="00AA293B" w:rsidP="00AA293B">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A293B" w:rsidRPr="003D14DD" w:rsidRDefault="00AA293B" w:rsidP="00AA293B">
      <w:pPr>
        <w:tabs>
          <w:tab w:val="left" w:pos="900"/>
        </w:tabs>
        <w:suppressAutoHyphens/>
        <w:overflowPunct w:val="0"/>
        <w:autoSpaceDE w:val="0"/>
        <w:autoSpaceDN w:val="0"/>
        <w:adjustRightInd w:val="0"/>
        <w:ind w:firstLine="709"/>
        <w:jc w:val="both"/>
        <w:rPr>
          <w:b/>
          <w:sz w:val="20"/>
          <w:szCs w:val="20"/>
        </w:rPr>
      </w:pPr>
    </w:p>
    <w:p w:rsidR="00AA293B" w:rsidRPr="003D14DD" w:rsidRDefault="00AA293B" w:rsidP="00AA293B">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A293B" w:rsidRPr="003D14DD" w:rsidRDefault="00AA293B" w:rsidP="00AA293B">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A293B" w:rsidRPr="003D14DD" w:rsidRDefault="00AA293B" w:rsidP="00AA293B">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A293B" w:rsidRPr="003D14DD" w:rsidRDefault="00AA293B" w:rsidP="00AA293B">
      <w:pPr>
        <w:ind w:firstLine="709"/>
        <w:rPr>
          <w:b/>
          <w:sz w:val="20"/>
          <w:szCs w:val="20"/>
        </w:rPr>
      </w:pPr>
    </w:p>
    <w:p w:rsidR="00AA293B" w:rsidRPr="003D14DD" w:rsidRDefault="00AA293B" w:rsidP="00AA293B">
      <w:pPr>
        <w:ind w:firstLine="680"/>
        <w:rPr>
          <w:b/>
          <w:sz w:val="20"/>
          <w:szCs w:val="20"/>
        </w:rPr>
      </w:pPr>
      <w:r w:rsidRPr="003D14DD">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0E5C5F" w:rsidRPr="000E5C5F" w:rsidRDefault="000E5C5F" w:rsidP="000E5C5F">
      <w:pPr>
        <w:shd w:val="clear" w:color="auto" w:fill="FFFFFF"/>
        <w:ind w:firstLine="709"/>
        <w:jc w:val="both"/>
        <w:rPr>
          <w:rFonts w:eastAsia="Calibri"/>
          <w:sz w:val="20"/>
          <w:szCs w:val="20"/>
        </w:rPr>
      </w:pPr>
      <w:r w:rsidRPr="000E5C5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5C5F">
        <w:rPr>
          <w:rFonts w:eastAsia="Calibri"/>
          <w:sz w:val="20"/>
          <w:szCs w:val="20"/>
        </w:rPr>
        <w:t>тифлоинформационных</w:t>
      </w:r>
      <w:proofErr w:type="spellEnd"/>
      <w:r w:rsidRPr="000E5C5F">
        <w:rPr>
          <w:rFonts w:eastAsia="Calibri"/>
          <w:sz w:val="20"/>
          <w:szCs w:val="20"/>
        </w:rPr>
        <w:t xml:space="preserve"> устройств.</w:t>
      </w:r>
    </w:p>
    <w:p w:rsidR="000E5C5F" w:rsidRPr="000E5C5F" w:rsidRDefault="000E5C5F" w:rsidP="000E5C5F">
      <w:pPr>
        <w:shd w:val="clear" w:color="auto" w:fill="FFFFFF"/>
        <w:tabs>
          <w:tab w:val="left" w:pos="993"/>
        </w:tabs>
        <w:ind w:firstLine="709"/>
        <w:jc w:val="both"/>
        <w:rPr>
          <w:rFonts w:eastAsia="Calibri"/>
          <w:sz w:val="20"/>
          <w:szCs w:val="20"/>
        </w:rPr>
      </w:pPr>
      <w:r w:rsidRPr="000E5C5F">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5C5F" w:rsidRPr="000E5C5F" w:rsidRDefault="000E5C5F" w:rsidP="000E5C5F">
      <w:pPr>
        <w:ind w:firstLine="709"/>
        <w:jc w:val="both"/>
        <w:rPr>
          <w:rFonts w:eastAsia="Calibri"/>
          <w:sz w:val="20"/>
          <w:szCs w:val="20"/>
        </w:rPr>
      </w:pPr>
      <w:r w:rsidRPr="000E5C5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5C5F" w:rsidRPr="000E5C5F" w:rsidRDefault="000E5C5F" w:rsidP="000E5C5F">
      <w:pPr>
        <w:ind w:firstLine="709"/>
        <w:jc w:val="both"/>
        <w:rPr>
          <w:rFonts w:eastAsia="Calibri"/>
          <w:sz w:val="20"/>
          <w:szCs w:val="20"/>
        </w:rPr>
      </w:pPr>
      <w:r w:rsidRPr="000E5C5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5C5F" w:rsidRPr="000E5C5F" w:rsidRDefault="000E5C5F" w:rsidP="000E5C5F">
      <w:pPr>
        <w:ind w:firstLine="709"/>
        <w:jc w:val="both"/>
        <w:rPr>
          <w:rFonts w:eastAsia="Calibri"/>
          <w:sz w:val="20"/>
          <w:szCs w:val="20"/>
        </w:rPr>
      </w:pPr>
      <w:r w:rsidRPr="000E5C5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E5C5F" w:rsidRPr="000E5C5F" w:rsidRDefault="000E5C5F" w:rsidP="000E5C5F">
      <w:pPr>
        <w:shd w:val="clear" w:color="auto" w:fill="FFFFFF"/>
        <w:tabs>
          <w:tab w:val="left" w:pos="888"/>
        </w:tabs>
        <w:ind w:firstLine="709"/>
        <w:jc w:val="both"/>
        <w:rPr>
          <w:rFonts w:eastAsia="Calibri"/>
          <w:sz w:val="20"/>
          <w:szCs w:val="20"/>
        </w:rPr>
      </w:pPr>
      <w:r w:rsidRPr="000E5C5F">
        <w:rPr>
          <w:rFonts w:eastAsia="Calibri"/>
          <w:sz w:val="20"/>
          <w:szCs w:val="20"/>
        </w:rPr>
        <w:t>-</w:t>
      </w:r>
      <w:r w:rsidRPr="000E5C5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5C5F" w:rsidRPr="000E5C5F" w:rsidRDefault="000E5C5F" w:rsidP="000E5C5F">
      <w:pPr>
        <w:ind w:firstLine="709"/>
        <w:jc w:val="both"/>
        <w:rPr>
          <w:rFonts w:eastAsia="Calibri"/>
          <w:sz w:val="20"/>
          <w:szCs w:val="20"/>
        </w:rPr>
      </w:pPr>
      <w:r w:rsidRPr="000E5C5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5C5F" w:rsidRPr="000E5C5F" w:rsidRDefault="000E5C5F" w:rsidP="000E5C5F">
      <w:pPr>
        <w:ind w:firstLine="709"/>
        <w:jc w:val="both"/>
        <w:rPr>
          <w:rFonts w:eastAsia="Calibri"/>
          <w:sz w:val="20"/>
          <w:szCs w:val="20"/>
        </w:rPr>
      </w:pPr>
      <w:r w:rsidRPr="000E5C5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5C5F" w:rsidRPr="000E5C5F" w:rsidRDefault="000E5C5F" w:rsidP="000E5C5F">
      <w:pPr>
        <w:ind w:firstLine="709"/>
        <w:jc w:val="both"/>
        <w:rPr>
          <w:rFonts w:eastAsia="Calibri"/>
          <w:sz w:val="20"/>
          <w:szCs w:val="20"/>
        </w:rPr>
      </w:pPr>
      <w:r w:rsidRPr="000E5C5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5C5F" w:rsidRPr="000E5C5F" w:rsidRDefault="000E5C5F" w:rsidP="000E5C5F">
      <w:pPr>
        <w:ind w:firstLine="709"/>
        <w:jc w:val="both"/>
        <w:rPr>
          <w:rFonts w:eastAsia="Calibri"/>
          <w:sz w:val="20"/>
          <w:szCs w:val="20"/>
        </w:rPr>
      </w:pPr>
      <w:r w:rsidRPr="000E5C5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5C5F" w:rsidRPr="000E5C5F" w:rsidRDefault="000E5C5F" w:rsidP="000E5C5F">
      <w:pPr>
        <w:ind w:firstLine="709"/>
        <w:jc w:val="both"/>
        <w:rPr>
          <w:rFonts w:eastAsia="Calibri"/>
          <w:sz w:val="20"/>
          <w:szCs w:val="20"/>
        </w:rPr>
      </w:pPr>
      <w:r w:rsidRPr="000E5C5F">
        <w:rPr>
          <w:rFonts w:eastAsia="Calibri"/>
          <w:sz w:val="20"/>
          <w:szCs w:val="20"/>
        </w:rPr>
        <w:t>- продолжительность сдачи экзамена, проводимого в письменной форме, - не более чем на 90 минут;</w:t>
      </w:r>
    </w:p>
    <w:p w:rsidR="000E5C5F" w:rsidRPr="000E5C5F" w:rsidRDefault="000E5C5F" w:rsidP="000E5C5F">
      <w:pPr>
        <w:ind w:firstLine="709"/>
        <w:jc w:val="both"/>
        <w:rPr>
          <w:rFonts w:eastAsia="Calibri"/>
          <w:sz w:val="20"/>
          <w:szCs w:val="20"/>
        </w:rPr>
      </w:pPr>
      <w:r w:rsidRPr="000E5C5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E5C5F" w:rsidRPr="000E5C5F" w:rsidRDefault="000E5C5F" w:rsidP="000E5C5F">
      <w:pPr>
        <w:ind w:firstLine="709"/>
        <w:jc w:val="both"/>
        <w:rPr>
          <w:rFonts w:eastAsia="Calibri"/>
          <w:sz w:val="20"/>
          <w:szCs w:val="20"/>
        </w:rPr>
      </w:pPr>
      <w:r w:rsidRPr="000E5C5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5C5F" w:rsidRPr="000E5C5F" w:rsidRDefault="000E5C5F" w:rsidP="000E5C5F">
      <w:pPr>
        <w:ind w:firstLine="709"/>
        <w:jc w:val="both"/>
        <w:rPr>
          <w:rFonts w:eastAsia="Calibri"/>
          <w:sz w:val="20"/>
          <w:szCs w:val="20"/>
        </w:rPr>
      </w:pPr>
      <w:r w:rsidRPr="000E5C5F">
        <w:rPr>
          <w:rFonts w:eastAsia="Calibri"/>
          <w:sz w:val="20"/>
          <w:szCs w:val="20"/>
        </w:rPr>
        <w:t>а) для слепых:</w:t>
      </w:r>
    </w:p>
    <w:p w:rsidR="000E5C5F" w:rsidRPr="000E5C5F" w:rsidRDefault="000E5C5F" w:rsidP="000E5C5F">
      <w:pPr>
        <w:shd w:val="clear" w:color="auto" w:fill="FFFFFF"/>
        <w:tabs>
          <w:tab w:val="left" w:pos="955"/>
        </w:tabs>
        <w:ind w:firstLine="709"/>
        <w:jc w:val="both"/>
        <w:rPr>
          <w:rFonts w:eastAsia="Calibri"/>
          <w:sz w:val="20"/>
          <w:szCs w:val="20"/>
        </w:rPr>
      </w:pPr>
      <w:r w:rsidRPr="000E5C5F">
        <w:rPr>
          <w:rFonts w:eastAsia="Calibri"/>
          <w:sz w:val="20"/>
          <w:szCs w:val="20"/>
        </w:rPr>
        <w:t>-</w:t>
      </w:r>
      <w:r w:rsidRPr="000E5C5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E5C5F">
        <w:rPr>
          <w:rFonts w:eastAsia="Calibri"/>
          <w:sz w:val="20"/>
          <w:szCs w:val="20"/>
        </w:rPr>
        <w:t>надиктовываются</w:t>
      </w:r>
      <w:proofErr w:type="spellEnd"/>
      <w:r w:rsidRPr="000E5C5F">
        <w:rPr>
          <w:rFonts w:eastAsia="Calibri"/>
          <w:sz w:val="20"/>
          <w:szCs w:val="20"/>
        </w:rPr>
        <w:t xml:space="preserve"> ассистенту;</w:t>
      </w:r>
    </w:p>
    <w:p w:rsidR="000E5C5F" w:rsidRPr="000E5C5F" w:rsidRDefault="000E5C5F" w:rsidP="000E5C5F">
      <w:pPr>
        <w:ind w:firstLine="709"/>
        <w:jc w:val="both"/>
        <w:rPr>
          <w:rFonts w:eastAsia="Calibri"/>
          <w:sz w:val="20"/>
          <w:szCs w:val="20"/>
        </w:rPr>
      </w:pPr>
      <w:r w:rsidRPr="000E5C5F">
        <w:rPr>
          <w:rFonts w:eastAsia="Calibri"/>
          <w:sz w:val="20"/>
          <w:szCs w:val="20"/>
        </w:rPr>
        <w:t>б) для слабовидящих:</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5C5F">
        <w:rPr>
          <w:rFonts w:eastAsia="Calibri"/>
          <w:sz w:val="20"/>
          <w:szCs w:val="20"/>
        </w:rPr>
        <w:t>Jaws</w:t>
      </w:r>
      <w:proofErr w:type="spellEnd"/>
      <w:r w:rsidRPr="000E5C5F">
        <w:rPr>
          <w:rFonts w:eastAsia="Calibri"/>
          <w:sz w:val="20"/>
          <w:szCs w:val="20"/>
        </w:rPr>
        <w:t>;</w:t>
      </w:r>
    </w:p>
    <w:p w:rsidR="000E5C5F" w:rsidRPr="000E5C5F" w:rsidRDefault="000E5C5F" w:rsidP="000E5C5F">
      <w:pPr>
        <w:ind w:firstLine="709"/>
        <w:jc w:val="both"/>
        <w:rPr>
          <w:rFonts w:eastAsia="Calibri"/>
          <w:sz w:val="20"/>
          <w:szCs w:val="20"/>
        </w:rPr>
      </w:pPr>
      <w:r w:rsidRPr="000E5C5F">
        <w:rPr>
          <w:rFonts w:eastAsia="Calibri"/>
          <w:sz w:val="20"/>
          <w:szCs w:val="20"/>
        </w:rPr>
        <w:t>- обеспечивается индивидуальное равномерное освещение не менее 300 люкс;</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при необходимости обучающимся предоставляется увеличивающее </w:t>
      </w:r>
      <w:proofErr w:type="spellStart"/>
      <w:r w:rsidRPr="000E5C5F">
        <w:rPr>
          <w:rFonts w:eastAsia="Calibri"/>
          <w:sz w:val="20"/>
          <w:szCs w:val="20"/>
        </w:rPr>
        <w:t>устройство,допускается</w:t>
      </w:r>
      <w:proofErr w:type="spellEnd"/>
      <w:r w:rsidRPr="000E5C5F">
        <w:rPr>
          <w:rFonts w:eastAsia="Calibri"/>
          <w:sz w:val="20"/>
          <w:szCs w:val="20"/>
        </w:rPr>
        <w:t xml:space="preserve"> использование увеличивающих устройств, имеющихся у обучающихся;</w:t>
      </w:r>
    </w:p>
    <w:p w:rsidR="000E5C5F" w:rsidRPr="000E5C5F" w:rsidRDefault="000E5C5F" w:rsidP="000E5C5F">
      <w:pPr>
        <w:ind w:firstLine="709"/>
        <w:jc w:val="both"/>
        <w:rPr>
          <w:rFonts w:eastAsia="Calibri"/>
          <w:sz w:val="20"/>
          <w:szCs w:val="20"/>
        </w:rPr>
      </w:pPr>
      <w:r w:rsidRPr="000E5C5F">
        <w:rPr>
          <w:rFonts w:eastAsia="Calibri"/>
          <w:sz w:val="20"/>
          <w:szCs w:val="20"/>
        </w:rPr>
        <w:t>в) для глухих и слабослышащих, с тяжелыми нарушениями речи:</w:t>
      </w:r>
    </w:p>
    <w:p w:rsidR="000E5C5F" w:rsidRPr="000E5C5F" w:rsidRDefault="000E5C5F" w:rsidP="000E5C5F">
      <w:pPr>
        <w:ind w:firstLine="709"/>
        <w:jc w:val="both"/>
        <w:rPr>
          <w:rFonts w:eastAsia="Calibri"/>
          <w:sz w:val="20"/>
          <w:szCs w:val="20"/>
        </w:rPr>
      </w:pPr>
      <w:r w:rsidRPr="000E5C5F">
        <w:rPr>
          <w:rFonts w:eastAsia="Calibri"/>
          <w:sz w:val="20"/>
          <w:szCs w:val="20"/>
        </w:rPr>
        <w:t>- имеется в наличии информационная система "Исток" для слабослышащих коллективного пользования;</w:t>
      </w:r>
    </w:p>
    <w:p w:rsidR="000E5C5F" w:rsidRPr="000E5C5F" w:rsidRDefault="000E5C5F" w:rsidP="000E5C5F">
      <w:pPr>
        <w:ind w:firstLine="709"/>
        <w:jc w:val="both"/>
        <w:rPr>
          <w:rFonts w:eastAsia="Calibri"/>
          <w:sz w:val="20"/>
          <w:szCs w:val="20"/>
        </w:rPr>
      </w:pPr>
      <w:r w:rsidRPr="000E5C5F">
        <w:rPr>
          <w:rFonts w:eastAsia="Calibri"/>
          <w:sz w:val="20"/>
          <w:szCs w:val="20"/>
        </w:rPr>
        <w:t>- по их желанию испытания проводятся в электронной или письменной форме;</w:t>
      </w:r>
    </w:p>
    <w:p w:rsidR="000E5C5F" w:rsidRPr="000E5C5F" w:rsidRDefault="000E5C5F" w:rsidP="000E5C5F">
      <w:pPr>
        <w:ind w:firstLine="709"/>
        <w:jc w:val="both"/>
        <w:rPr>
          <w:rFonts w:eastAsia="Calibri"/>
          <w:sz w:val="20"/>
          <w:szCs w:val="20"/>
        </w:rPr>
      </w:pPr>
      <w:r w:rsidRPr="000E5C5F">
        <w:rPr>
          <w:rFonts w:eastAsia="Calibri"/>
          <w:sz w:val="20"/>
          <w:szCs w:val="20"/>
        </w:rPr>
        <w:t>г) для лиц с нарушениями опорно-двигательного аппарата:</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тестовые и </w:t>
      </w:r>
      <w:proofErr w:type="spellStart"/>
      <w:r w:rsidRPr="000E5C5F">
        <w:rPr>
          <w:rFonts w:eastAsia="Calibri"/>
          <w:sz w:val="20"/>
          <w:szCs w:val="20"/>
        </w:rPr>
        <w:t>тренинговые</w:t>
      </w:r>
      <w:proofErr w:type="spellEnd"/>
      <w:r w:rsidRPr="000E5C5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5C5F" w:rsidRPr="000E5C5F" w:rsidRDefault="000E5C5F" w:rsidP="000E5C5F">
      <w:pPr>
        <w:ind w:firstLine="709"/>
        <w:jc w:val="both"/>
        <w:rPr>
          <w:rFonts w:eastAsia="Calibri"/>
          <w:sz w:val="20"/>
          <w:szCs w:val="20"/>
        </w:rPr>
      </w:pPr>
      <w:r w:rsidRPr="000E5C5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5C5F" w:rsidRPr="000E5C5F" w:rsidRDefault="000E5C5F" w:rsidP="000E5C5F">
      <w:pPr>
        <w:ind w:firstLine="709"/>
        <w:jc w:val="both"/>
        <w:rPr>
          <w:rFonts w:eastAsia="Calibri"/>
          <w:sz w:val="20"/>
          <w:szCs w:val="20"/>
        </w:rPr>
      </w:pPr>
      <w:r w:rsidRPr="000E5C5F">
        <w:rPr>
          <w:rFonts w:eastAsia="Calibri"/>
          <w:sz w:val="20"/>
          <w:szCs w:val="20"/>
        </w:rPr>
        <w:t>- по их желанию испытания проводятся в устной форме.</w:t>
      </w:r>
    </w:p>
    <w:p w:rsidR="000E5C5F" w:rsidRPr="000E5C5F" w:rsidRDefault="000E5C5F" w:rsidP="000E5C5F">
      <w:pPr>
        <w:ind w:firstLine="709"/>
        <w:jc w:val="both"/>
        <w:rPr>
          <w:rFonts w:eastAsia="Calibri"/>
          <w:sz w:val="20"/>
          <w:szCs w:val="20"/>
        </w:rPr>
      </w:pPr>
      <w:r w:rsidRPr="000E5C5F">
        <w:rPr>
          <w:rFonts w:eastAsia="Calibri"/>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E5C5F" w:rsidRDefault="000E5C5F" w:rsidP="00AA293B">
      <w:pPr>
        <w:ind w:firstLine="709"/>
        <w:rPr>
          <w:b/>
          <w:sz w:val="20"/>
          <w:szCs w:val="20"/>
        </w:rPr>
      </w:pPr>
    </w:p>
    <w:p w:rsidR="00AA293B" w:rsidRPr="003D14DD" w:rsidRDefault="00AA293B" w:rsidP="00AA293B">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AA293B" w:rsidRPr="003D14DD" w:rsidRDefault="00AA293B" w:rsidP="00AA293B">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A293B" w:rsidRPr="003D14DD" w:rsidRDefault="00AA293B" w:rsidP="00AA293B">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A293B" w:rsidRPr="003D14DD" w:rsidRDefault="00AA293B" w:rsidP="00AA293B">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A293B" w:rsidRPr="003D14DD" w:rsidRDefault="00AA293B" w:rsidP="00AA293B">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A293B" w:rsidRPr="003D14DD" w:rsidRDefault="00AA293B" w:rsidP="00AA293B">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A293B" w:rsidRPr="003D14DD" w:rsidRDefault="00AA293B" w:rsidP="00AA293B">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A293B" w:rsidRPr="003D14DD" w:rsidRDefault="00AA293B" w:rsidP="00AA293B">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A293B" w:rsidRPr="003D14DD" w:rsidRDefault="00AA293B" w:rsidP="00AA293B">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A293B" w:rsidRPr="003D14DD" w:rsidRDefault="00AA293B" w:rsidP="00AA293B">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A293B" w:rsidRPr="003D14DD" w:rsidRDefault="00AA293B" w:rsidP="00AA293B">
      <w:pPr>
        <w:shd w:val="clear" w:color="auto" w:fill="FFFFFF"/>
        <w:ind w:firstLine="709"/>
        <w:jc w:val="both"/>
        <w:rPr>
          <w:sz w:val="20"/>
          <w:szCs w:val="20"/>
        </w:rPr>
      </w:pPr>
      <w:r w:rsidRPr="003D14DD">
        <w:rPr>
          <w:sz w:val="20"/>
          <w:szCs w:val="20"/>
        </w:rPr>
        <w:t>Самостоятельная работа должна:</w:t>
      </w:r>
    </w:p>
    <w:p w:rsidR="00AA293B" w:rsidRPr="003D14DD" w:rsidRDefault="00AA293B" w:rsidP="00AA293B">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A293B" w:rsidRPr="003D14DD" w:rsidRDefault="00AA293B" w:rsidP="00AA293B">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A293B" w:rsidRPr="003D14DD" w:rsidRDefault="00AA293B" w:rsidP="00AA293B">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A293B" w:rsidRPr="003D14DD" w:rsidRDefault="00AA293B" w:rsidP="00AA293B">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A293B" w:rsidRPr="003D14DD" w:rsidRDefault="00AA293B" w:rsidP="00AA293B">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A293B" w:rsidRPr="003D14DD" w:rsidRDefault="00AA293B" w:rsidP="00AA293B">
      <w:pPr>
        <w:ind w:firstLine="709"/>
        <w:jc w:val="both"/>
        <w:rPr>
          <w:b/>
          <w:bCs/>
          <w:sz w:val="20"/>
          <w:szCs w:val="20"/>
        </w:rPr>
      </w:pPr>
    </w:p>
    <w:p w:rsidR="00AA293B" w:rsidRPr="003D14DD" w:rsidRDefault="008C32F6" w:rsidP="00AA293B">
      <w:pPr>
        <w:tabs>
          <w:tab w:val="left" w:pos="900"/>
        </w:tabs>
        <w:ind w:firstLine="709"/>
        <w:rPr>
          <w:b/>
          <w:sz w:val="20"/>
          <w:szCs w:val="20"/>
        </w:rPr>
      </w:pPr>
      <w:r>
        <w:rPr>
          <w:b/>
          <w:bCs/>
          <w:sz w:val="20"/>
          <w:szCs w:val="20"/>
        </w:rPr>
        <w:t>7</w:t>
      </w:r>
      <w:r w:rsidR="00AA293B" w:rsidRPr="003D14DD">
        <w:rPr>
          <w:b/>
          <w:sz w:val="20"/>
          <w:szCs w:val="20"/>
        </w:rPr>
        <w:t>. Учебно-методическое и информационное обеспечение дисциплины</w:t>
      </w:r>
    </w:p>
    <w:p w:rsidR="00AA293B" w:rsidRPr="003D14DD" w:rsidRDefault="008C32F6" w:rsidP="00AA293B">
      <w:pPr>
        <w:ind w:firstLine="680"/>
        <w:rPr>
          <w:b/>
          <w:sz w:val="20"/>
          <w:szCs w:val="20"/>
        </w:rPr>
      </w:pPr>
      <w:r>
        <w:rPr>
          <w:b/>
          <w:sz w:val="20"/>
          <w:szCs w:val="20"/>
        </w:rPr>
        <w:t>7</w:t>
      </w:r>
      <w:r w:rsidR="00AA293B" w:rsidRPr="003D14DD">
        <w:rPr>
          <w:b/>
          <w:sz w:val="20"/>
          <w:szCs w:val="20"/>
        </w:rPr>
        <w:t xml:space="preserve">.1 Рекомендуемая литература </w:t>
      </w:r>
    </w:p>
    <w:p w:rsidR="00AA293B" w:rsidRPr="003D14DD" w:rsidRDefault="00AA293B" w:rsidP="00AA293B">
      <w:pPr>
        <w:suppressAutoHyphens/>
        <w:ind w:firstLine="709"/>
        <w:jc w:val="both"/>
        <w:rPr>
          <w:b/>
          <w:sz w:val="20"/>
          <w:szCs w:val="20"/>
        </w:rPr>
      </w:pPr>
    </w:p>
    <w:p w:rsidR="00AA293B" w:rsidRPr="003D14DD" w:rsidRDefault="00AA293B" w:rsidP="00AA293B">
      <w:pPr>
        <w:suppressAutoHyphens/>
        <w:ind w:firstLine="709"/>
        <w:jc w:val="both"/>
        <w:rPr>
          <w:sz w:val="20"/>
          <w:szCs w:val="20"/>
        </w:rPr>
      </w:pPr>
      <w:r w:rsidRPr="003D14DD">
        <w:rPr>
          <w:b/>
          <w:sz w:val="20"/>
          <w:szCs w:val="20"/>
        </w:rPr>
        <w:t>Основная учебная и научная литература</w:t>
      </w:r>
    </w:p>
    <w:p w:rsidR="00AB1D5C" w:rsidRPr="00AB1D5C" w:rsidRDefault="00AB1D5C" w:rsidP="00AB1D5C">
      <w:pPr>
        <w:pStyle w:val="afffc"/>
        <w:numPr>
          <w:ilvl w:val="0"/>
          <w:numId w:val="41"/>
        </w:numPr>
        <w:rPr>
          <w:sz w:val="20"/>
          <w:szCs w:val="20"/>
        </w:rPr>
      </w:pPr>
      <w:r w:rsidRPr="00AB1D5C">
        <w:rPr>
          <w:sz w:val="20"/>
          <w:szCs w:val="20"/>
        </w:rPr>
        <w:t>Яковлев, Б. П. Мотивационный менеджмент в образовании : учебное пособие / Б. П. Яковлев. — Саратов : Вузовское образование, 2020. — 194 c. — ISBN 978-5-4487-0692-9. — Текст : электронный // Электронно-библиотечная система IPR BOOKS : [сайт]. — URL: http://www.iprbookshop.ru/93070.html</w:t>
      </w:r>
    </w:p>
    <w:p w:rsidR="00AB1D5C" w:rsidRPr="00AB1D5C" w:rsidRDefault="00AB1D5C" w:rsidP="00AB1D5C">
      <w:pPr>
        <w:pStyle w:val="afffc"/>
        <w:numPr>
          <w:ilvl w:val="0"/>
          <w:numId w:val="41"/>
        </w:numPr>
        <w:rPr>
          <w:sz w:val="20"/>
          <w:szCs w:val="20"/>
        </w:rPr>
      </w:pPr>
      <w:r w:rsidRPr="00AB1D5C">
        <w:rPr>
          <w:sz w:val="20"/>
          <w:szCs w:val="20"/>
        </w:rPr>
        <w:t xml:space="preserve">Инновационное развитие науки: возможности, проблемы, перспективы. Часть VII : монография / Е. Н. </w:t>
      </w:r>
      <w:proofErr w:type="spellStart"/>
      <w:r w:rsidRPr="00AB1D5C">
        <w:rPr>
          <w:sz w:val="20"/>
          <w:szCs w:val="20"/>
        </w:rPr>
        <w:t>Барашко</w:t>
      </w:r>
      <w:proofErr w:type="spellEnd"/>
      <w:r w:rsidRPr="00AB1D5C">
        <w:rPr>
          <w:sz w:val="20"/>
          <w:szCs w:val="20"/>
        </w:rPr>
        <w:t xml:space="preserve">, Н. Ю. </w:t>
      </w:r>
      <w:proofErr w:type="spellStart"/>
      <w:r w:rsidRPr="00AB1D5C">
        <w:rPr>
          <w:sz w:val="20"/>
          <w:szCs w:val="20"/>
        </w:rPr>
        <w:t>Ботвинева</w:t>
      </w:r>
      <w:proofErr w:type="spellEnd"/>
      <w:r w:rsidRPr="00AB1D5C">
        <w:rPr>
          <w:sz w:val="20"/>
          <w:szCs w:val="20"/>
        </w:rPr>
        <w:t xml:space="preserve">, И. Е. Гайсинский [и др.] ; под редакцией Н. С. </w:t>
      </w:r>
      <w:proofErr w:type="spellStart"/>
      <w:r w:rsidRPr="00AB1D5C">
        <w:rPr>
          <w:sz w:val="20"/>
          <w:szCs w:val="20"/>
        </w:rPr>
        <w:t>Пичко</w:t>
      </w:r>
      <w:proofErr w:type="spellEnd"/>
      <w:r w:rsidRPr="00AB1D5C">
        <w:rPr>
          <w:sz w:val="20"/>
          <w:szCs w:val="20"/>
        </w:rPr>
        <w:t>. — Москва : Издательство «Перо», 2021. — 133 c. — ISBN 978-5-00189-089-8 (ч.7), 978-5-00150-190-9. — Текст : электронный // Цифровой образовательный ресурс IPR SMART : [сайт]. — URL: https://www.iprbookshop.ru/111103.html</w:t>
      </w:r>
    </w:p>
    <w:p w:rsidR="00AB1D5C" w:rsidRPr="00AB1D5C" w:rsidRDefault="00AB1D5C" w:rsidP="00AB1D5C">
      <w:pPr>
        <w:pStyle w:val="afffc"/>
        <w:numPr>
          <w:ilvl w:val="0"/>
          <w:numId w:val="41"/>
        </w:numPr>
        <w:rPr>
          <w:sz w:val="20"/>
          <w:szCs w:val="20"/>
        </w:rPr>
      </w:pPr>
      <w:r w:rsidRPr="00AB1D5C">
        <w:rPr>
          <w:sz w:val="20"/>
          <w:szCs w:val="20"/>
        </w:rPr>
        <w:t xml:space="preserve">Опыт и перспективы развития образовательной деятельности : монография / Е. В. Касьянова, О. Н. Коваленко, Ю. Б. Козлова [и др.] ; под редакцией Ю. Б. Козловой. — Красноярск : Сибирский государственный университет науки и технологий имени академика М. Ф. </w:t>
      </w:r>
      <w:proofErr w:type="spellStart"/>
      <w:r w:rsidRPr="00AB1D5C">
        <w:rPr>
          <w:sz w:val="20"/>
          <w:szCs w:val="20"/>
        </w:rPr>
        <w:t>Решетнева</w:t>
      </w:r>
      <w:proofErr w:type="spellEnd"/>
      <w:r w:rsidRPr="00AB1D5C">
        <w:rPr>
          <w:sz w:val="20"/>
          <w:szCs w:val="20"/>
        </w:rPr>
        <w:t xml:space="preserve">, 2020. — 176 c. — ISBN 978-5-86433-814-8. — Текст : электронный // Электронно-библиотечная система IPR BOOKS : [сайт]. — URL: https://www.iprbookshop.ru/107210.html </w:t>
      </w:r>
    </w:p>
    <w:p w:rsidR="00AA293B" w:rsidRPr="003D14DD" w:rsidRDefault="00AA293B" w:rsidP="00AA293B">
      <w:pPr>
        <w:suppressAutoHyphens/>
        <w:ind w:firstLine="709"/>
        <w:jc w:val="both"/>
        <w:rPr>
          <w:sz w:val="20"/>
          <w:szCs w:val="20"/>
        </w:rPr>
      </w:pPr>
    </w:p>
    <w:p w:rsidR="00AA293B" w:rsidRPr="003D14DD" w:rsidRDefault="00AA293B" w:rsidP="00AA293B">
      <w:pPr>
        <w:suppressAutoHyphens/>
        <w:ind w:firstLine="709"/>
        <w:jc w:val="both"/>
        <w:rPr>
          <w:b/>
          <w:sz w:val="20"/>
          <w:szCs w:val="20"/>
        </w:rPr>
      </w:pPr>
      <w:r w:rsidRPr="003D14DD">
        <w:rPr>
          <w:b/>
          <w:sz w:val="20"/>
          <w:szCs w:val="20"/>
        </w:rPr>
        <w:lastRenderedPageBreak/>
        <w:t>Дополнительная литература</w:t>
      </w:r>
    </w:p>
    <w:p w:rsidR="00AB1D5C" w:rsidRPr="00AB1D5C" w:rsidRDefault="00AB1D5C" w:rsidP="00AB1D5C">
      <w:pPr>
        <w:pStyle w:val="afffc"/>
        <w:numPr>
          <w:ilvl w:val="0"/>
          <w:numId w:val="42"/>
        </w:numPr>
        <w:rPr>
          <w:sz w:val="20"/>
          <w:szCs w:val="20"/>
        </w:rPr>
      </w:pPr>
      <w:proofErr w:type="spellStart"/>
      <w:r w:rsidRPr="00AB1D5C">
        <w:rPr>
          <w:sz w:val="20"/>
          <w:szCs w:val="20"/>
        </w:rPr>
        <w:t>Цибульникова</w:t>
      </w:r>
      <w:proofErr w:type="spellEnd"/>
      <w:r w:rsidRPr="00AB1D5C">
        <w:rPr>
          <w:sz w:val="20"/>
          <w:szCs w:val="20"/>
        </w:rPr>
        <w:t xml:space="preserve"> В.Е. Общие основы менеджмента в образовании [Электронный ресурс] : учебное </w:t>
      </w:r>
      <w:proofErr w:type="spellStart"/>
      <w:r w:rsidRPr="00AB1D5C">
        <w:rPr>
          <w:sz w:val="20"/>
          <w:szCs w:val="20"/>
        </w:rPr>
        <w:t>пособиеnдля</w:t>
      </w:r>
      <w:proofErr w:type="spellEnd"/>
      <w:r w:rsidRPr="00AB1D5C">
        <w:rPr>
          <w:sz w:val="20"/>
          <w:szCs w:val="20"/>
        </w:rPr>
        <w:t xml:space="preserve"> студентов педагогических вузов / В.Е. </w:t>
      </w:r>
      <w:proofErr w:type="spellStart"/>
      <w:r w:rsidRPr="00AB1D5C">
        <w:rPr>
          <w:sz w:val="20"/>
          <w:szCs w:val="20"/>
        </w:rPr>
        <w:t>Цибульникова</w:t>
      </w:r>
      <w:proofErr w:type="spellEnd"/>
      <w:r w:rsidRPr="00AB1D5C">
        <w:rPr>
          <w:sz w:val="20"/>
          <w:szCs w:val="20"/>
        </w:rPr>
        <w:t>. — Электрон. текстовые данные. — М. : Московский педагогический государственный университет, 2016. — 232 c. — 978-5-4263-0439-0. — Режим доступа: http://www.iprbookshop.ru/79043</w:t>
      </w:r>
    </w:p>
    <w:p w:rsidR="00AB1D5C" w:rsidRPr="00AB1D5C" w:rsidRDefault="00AB1D5C" w:rsidP="00AB1D5C">
      <w:pPr>
        <w:pStyle w:val="afffc"/>
        <w:numPr>
          <w:ilvl w:val="0"/>
          <w:numId w:val="42"/>
        </w:numPr>
        <w:rPr>
          <w:sz w:val="20"/>
          <w:szCs w:val="20"/>
        </w:rPr>
      </w:pPr>
      <w:r w:rsidRPr="00AB1D5C">
        <w:rPr>
          <w:sz w:val="20"/>
          <w:szCs w:val="20"/>
        </w:rPr>
        <w:t xml:space="preserve">Попович, Н. Г. Социальная политика государства и управление социальным развитием организации : учебно-методическое пособие / Н. Г. Попович. — Симферополь : Университет экономики и управления, 2017. — 128 c. — ISBN 2227-8397. — Текст : электронный // Электронно-библиотечная система IPR BOOKS : [сайт]. — URL: http://www.iprbookshop.ru/73282.html </w:t>
      </w:r>
    </w:p>
    <w:p w:rsidR="00AA293B" w:rsidRPr="003D14DD" w:rsidRDefault="00AA293B" w:rsidP="00AA293B">
      <w:pPr>
        <w:ind w:firstLine="709"/>
        <w:jc w:val="both"/>
        <w:rPr>
          <w:sz w:val="20"/>
          <w:szCs w:val="20"/>
        </w:rPr>
      </w:pPr>
    </w:p>
    <w:p w:rsidR="00AA293B" w:rsidRPr="003D14DD" w:rsidRDefault="008C32F6" w:rsidP="00AA293B">
      <w:pPr>
        <w:ind w:firstLine="709"/>
        <w:jc w:val="both"/>
        <w:rPr>
          <w:b/>
          <w:sz w:val="20"/>
          <w:szCs w:val="20"/>
        </w:rPr>
      </w:pPr>
      <w:r>
        <w:rPr>
          <w:b/>
          <w:sz w:val="20"/>
          <w:szCs w:val="20"/>
        </w:rPr>
        <w:t>7</w:t>
      </w:r>
      <w:r w:rsidR="00AA293B" w:rsidRPr="003D14DD">
        <w:rPr>
          <w:b/>
          <w:sz w:val="20"/>
          <w:szCs w:val="20"/>
        </w:rPr>
        <w:t>.2 Ресурсы информационно-телекоммуникационной сети «Интернет»</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lang w:val="en-US"/>
        </w:rPr>
        <w:t>https</w:t>
      </w:r>
      <w:r w:rsidRPr="003D14DD">
        <w:rPr>
          <w:sz w:val="20"/>
          <w:szCs w:val="20"/>
        </w:rPr>
        <w:t>://</w:t>
      </w:r>
      <w:proofErr w:type="spellStart"/>
      <w:r w:rsidRPr="003D14DD">
        <w:rPr>
          <w:sz w:val="20"/>
          <w:szCs w:val="20"/>
          <w:lang w:val="en-US"/>
        </w:rPr>
        <w:t>vak</w:t>
      </w:r>
      <w:proofErr w:type="spellEnd"/>
      <w:r w:rsidRPr="003D14DD">
        <w:rPr>
          <w:sz w:val="20"/>
          <w:szCs w:val="20"/>
        </w:rPr>
        <w:t>.</w:t>
      </w:r>
      <w:proofErr w:type="spellStart"/>
      <w:r w:rsidRPr="003D14DD">
        <w:rPr>
          <w:sz w:val="20"/>
          <w:szCs w:val="20"/>
          <w:lang w:val="en-US"/>
        </w:rPr>
        <w:t>minobrnauki</w:t>
      </w:r>
      <w:proofErr w:type="spellEnd"/>
      <w:r w:rsidRPr="003D14DD">
        <w:rPr>
          <w:sz w:val="20"/>
          <w:szCs w:val="20"/>
        </w:rPr>
        <w:t>.</w:t>
      </w:r>
      <w:proofErr w:type="spellStart"/>
      <w:r w:rsidRPr="003D14DD">
        <w:rPr>
          <w:sz w:val="20"/>
          <w:szCs w:val="20"/>
          <w:lang w:val="en-US"/>
        </w:rPr>
        <w:t>gov</w:t>
      </w:r>
      <w:proofErr w:type="spellEnd"/>
      <w:r w:rsidRPr="003D14DD">
        <w:rPr>
          <w:sz w:val="20"/>
          <w:szCs w:val="20"/>
        </w:rPr>
        <w:t>.</w:t>
      </w:r>
      <w:proofErr w:type="spellStart"/>
      <w:r w:rsidRPr="003D14DD">
        <w:rPr>
          <w:sz w:val="20"/>
          <w:szCs w:val="20"/>
          <w:lang w:val="en-US"/>
        </w:rPr>
        <w:t>ru</w:t>
      </w:r>
      <w:proofErr w:type="spellEnd"/>
    </w:p>
    <w:p w:rsidR="003E0E6A" w:rsidRPr="003D14DD" w:rsidRDefault="003E0E6A" w:rsidP="003E0E6A">
      <w:pPr>
        <w:numPr>
          <w:ilvl w:val="0"/>
          <w:numId w:val="40"/>
        </w:numPr>
        <w:tabs>
          <w:tab w:val="left" w:pos="1134"/>
        </w:tabs>
        <w:suppressAutoHyphens/>
        <w:jc w:val="both"/>
        <w:rPr>
          <w:sz w:val="20"/>
          <w:szCs w:val="20"/>
        </w:rPr>
      </w:pPr>
      <w:r w:rsidRPr="003D14DD">
        <w:rPr>
          <w:sz w:val="20"/>
          <w:szCs w:val="20"/>
          <w:lang w:val="en-US"/>
        </w:rPr>
        <w:t>https://www.psychologos.ru</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lang w:val="en-US"/>
        </w:rPr>
        <w:t>https://nsportal.ru</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rPr>
        <w:t>http://school-collection.edu.ru</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rPr>
        <w:t>https://pedsovet.org</w:t>
      </w:r>
    </w:p>
    <w:p w:rsidR="00AA293B" w:rsidRPr="003D14DD" w:rsidRDefault="00AA293B" w:rsidP="00AA293B">
      <w:pPr>
        <w:suppressAutoHyphens/>
        <w:ind w:firstLine="709"/>
        <w:jc w:val="both"/>
        <w:rPr>
          <w:b/>
          <w:sz w:val="20"/>
          <w:szCs w:val="20"/>
        </w:rPr>
      </w:pPr>
    </w:p>
    <w:p w:rsidR="00E104D5" w:rsidRDefault="008C32F6" w:rsidP="00E104D5">
      <w:pPr>
        <w:ind w:firstLine="567"/>
        <w:jc w:val="both"/>
        <w:rPr>
          <w:b/>
          <w:sz w:val="20"/>
          <w:szCs w:val="20"/>
        </w:rPr>
      </w:pPr>
      <w:r>
        <w:rPr>
          <w:b/>
          <w:sz w:val="20"/>
          <w:szCs w:val="20"/>
        </w:rPr>
        <w:t>8</w:t>
      </w:r>
      <w:r w:rsidR="00E104D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104D5" w:rsidRDefault="00E104D5" w:rsidP="00E104D5">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D32E8" w:rsidRDefault="00E104D5" w:rsidP="00E104D5">
      <w:pPr>
        <w:ind w:firstLine="567"/>
        <w:jc w:val="both"/>
        <w:rPr>
          <w:sz w:val="20"/>
          <w:szCs w:val="20"/>
        </w:rPr>
      </w:pPr>
      <w:r>
        <w:rPr>
          <w:sz w:val="20"/>
          <w:szCs w:val="20"/>
        </w:rPr>
        <w:t xml:space="preserve">- </w:t>
      </w:r>
      <w:r w:rsidR="004D32E8" w:rsidRPr="004D32E8">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104D5" w:rsidRDefault="00E104D5" w:rsidP="00E104D5">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104D5" w:rsidRDefault="00E104D5" w:rsidP="00E104D5">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Российское образование. Федеральный портал http://www.edu.ru/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Электронные версии изданий по психологии и педагогике https://psyjournals.ru/psyedu_ru/index.shtml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lastRenderedPageBreak/>
        <w:t>Научная электронная библиотека http://elibrary.ru</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2147E2" w:rsidRPr="002147E2" w:rsidRDefault="002147E2" w:rsidP="002147E2">
      <w:pPr>
        <w:rPr>
          <w:sz w:val="20"/>
          <w:szCs w:val="20"/>
        </w:rPr>
      </w:pPr>
      <w:r w:rsidRPr="002147E2">
        <w:rPr>
          <w:sz w:val="20"/>
          <w:szCs w:val="20"/>
        </w:rPr>
        <w:t xml:space="preserve">Справочно-правовая система «Гарант»; </w:t>
      </w:r>
    </w:p>
    <w:p w:rsidR="00335312" w:rsidRDefault="002147E2" w:rsidP="002147E2">
      <w:r w:rsidRPr="002147E2">
        <w:rPr>
          <w:sz w:val="20"/>
          <w:szCs w:val="20"/>
        </w:rPr>
        <w:t>Справочно-правовая система «Консультант Плюс».</w:t>
      </w:r>
    </w:p>
    <w:sectPr w:rsidR="00335312" w:rsidSect="00174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FC265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2B4EF5"/>
    <w:multiLevelType w:val="multilevel"/>
    <w:tmpl w:val="0A2B4EF5"/>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color w:val="auto"/>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1440A0E"/>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85234C9"/>
    <w:multiLevelType w:val="multilevel"/>
    <w:tmpl w:val="185234C9"/>
    <w:lvl w:ilvl="0">
      <w:start w:val="1"/>
      <w:numFmt w:val="bullet"/>
      <w:lvlText w:val="-"/>
      <w:lvlJc w:val="left"/>
      <w:pPr>
        <w:ind w:left="1429" w:hanging="360"/>
      </w:p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EF0224D"/>
    <w:multiLevelType w:val="multilevel"/>
    <w:tmpl w:val="1EF0224D"/>
    <w:lvl w:ilvl="0">
      <w:start w:val="1"/>
      <w:numFmt w:val="decimal"/>
      <w:lvlText w:val="%1."/>
      <w:lvlJc w:val="left"/>
      <w:pPr>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F134AEE"/>
    <w:multiLevelType w:val="multilevel"/>
    <w:tmpl w:val="1F134AEE"/>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CBA168A"/>
    <w:multiLevelType w:val="multilevel"/>
    <w:tmpl w:val="2CBA168A"/>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421E99"/>
    <w:multiLevelType w:val="hybridMultilevel"/>
    <w:tmpl w:val="B25E2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6121B2"/>
    <w:multiLevelType w:val="hybridMultilevel"/>
    <w:tmpl w:val="B25E2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2EE6F8E"/>
    <w:multiLevelType w:val="multilevel"/>
    <w:tmpl w:val="42EE6F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2A3A62"/>
    <w:multiLevelType w:val="multilevel"/>
    <w:tmpl w:val="442A3A62"/>
    <w:lvl w:ilvl="0">
      <w:start w:val="1"/>
      <w:numFmt w:val="decimal"/>
      <w:lvlText w:val="%1."/>
      <w:lvlJc w:val="left"/>
      <w:pPr>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6CA0819"/>
    <w:multiLevelType w:val="multilevel"/>
    <w:tmpl w:val="46CA0819"/>
    <w:lvl w:ilvl="0">
      <w:start w:val="1"/>
      <w:numFmt w:val="decimal"/>
      <w:lvlText w:val="%1."/>
      <w:lvlJc w:val="left"/>
      <w:pPr>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2" w15:restartNumberingAfterBreak="0">
    <w:nsid w:val="48FB7DC6"/>
    <w:multiLevelType w:val="multilevel"/>
    <w:tmpl w:val="48FB7DC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462354"/>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BF511D"/>
    <w:multiLevelType w:val="multilevel"/>
    <w:tmpl w:val="51BF511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6" w15:restartNumberingAfterBreak="0">
    <w:nsid w:val="6C1353F7"/>
    <w:multiLevelType w:val="multilevel"/>
    <w:tmpl w:val="6C1353F7"/>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956A08"/>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35610D"/>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9"/>
  </w:num>
  <w:num w:numId="3">
    <w:abstractNumId w:val="1"/>
    <w:lvlOverride w:ilvl="0">
      <w:startOverride w:val="1"/>
    </w:lvlOverride>
  </w:num>
  <w:num w:numId="4">
    <w:abstractNumId w:val="39"/>
  </w:num>
  <w:num w:numId="5">
    <w:abstractNumId w:val="3"/>
  </w:num>
  <w:num w:numId="6">
    <w:abstractNumId w:val="23"/>
  </w:num>
  <w:num w:numId="7">
    <w:abstractNumId w:val="5"/>
  </w:num>
  <w:num w:numId="8">
    <w:abstractNumId w:val="27"/>
  </w:num>
  <w:num w:numId="9">
    <w:abstractNumId w:val="17"/>
  </w:num>
  <w:num w:numId="10">
    <w:abstractNumId w:val="2"/>
  </w:num>
  <w:num w:numId="11">
    <w:abstractNumId w:val="10"/>
  </w:num>
  <w:num w:numId="12">
    <w:abstractNumId w:val="31"/>
  </w:num>
  <w:num w:numId="13">
    <w:abstractNumId w:val="11"/>
  </w:num>
  <w:num w:numId="14">
    <w:abstractNumId w:val="21"/>
  </w:num>
  <w:num w:numId="15">
    <w:abstractNumId w:val="7"/>
  </w:num>
  <w:num w:numId="16">
    <w:abstractNumId w:val="9"/>
  </w:num>
  <w:num w:numId="17">
    <w:abstractNumId w:val="24"/>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6"/>
  </w:num>
  <w:num w:numId="22">
    <w:abstractNumId w:val="36"/>
  </w:num>
  <w:num w:numId="23">
    <w:abstractNumId w:val="18"/>
  </w:num>
  <w:num w:numId="24">
    <w:abstractNumId w:val="32"/>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5"/>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0"/>
  </w:num>
  <w:num w:numId="35">
    <w:abstractNumId w:val="37"/>
  </w:num>
  <w:num w:numId="36">
    <w:abstractNumId w:val="8"/>
  </w:num>
  <w:num w:numId="37">
    <w:abstractNumId w:val="14"/>
  </w:num>
  <w:num w:numId="38">
    <w:abstractNumId w:val="28"/>
  </w:num>
  <w:num w:numId="39">
    <w:abstractNumId w:val="22"/>
  </w:num>
  <w:num w:numId="40">
    <w:abstractNumId w:val="12"/>
  </w:num>
  <w:num w:numId="41">
    <w:abstractNumId w:val="20"/>
  </w:num>
  <w:num w:numId="42">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BE9"/>
    <w:rsid w:val="000109CB"/>
    <w:rsid w:val="000B1BF5"/>
    <w:rsid w:val="000E5C5F"/>
    <w:rsid w:val="0017417B"/>
    <w:rsid w:val="002147E2"/>
    <w:rsid w:val="002A4866"/>
    <w:rsid w:val="002D1BE3"/>
    <w:rsid w:val="003B1981"/>
    <w:rsid w:val="003C08E8"/>
    <w:rsid w:val="003E0E6A"/>
    <w:rsid w:val="004771A0"/>
    <w:rsid w:val="004C5C45"/>
    <w:rsid w:val="004D32E8"/>
    <w:rsid w:val="0063404B"/>
    <w:rsid w:val="00743782"/>
    <w:rsid w:val="007F7C79"/>
    <w:rsid w:val="008676FA"/>
    <w:rsid w:val="008C32F6"/>
    <w:rsid w:val="00970BE9"/>
    <w:rsid w:val="009A2B45"/>
    <w:rsid w:val="00AA293B"/>
    <w:rsid w:val="00AB1D5C"/>
    <w:rsid w:val="00C36E10"/>
    <w:rsid w:val="00C44EFC"/>
    <w:rsid w:val="00C51684"/>
    <w:rsid w:val="00CB4CAC"/>
    <w:rsid w:val="00D77796"/>
    <w:rsid w:val="00E10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AF70B"/>
  <w15:docId w15:val="{D361A738-C7F5-4B49-B80F-A84C255E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A293B"/>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A293B"/>
    <w:pPr>
      <w:ind w:firstLine="454"/>
      <w:outlineLvl w:val="0"/>
    </w:pPr>
    <w:rPr>
      <w:b/>
      <w:caps/>
    </w:rPr>
  </w:style>
  <w:style w:type="paragraph" w:styleId="21">
    <w:name w:val="heading 2"/>
    <w:basedOn w:val="a3"/>
    <w:next w:val="a3"/>
    <w:link w:val="23"/>
    <w:qFormat/>
    <w:rsid w:val="00AA293B"/>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A293B"/>
    <w:pPr>
      <w:spacing w:before="100" w:beforeAutospacing="1" w:after="100" w:afterAutospacing="1"/>
      <w:outlineLvl w:val="2"/>
    </w:pPr>
    <w:rPr>
      <w:b/>
      <w:bCs/>
      <w:sz w:val="27"/>
      <w:szCs w:val="27"/>
    </w:rPr>
  </w:style>
  <w:style w:type="paragraph" w:styleId="41">
    <w:name w:val="heading 4"/>
    <w:basedOn w:val="a3"/>
    <w:next w:val="a3"/>
    <w:link w:val="42"/>
    <w:qFormat/>
    <w:rsid w:val="00AA293B"/>
    <w:pPr>
      <w:keepNext/>
      <w:spacing w:before="240" w:after="60"/>
      <w:outlineLvl w:val="3"/>
    </w:pPr>
    <w:rPr>
      <w:b/>
      <w:bCs/>
      <w:sz w:val="28"/>
      <w:szCs w:val="28"/>
    </w:rPr>
  </w:style>
  <w:style w:type="paragraph" w:styleId="50">
    <w:name w:val="heading 5"/>
    <w:basedOn w:val="a3"/>
    <w:next w:val="a3"/>
    <w:link w:val="51"/>
    <w:qFormat/>
    <w:rsid w:val="00AA293B"/>
    <w:pPr>
      <w:spacing w:before="240" w:after="60"/>
      <w:outlineLvl w:val="4"/>
    </w:pPr>
    <w:rPr>
      <w:b/>
      <w:bCs/>
      <w:i/>
      <w:iCs/>
      <w:sz w:val="26"/>
      <w:szCs w:val="26"/>
    </w:rPr>
  </w:style>
  <w:style w:type="paragraph" w:styleId="6">
    <w:name w:val="heading 6"/>
    <w:basedOn w:val="a3"/>
    <w:next w:val="a3"/>
    <w:link w:val="60"/>
    <w:qFormat/>
    <w:rsid w:val="00AA293B"/>
    <w:pPr>
      <w:spacing w:before="240" w:after="60"/>
      <w:outlineLvl w:val="5"/>
    </w:pPr>
    <w:rPr>
      <w:rFonts w:ascii="Calibri" w:hAnsi="Calibri"/>
      <w:b/>
      <w:bCs/>
      <w:sz w:val="22"/>
      <w:szCs w:val="22"/>
    </w:rPr>
  </w:style>
  <w:style w:type="paragraph" w:styleId="7">
    <w:name w:val="heading 7"/>
    <w:basedOn w:val="a3"/>
    <w:next w:val="a3"/>
    <w:link w:val="70"/>
    <w:qFormat/>
    <w:rsid w:val="00AA293B"/>
    <w:pPr>
      <w:spacing w:before="240" w:after="60"/>
      <w:outlineLvl w:val="6"/>
    </w:pPr>
    <w:rPr>
      <w:rFonts w:ascii="Calibri" w:hAnsi="Calibri"/>
    </w:rPr>
  </w:style>
  <w:style w:type="paragraph" w:styleId="80">
    <w:name w:val="heading 8"/>
    <w:basedOn w:val="a3"/>
    <w:next w:val="a3"/>
    <w:link w:val="81"/>
    <w:qFormat/>
    <w:rsid w:val="00AA293B"/>
    <w:pPr>
      <w:spacing w:before="240" w:after="60"/>
      <w:outlineLvl w:val="7"/>
    </w:pPr>
    <w:rPr>
      <w:rFonts w:ascii="Calibri" w:hAnsi="Calibri"/>
      <w:i/>
      <w:iCs/>
      <w:lang w:eastAsia="en-US"/>
    </w:rPr>
  </w:style>
  <w:style w:type="paragraph" w:styleId="9">
    <w:name w:val="heading 9"/>
    <w:basedOn w:val="a3"/>
    <w:next w:val="a3"/>
    <w:link w:val="90"/>
    <w:qFormat/>
    <w:rsid w:val="00AA293B"/>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A293B"/>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A293B"/>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A293B"/>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A293B"/>
    <w:rPr>
      <w:rFonts w:ascii="Times New Roman" w:eastAsia="Times New Roman" w:hAnsi="Times New Roman" w:cs="Times New Roman"/>
      <w:b/>
      <w:bCs/>
      <w:sz w:val="28"/>
      <w:szCs w:val="28"/>
    </w:rPr>
  </w:style>
  <w:style w:type="character" w:customStyle="1" w:styleId="51">
    <w:name w:val="Заголовок 5 Знак"/>
    <w:basedOn w:val="a4"/>
    <w:link w:val="50"/>
    <w:rsid w:val="00AA293B"/>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A293B"/>
    <w:rPr>
      <w:rFonts w:ascii="Calibri" w:eastAsia="Times New Roman" w:hAnsi="Calibri" w:cs="Times New Roman"/>
      <w:b/>
      <w:bCs/>
    </w:rPr>
  </w:style>
  <w:style w:type="character" w:customStyle="1" w:styleId="70">
    <w:name w:val="Заголовок 7 Знак"/>
    <w:basedOn w:val="a4"/>
    <w:link w:val="7"/>
    <w:rsid w:val="00AA293B"/>
    <w:rPr>
      <w:rFonts w:ascii="Calibri" w:eastAsia="Times New Roman" w:hAnsi="Calibri" w:cs="Times New Roman"/>
      <w:sz w:val="24"/>
      <w:szCs w:val="24"/>
    </w:rPr>
  </w:style>
  <w:style w:type="character" w:customStyle="1" w:styleId="81">
    <w:name w:val="Заголовок 8 Знак"/>
    <w:basedOn w:val="a4"/>
    <w:link w:val="80"/>
    <w:rsid w:val="00AA293B"/>
    <w:rPr>
      <w:rFonts w:ascii="Calibri" w:eastAsia="Times New Roman" w:hAnsi="Calibri" w:cs="Times New Roman"/>
      <w:i/>
      <w:iCs/>
      <w:sz w:val="24"/>
      <w:szCs w:val="24"/>
    </w:rPr>
  </w:style>
  <w:style w:type="character" w:customStyle="1" w:styleId="90">
    <w:name w:val="Заголовок 9 Знак"/>
    <w:basedOn w:val="a4"/>
    <w:link w:val="9"/>
    <w:rsid w:val="00AA293B"/>
    <w:rPr>
      <w:rFonts w:ascii="Cambria" w:eastAsia="Times New Roman" w:hAnsi="Cambria" w:cs="Times New Roman"/>
    </w:rPr>
  </w:style>
  <w:style w:type="character" w:customStyle="1" w:styleId="14">
    <w:name w:val="Заголовок 1 Знак4"/>
    <w:link w:val="11"/>
    <w:locked/>
    <w:rsid w:val="00AA293B"/>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A293B"/>
    <w:rPr>
      <w:rFonts w:ascii="Arial" w:eastAsia="Times New Roman" w:hAnsi="Arial" w:cs="Arial"/>
      <w:b/>
      <w:bCs/>
      <w:i/>
      <w:iCs/>
      <w:sz w:val="28"/>
      <w:szCs w:val="28"/>
    </w:rPr>
  </w:style>
  <w:style w:type="character" w:customStyle="1" w:styleId="320">
    <w:name w:val="Заголовок 3 Знак2"/>
    <w:link w:val="32"/>
    <w:locked/>
    <w:rsid w:val="00AA293B"/>
    <w:rPr>
      <w:rFonts w:ascii="Times New Roman" w:eastAsia="Times New Roman" w:hAnsi="Times New Roman" w:cs="Times New Roman"/>
      <w:b/>
      <w:bCs/>
      <w:sz w:val="27"/>
      <w:szCs w:val="27"/>
      <w:lang w:eastAsia="ru-RU"/>
    </w:rPr>
  </w:style>
  <w:style w:type="character" w:styleId="HTML">
    <w:name w:val="HTML Sample"/>
    <w:rsid w:val="00AA293B"/>
    <w:rPr>
      <w:rFonts w:ascii="Courier New" w:eastAsia="Times New Roman" w:hAnsi="Courier New" w:cs="Courier New"/>
    </w:rPr>
  </w:style>
  <w:style w:type="character" w:styleId="a7">
    <w:name w:val="FollowedHyperlink"/>
    <w:rsid w:val="00AA293B"/>
    <w:rPr>
      <w:color w:val="800080"/>
      <w:u w:val="single"/>
    </w:rPr>
  </w:style>
  <w:style w:type="character" w:styleId="a8">
    <w:name w:val="footnote reference"/>
    <w:unhideWhenUsed/>
    <w:rsid w:val="00AA293B"/>
    <w:rPr>
      <w:vertAlign w:val="superscript"/>
    </w:rPr>
  </w:style>
  <w:style w:type="character" w:styleId="a9">
    <w:name w:val="annotation reference"/>
    <w:rsid w:val="00AA293B"/>
    <w:rPr>
      <w:sz w:val="16"/>
      <w:szCs w:val="16"/>
    </w:rPr>
  </w:style>
  <w:style w:type="character" w:styleId="aa">
    <w:name w:val="endnote reference"/>
    <w:unhideWhenUsed/>
    <w:rsid w:val="00AA293B"/>
    <w:rPr>
      <w:vertAlign w:val="superscript"/>
    </w:rPr>
  </w:style>
  <w:style w:type="character" w:styleId="HTML0">
    <w:name w:val="HTML Acronym"/>
    <w:rsid w:val="00AA293B"/>
  </w:style>
  <w:style w:type="character" w:styleId="ab">
    <w:name w:val="Emphasis"/>
    <w:qFormat/>
    <w:rsid w:val="00AA293B"/>
    <w:rPr>
      <w:i/>
      <w:iCs/>
    </w:rPr>
  </w:style>
  <w:style w:type="character" w:styleId="ac">
    <w:name w:val="Hyperlink"/>
    <w:uiPriority w:val="99"/>
    <w:rsid w:val="00AA293B"/>
    <w:rPr>
      <w:color w:val="000000"/>
      <w:u w:val="single"/>
    </w:rPr>
  </w:style>
  <w:style w:type="character" w:styleId="HTML1">
    <w:name w:val="HTML Code"/>
    <w:rsid w:val="00AA293B"/>
    <w:rPr>
      <w:rFonts w:ascii="Courier New" w:eastAsia="Times New Roman" w:hAnsi="Courier New" w:cs="Courier New"/>
      <w:sz w:val="20"/>
      <w:szCs w:val="20"/>
    </w:rPr>
  </w:style>
  <w:style w:type="character" w:styleId="ad">
    <w:name w:val="page number"/>
    <w:rsid w:val="00AA293B"/>
  </w:style>
  <w:style w:type="character" w:styleId="ae">
    <w:name w:val="line number"/>
    <w:unhideWhenUsed/>
    <w:rsid w:val="00AA293B"/>
  </w:style>
  <w:style w:type="character" w:styleId="HTML2">
    <w:name w:val="HTML Definition"/>
    <w:rsid w:val="00AA293B"/>
    <w:rPr>
      <w:i/>
      <w:iCs/>
    </w:rPr>
  </w:style>
  <w:style w:type="character" w:styleId="HTML3">
    <w:name w:val="HTML Variable"/>
    <w:rsid w:val="00AA293B"/>
    <w:rPr>
      <w:i/>
      <w:iCs/>
    </w:rPr>
  </w:style>
  <w:style w:type="character" w:styleId="HTML4">
    <w:name w:val="HTML Typewriter"/>
    <w:rsid w:val="00AA293B"/>
    <w:rPr>
      <w:rFonts w:ascii="Courier New" w:eastAsia="Times New Roman" w:hAnsi="Courier New" w:cs="Courier New"/>
      <w:sz w:val="20"/>
      <w:szCs w:val="20"/>
    </w:rPr>
  </w:style>
  <w:style w:type="character" w:styleId="af">
    <w:name w:val="Strong"/>
    <w:uiPriority w:val="22"/>
    <w:qFormat/>
    <w:rsid w:val="00AA293B"/>
    <w:rPr>
      <w:b/>
      <w:bCs/>
    </w:rPr>
  </w:style>
  <w:style w:type="character" w:styleId="HTML5">
    <w:name w:val="HTML Cite"/>
    <w:unhideWhenUsed/>
    <w:rsid w:val="00AA293B"/>
    <w:rPr>
      <w:i/>
      <w:iCs/>
    </w:rPr>
  </w:style>
  <w:style w:type="paragraph" w:styleId="af0">
    <w:name w:val="Balloon Text"/>
    <w:basedOn w:val="a3"/>
    <w:link w:val="af1"/>
    <w:rsid w:val="00AA293B"/>
    <w:rPr>
      <w:rFonts w:ascii="Tahoma" w:hAnsi="Tahoma"/>
      <w:sz w:val="16"/>
      <w:szCs w:val="16"/>
    </w:rPr>
  </w:style>
  <w:style w:type="character" w:customStyle="1" w:styleId="af1">
    <w:name w:val="Текст выноски Знак"/>
    <w:basedOn w:val="a4"/>
    <w:link w:val="af0"/>
    <w:rsid w:val="00AA293B"/>
    <w:rPr>
      <w:rFonts w:ascii="Tahoma" w:eastAsia="Times New Roman" w:hAnsi="Tahoma" w:cs="Times New Roman"/>
      <w:sz w:val="16"/>
      <w:szCs w:val="16"/>
    </w:rPr>
  </w:style>
  <w:style w:type="paragraph" w:styleId="24">
    <w:name w:val="Body Text 2"/>
    <w:basedOn w:val="a3"/>
    <w:link w:val="25"/>
    <w:rsid w:val="00AA293B"/>
    <w:pPr>
      <w:jc w:val="both"/>
    </w:pPr>
    <w:rPr>
      <w:color w:val="000000"/>
      <w:sz w:val="28"/>
    </w:rPr>
  </w:style>
  <w:style w:type="character" w:customStyle="1" w:styleId="25">
    <w:name w:val="Основной текст 2 Знак"/>
    <w:basedOn w:val="a4"/>
    <w:link w:val="24"/>
    <w:rsid w:val="00AA293B"/>
    <w:rPr>
      <w:rFonts w:ascii="Times New Roman" w:eastAsia="Times New Roman" w:hAnsi="Times New Roman" w:cs="Times New Roman"/>
      <w:color w:val="000000"/>
      <w:sz w:val="28"/>
      <w:szCs w:val="24"/>
      <w:lang w:eastAsia="ru-RU"/>
    </w:rPr>
  </w:style>
  <w:style w:type="paragraph" w:styleId="5">
    <w:name w:val="List Number 5"/>
    <w:basedOn w:val="a3"/>
    <w:rsid w:val="00AA293B"/>
    <w:pPr>
      <w:numPr>
        <w:numId w:val="1"/>
      </w:numPr>
      <w:tabs>
        <w:tab w:val="left" w:pos="1492"/>
      </w:tabs>
    </w:pPr>
  </w:style>
  <w:style w:type="paragraph" w:styleId="af2">
    <w:name w:val="Normal Indent"/>
    <w:basedOn w:val="a3"/>
    <w:rsid w:val="00AA293B"/>
    <w:pPr>
      <w:ind w:firstLine="720"/>
      <w:jc w:val="both"/>
    </w:pPr>
    <w:rPr>
      <w:sz w:val="28"/>
      <w:szCs w:val="20"/>
    </w:rPr>
  </w:style>
  <w:style w:type="paragraph" w:styleId="af3">
    <w:name w:val="Plain Text"/>
    <w:basedOn w:val="a3"/>
    <w:link w:val="af4"/>
    <w:rsid w:val="00AA293B"/>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A293B"/>
    <w:rPr>
      <w:rFonts w:ascii="Courier New" w:eastAsia="Times New Roman" w:hAnsi="Courier New" w:cs="Courier New"/>
      <w:sz w:val="20"/>
      <w:szCs w:val="20"/>
      <w:lang w:eastAsia="ru-RU"/>
    </w:rPr>
  </w:style>
  <w:style w:type="paragraph" w:styleId="34">
    <w:name w:val="Body Text Indent 3"/>
    <w:basedOn w:val="a3"/>
    <w:link w:val="330"/>
    <w:rsid w:val="00AA293B"/>
    <w:pPr>
      <w:spacing w:after="120"/>
      <w:ind w:left="283"/>
    </w:pPr>
    <w:rPr>
      <w:sz w:val="16"/>
      <w:szCs w:val="16"/>
    </w:rPr>
  </w:style>
  <w:style w:type="character" w:customStyle="1" w:styleId="35">
    <w:name w:val="Основной текст с отступом 3 Знак"/>
    <w:basedOn w:val="a4"/>
    <w:rsid w:val="00AA293B"/>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A293B"/>
    <w:rPr>
      <w:rFonts w:ascii="Times New Roman" w:eastAsia="Times New Roman" w:hAnsi="Times New Roman" w:cs="Times New Roman"/>
      <w:sz w:val="16"/>
      <w:szCs w:val="16"/>
      <w:lang w:eastAsia="ru-RU"/>
    </w:rPr>
  </w:style>
  <w:style w:type="paragraph" w:styleId="af5">
    <w:name w:val="endnote text"/>
    <w:basedOn w:val="a3"/>
    <w:link w:val="af6"/>
    <w:unhideWhenUsed/>
    <w:rsid w:val="00AA293B"/>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A293B"/>
    <w:rPr>
      <w:rFonts w:ascii="Times New Roman" w:eastAsia="Times New Roman" w:hAnsi="Times New Roman" w:cs="Times New Roman"/>
      <w:color w:val="000000"/>
      <w:sz w:val="28"/>
      <w:szCs w:val="24"/>
    </w:rPr>
  </w:style>
  <w:style w:type="paragraph" w:styleId="af7">
    <w:name w:val="caption"/>
    <w:basedOn w:val="a3"/>
    <w:next w:val="a3"/>
    <w:qFormat/>
    <w:rsid w:val="00AA293B"/>
    <w:rPr>
      <w:b/>
      <w:bCs/>
      <w:sz w:val="20"/>
      <w:szCs w:val="20"/>
    </w:rPr>
  </w:style>
  <w:style w:type="paragraph" w:styleId="af8">
    <w:name w:val="annotation text"/>
    <w:basedOn w:val="a3"/>
    <w:link w:val="af9"/>
    <w:rsid w:val="00AA293B"/>
    <w:rPr>
      <w:sz w:val="20"/>
      <w:szCs w:val="20"/>
    </w:rPr>
  </w:style>
  <w:style w:type="character" w:customStyle="1" w:styleId="af9">
    <w:name w:val="Текст примечания Знак"/>
    <w:basedOn w:val="a4"/>
    <w:link w:val="af8"/>
    <w:rsid w:val="00AA293B"/>
    <w:rPr>
      <w:rFonts w:ascii="Times New Roman" w:eastAsia="Times New Roman" w:hAnsi="Times New Roman" w:cs="Times New Roman"/>
      <w:sz w:val="20"/>
      <w:szCs w:val="20"/>
      <w:lang w:eastAsia="ru-RU"/>
    </w:rPr>
  </w:style>
  <w:style w:type="paragraph" w:styleId="13">
    <w:name w:val="index 1"/>
    <w:basedOn w:val="a3"/>
    <w:next w:val="a3"/>
    <w:rsid w:val="00AA293B"/>
    <w:pPr>
      <w:suppressAutoHyphens/>
      <w:ind w:left="240" w:hanging="240"/>
    </w:pPr>
    <w:rPr>
      <w:lang w:eastAsia="ar-SA"/>
    </w:rPr>
  </w:style>
  <w:style w:type="paragraph" w:styleId="afa">
    <w:name w:val="annotation subject"/>
    <w:basedOn w:val="af8"/>
    <w:next w:val="af8"/>
    <w:link w:val="afb"/>
    <w:rsid w:val="00AA293B"/>
    <w:rPr>
      <w:b/>
      <w:bCs/>
    </w:rPr>
  </w:style>
  <w:style w:type="character" w:customStyle="1" w:styleId="afb">
    <w:name w:val="Тема примечания Знак"/>
    <w:basedOn w:val="af9"/>
    <w:link w:val="afa"/>
    <w:rsid w:val="00AA293B"/>
    <w:rPr>
      <w:rFonts w:ascii="Times New Roman" w:eastAsia="Times New Roman" w:hAnsi="Times New Roman" w:cs="Times New Roman"/>
      <w:b/>
      <w:bCs/>
      <w:sz w:val="20"/>
      <w:szCs w:val="20"/>
      <w:lang w:eastAsia="ru-RU"/>
    </w:rPr>
  </w:style>
  <w:style w:type="paragraph" w:styleId="afc">
    <w:name w:val="Document Map"/>
    <w:basedOn w:val="a3"/>
    <w:link w:val="afd"/>
    <w:rsid w:val="00AA293B"/>
    <w:pPr>
      <w:shd w:val="clear" w:color="auto" w:fill="000080"/>
    </w:pPr>
    <w:rPr>
      <w:rFonts w:ascii="Tahoma" w:hAnsi="Tahoma"/>
      <w:sz w:val="20"/>
      <w:szCs w:val="20"/>
    </w:rPr>
  </w:style>
  <w:style w:type="character" w:customStyle="1" w:styleId="afd">
    <w:name w:val="Схема документа Знак"/>
    <w:basedOn w:val="a4"/>
    <w:link w:val="afc"/>
    <w:rsid w:val="00AA293B"/>
    <w:rPr>
      <w:rFonts w:ascii="Tahoma" w:eastAsia="Times New Roman" w:hAnsi="Tahoma" w:cs="Times New Roman"/>
      <w:sz w:val="20"/>
      <w:szCs w:val="20"/>
      <w:shd w:val="clear" w:color="auto" w:fill="000080"/>
    </w:rPr>
  </w:style>
  <w:style w:type="paragraph" w:styleId="afe">
    <w:name w:val="footnote text"/>
    <w:basedOn w:val="a3"/>
    <w:link w:val="aff"/>
    <w:rsid w:val="00AA293B"/>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A293B"/>
    <w:rPr>
      <w:rFonts w:ascii="Courier New" w:eastAsia="Courier New" w:hAnsi="Courier New" w:cs="Courier New"/>
      <w:color w:val="000000"/>
      <w:sz w:val="28"/>
      <w:szCs w:val="24"/>
      <w:lang w:eastAsia="ru-RU"/>
    </w:rPr>
  </w:style>
  <w:style w:type="paragraph" w:styleId="8">
    <w:name w:val="toc 8"/>
    <w:basedOn w:val="a3"/>
    <w:next w:val="a3"/>
    <w:rsid w:val="00AA293B"/>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A293B"/>
    <w:pPr>
      <w:numPr>
        <w:numId w:val="3"/>
      </w:numPr>
      <w:tabs>
        <w:tab w:val="left" w:pos="926"/>
      </w:tabs>
    </w:pPr>
  </w:style>
  <w:style w:type="paragraph" w:styleId="HTML6">
    <w:name w:val="HTML Address"/>
    <w:basedOn w:val="a3"/>
    <w:link w:val="HTML7"/>
    <w:unhideWhenUsed/>
    <w:rsid w:val="00AA293B"/>
    <w:rPr>
      <w:sz w:val="16"/>
      <w:szCs w:val="16"/>
    </w:rPr>
  </w:style>
  <w:style w:type="character" w:customStyle="1" w:styleId="HTML7">
    <w:name w:val="Адрес HTML Знак"/>
    <w:basedOn w:val="a4"/>
    <w:link w:val="HTML6"/>
    <w:rsid w:val="00AA293B"/>
    <w:rPr>
      <w:rFonts w:ascii="Times New Roman" w:eastAsia="Times New Roman" w:hAnsi="Times New Roman" w:cs="Times New Roman"/>
      <w:sz w:val="16"/>
      <w:szCs w:val="16"/>
      <w:lang w:val="ru-RU" w:eastAsia="ru-RU"/>
    </w:rPr>
  </w:style>
  <w:style w:type="paragraph" w:styleId="aff0">
    <w:name w:val="header"/>
    <w:basedOn w:val="a3"/>
    <w:link w:val="aff1"/>
    <w:rsid w:val="00AA293B"/>
    <w:pPr>
      <w:tabs>
        <w:tab w:val="center" w:pos="4677"/>
        <w:tab w:val="right" w:pos="9355"/>
      </w:tabs>
    </w:pPr>
    <w:rPr>
      <w:b/>
      <w:caps/>
    </w:rPr>
  </w:style>
  <w:style w:type="character" w:customStyle="1" w:styleId="aff1">
    <w:name w:val="Верхний колонтитул Знак"/>
    <w:basedOn w:val="a4"/>
    <w:link w:val="aff0"/>
    <w:rsid w:val="00AA293B"/>
    <w:rPr>
      <w:rFonts w:ascii="Times New Roman" w:eastAsia="Times New Roman" w:hAnsi="Times New Roman" w:cs="Times New Roman"/>
      <w:b/>
      <w:caps/>
      <w:sz w:val="24"/>
      <w:szCs w:val="24"/>
      <w:lang w:eastAsia="ru-RU"/>
    </w:rPr>
  </w:style>
  <w:style w:type="paragraph" w:styleId="91">
    <w:name w:val="toc 9"/>
    <w:basedOn w:val="a3"/>
    <w:next w:val="a3"/>
    <w:rsid w:val="00AA293B"/>
    <w:pPr>
      <w:spacing w:after="100" w:line="276" w:lineRule="auto"/>
      <w:ind w:left="1760"/>
    </w:pPr>
    <w:rPr>
      <w:rFonts w:ascii="Calibri" w:hAnsi="Calibri"/>
      <w:sz w:val="22"/>
      <w:szCs w:val="22"/>
    </w:rPr>
  </w:style>
  <w:style w:type="paragraph" w:styleId="71">
    <w:name w:val="toc 7"/>
    <w:basedOn w:val="a3"/>
    <w:next w:val="a3"/>
    <w:rsid w:val="00AA293B"/>
    <w:pPr>
      <w:spacing w:after="100" w:line="276" w:lineRule="auto"/>
      <w:ind w:left="1320"/>
    </w:pPr>
    <w:rPr>
      <w:rFonts w:ascii="Calibri" w:hAnsi="Calibri"/>
      <w:sz w:val="22"/>
      <w:szCs w:val="22"/>
    </w:rPr>
  </w:style>
  <w:style w:type="paragraph" w:styleId="aff2">
    <w:name w:val="Body Text"/>
    <w:basedOn w:val="a3"/>
    <w:link w:val="43"/>
    <w:rsid w:val="00AA293B"/>
    <w:pPr>
      <w:spacing w:after="120"/>
    </w:pPr>
  </w:style>
  <w:style w:type="character" w:customStyle="1" w:styleId="aff3">
    <w:name w:val="Основной текст Знак"/>
    <w:basedOn w:val="a4"/>
    <w:rsid w:val="00AA293B"/>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A293B"/>
    <w:rPr>
      <w:rFonts w:ascii="Times New Roman" w:eastAsia="Times New Roman" w:hAnsi="Times New Roman" w:cs="Times New Roman"/>
      <w:sz w:val="24"/>
      <w:szCs w:val="24"/>
      <w:lang w:eastAsia="ru-RU"/>
    </w:rPr>
  </w:style>
  <w:style w:type="paragraph" w:styleId="aff4">
    <w:name w:val="index heading"/>
    <w:basedOn w:val="a3"/>
    <w:rsid w:val="00AA293B"/>
    <w:pPr>
      <w:suppressLineNumbers/>
      <w:suppressAutoHyphens/>
    </w:pPr>
    <w:rPr>
      <w:rFonts w:cs="Tahoma"/>
      <w:lang w:eastAsia="ar-SA"/>
    </w:rPr>
  </w:style>
  <w:style w:type="paragraph" w:styleId="15">
    <w:name w:val="toc 1"/>
    <w:basedOn w:val="a3"/>
    <w:next w:val="a3"/>
    <w:link w:val="16"/>
    <w:rsid w:val="00AA293B"/>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A293B"/>
    <w:rPr>
      <w:rFonts w:ascii="Times New Roman" w:eastAsia="Times New Roman" w:hAnsi="Times New Roman" w:cs="Times New Roman"/>
      <w:color w:val="000000"/>
      <w:sz w:val="24"/>
      <w:szCs w:val="24"/>
      <w:lang w:eastAsia="ru-RU"/>
    </w:rPr>
  </w:style>
  <w:style w:type="paragraph" w:styleId="aff5">
    <w:name w:val="macro"/>
    <w:link w:val="aff6"/>
    <w:rsid w:val="00AA293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A293B"/>
    <w:rPr>
      <w:rFonts w:ascii="Courier New" w:eastAsia="Times New Roman" w:hAnsi="Courier New" w:cs="Times New Roman"/>
      <w:sz w:val="20"/>
      <w:szCs w:val="20"/>
      <w:lang w:val="en-US" w:eastAsia="ru-RU"/>
    </w:rPr>
  </w:style>
  <w:style w:type="paragraph" w:styleId="61">
    <w:name w:val="toc 6"/>
    <w:basedOn w:val="a3"/>
    <w:next w:val="a3"/>
    <w:rsid w:val="00AA293B"/>
    <w:pPr>
      <w:spacing w:after="100" w:line="276" w:lineRule="auto"/>
      <w:ind w:left="1100"/>
    </w:pPr>
    <w:rPr>
      <w:rFonts w:ascii="Calibri" w:hAnsi="Calibri"/>
      <w:sz w:val="22"/>
      <w:szCs w:val="22"/>
    </w:rPr>
  </w:style>
  <w:style w:type="paragraph" w:styleId="36">
    <w:name w:val="toc 3"/>
    <w:basedOn w:val="a3"/>
    <w:next w:val="a3"/>
    <w:rsid w:val="00AA293B"/>
    <w:pPr>
      <w:widowControl w:val="0"/>
      <w:tabs>
        <w:tab w:val="left" w:pos="360"/>
      </w:tabs>
      <w:autoSpaceDE w:val="0"/>
      <w:autoSpaceDN w:val="0"/>
      <w:adjustRightInd w:val="0"/>
      <w:ind w:left="400"/>
    </w:pPr>
    <w:rPr>
      <w:szCs w:val="20"/>
    </w:rPr>
  </w:style>
  <w:style w:type="paragraph" w:styleId="26">
    <w:name w:val="toc 2"/>
    <w:basedOn w:val="a3"/>
    <w:next w:val="a3"/>
    <w:rsid w:val="00AA293B"/>
    <w:pPr>
      <w:widowControl w:val="0"/>
      <w:tabs>
        <w:tab w:val="left" w:pos="360"/>
      </w:tabs>
      <w:autoSpaceDE w:val="0"/>
      <w:autoSpaceDN w:val="0"/>
      <w:adjustRightInd w:val="0"/>
      <w:ind w:left="200"/>
    </w:pPr>
    <w:rPr>
      <w:szCs w:val="20"/>
    </w:rPr>
  </w:style>
  <w:style w:type="paragraph" w:styleId="40">
    <w:name w:val="toc 4"/>
    <w:basedOn w:val="a3"/>
    <w:next w:val="a3"/>
    <w:rsid w:val="00AA293B"/>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A293B"/>
    <w:pPr>
      <w:spacing w:after="100" w:line="276" w:lineRule="auto"/>
      <w:ind w:left="880"/>
    </w:pPr>
    <w:rPr>
      <w:rFonts w:ascii="Calibri" w:hAnsi="Calibri"/>
      <w:sz w:val="22"/>
      <w:szCs w:val="22"/>
    </w:rPr>
  </w:style>
  <w:style w:type="paragraph" w:styleId="53">
    <w:name w:val="List Bullet 5"/>
    <w:basedOn w:val="a3"/>
    <w:rsid w:val="00AA293B"/>
    <w:pPr>
      <w:ind w:left="1132" w:hanging="283"/>
    </w:pPr>
    <w:rPr>
      <w:color w:val="00000A"/>
    </w:rPr>
  </w:style>
  <w:style w:type="paragraph" w:styleId="aff7">
    <w:name w:val="Body Text First Indent"/>
    <w:basedOn w:val="aff2"/>
    <w:link w:val="aff8"/>
    <w:rsid w:val="00AA293B"/>
    <w:pPr>
      <w:ind w:firstLine="210"/>
    </w:pPr>
    <w:rPr>
      <w:b/>
      <w:bCs/>
      <w:sz w:val="27"/>
      <w:szCs w:val="27"/>
    </w:rPr>
  </w:style>
  <w:style w:type="character" w:customStyle="1" w:styleId="aff8">
    <w:name w:val="Красная строка Знак"/>
    <w:basedOn w:val="aff3"/>
    <w:link w:val="aff7"/>
    <w:rsid w:val="00AA293B"/>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A293B"/>
    <w:pPr>
      <w:spacing w:after="120"/>
      <w:ind w:left="283"/>
    </w:pPr>
  </w:style>
  <w:style w:type="character" w:customStyle="1" w:styleId="affa">
    <w:name w:val="Основной текст с отступом Знак"/>
    <w:basedOn w:val="a4"/>
    <w:link w:val="aff9"/>
    <w:semiHidden/>
    <w:rsid w:val="00AA293B"/>
    <w:rPr>
      <w:rFonts w:ascii="Times New Roman" w:eastAsia="Times New Roman" w:hAnsi="Times New Roman" w:cs="Times New Roman"/>
      <w:sz w:val="24"/>
      <w:szCs w:val="24"/>
      <w:lang w:eastAsia="ru-RU"/>
    </w:rPr>
  </w:style>
  <w:style w:type="paragraph" w:styleId="27">
    <w:name w:val="Body Text First Indent 2"/>
    <w:basedOn w:val="aff9"/>
    <w:link w:val="28"/>
    <w:rsid w:val="00AA293B"/>
    <w:pPr>
      <w:ind w:firstLine="210"/>
    </w:pPr>
  </w:style>
  <w:style w:type="character" w:customStyle="1" w:styleId="28">
    <w:name w:val="Красная строка 2 Знак"/>
    <w:basedOn w:val="affa"/>
    <w:link w:val="27"/>
    <w:rsid w:val="00AA293B"/>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A293B"/>
    <w:rPr>
      <w:sz w:val="24"/>
      <w:szCs w:val="24"/>
      <w:lang w:val="ru-RU" w:eastAsia="ru-RU" w:bidi="ar-SA"/>
    </w:rPr>
  </w:style>
  <w:style w:type="paragraph" w:styleId="44">
    <w:name w:val="List Bullet 4"/>
    <w:basedOn w:val="a3"/>
    <w:rsid w:val="00AA293B"/>
    <w:pPr>
      <w:ind w:left="849" w:hanging="283"/>
    </w:pPr>
    <w:rPr>
      <w:color w:val="00000A"/>
    </w:rPr>
  </w:style>
  <w:style w:type="paragraph" w:styleId="affb">
    <w:name w:val="List Bullet"/>
    <w:basedOn w:val="a3"/>
    <w:rsid w:val="00AA293B"/>
    <w:pPr>
      <w:tabs>
        <w:tab w:val="left" w:pos="643"/>
      </w:tabs>
      <w:ind w:left="643" w:hanging="360"/>
      <w:contextualSpacing/>
    </w:pPr>
  </w:style>
  <w:style w:type="paragraph" w:styleId="2">
    <w:name w:val="List Bullet 2"/>
    <w:basedOn w:val="a3"/>
    <w:rsid w:val="00AA293B"/>
    <w:pPr>
      <w:numPr>
        <w:numId w:val="5"/>
      </w:numPr>
      <w:tabs>
        <w:tab w:val="left" w:pos="643"/>
      </w:tabs>
    </w:pPr>
  </w:style>
  <w:style w:type="paragraph" w:styleId="37">
    <w:name w:val="List Bullet 3"/>
    <w:basedOn w:val="a3"/>
    <w:rsid w:val="00AA293B"/>
    <w:pPr>
      <w:tabs>
        <w:tab w:val="left" w:pos="926"/>
      </w:tabs>
      <w:ind w:left="926" w:hanging="360"/>
    </w:pPr>
  </w:style>
  <w:style w:type="paragraph" w:customStyle="1" w:styleId="affc">
    <w:basedOn w:val="a3"/>
    <w:next w:val="affd"/>
    <w:qFormat/>
    <w:rsid w:val="00AA293B"/>
    <w:pPr>
      <w:suppressAutoHyphens/>
      <w:jc w:val="center"/>
    </w:pPr>
    <w:rPr>
      <w:sz w:val="28"/>
      <w:lang w:val="en-US" w:eastAsia="ar-SA"/>
    </w:rPr>
  </w:style>
  <w:style w:type="character" w:customStyle="1" w:styleId="54">
    <w:name w:val="Заголовок Знак5"/>
    <w:link w:val="affe"/>
    <w:rsid w:val="00AA293B"/>
    <w:rPr>
      <w:sz w:val="28"/>
      <w:szCs w:val="24"/>
      <w:lang w:val="en-US" w:eastAsia="ar-SA" w:bidi="ar-SA"/>
    </w:rPr>
  </w:style>
  <w:style w:type="paragraph" w:styleId="affd">
    <w:name w:val="Subtitle"/>
    <w:basedOn w:val="a3"/>
    <w:link w:val="afff"/>
    <w:qFormat/>
    <w:rsid w:val="00AA293B"/>
    <w:pPr>
      <w:jc w:val="center"/>
    </w:pPr>
    <w:rPr>
      <w:b/>
    </w:rPr>
  </w:style>
  <w:style w:type="character" w:customStyle="1" w:styleId="afff">
    <w:name w:val="Подзаголовок Знак"/>
    <w:basedOn w:val="a4"/>
    <w:link w:val="affd"/>
    <w:rsid w:val="00AA293B"/>
    <w:rPr>
      <w:rFonts w:ascii="Times New Roman" w:eastAsia="Times New Roman" w:hAnsi="Times New Roman" w:cs="Times New Roman"/>
      <w:b/>
      <w:sz w:val="24"/>
      <w:szCs w:val="24"/>
    </w:rPr>
  </w:style>
  <w:style w:type="paragraph" w:styleId="afff0">
    <w:name w:val="footer"/>
    <w:basedOn w:val="a3"/>
    <w:link w:val="afff1"/>
    <w:rsid w:val="00AA293B"/>
    <w:pPr>
      <w:tabs>
        <w:tab w:val="center" w:pos="4677"/>
        <w:tab w:val="right" w:pos="9355"/>
      </w:tabs>
    </w:pPr>
  </w:style>
  <w:style w:type="character" w:customStyle="1" w:styleId="afff1">
    <w:name w:val="Нижний колонтитул Знак"/>
    <w:basedOn w:val="a4"/>
    <w:link w:val="afff0"/>
    <w:rsid w:val="00AA293B"/>
    <w:rPr>
      <w:rFonts w:ascii="Times New Roman" w:eastAsia="Times New Roman" w:hAnsi="Times New Roman" w:cs="Times New Roman"/>
      <w:sz w:val="24"/>
      <w:szCs w:val="24"/>
      <w:lang w:eastAsia="ru-RU"/>
    </w:rPr>
  </w:style>
  <w:style w:type="paragraph" w:styleId="a2">
    <w:name w:val="List Number"/>
    <w:basedOn w:val="a3"/>
    <w:rsid w:val="00AA293B"/>
    <w:pPr>
      <w:numPr>
        <w:numId w:val="6"/>
      </w:numPr>
      <w:tabs>
        <w:tab w:val="left" w:pos="1354"/>
      </w:tabs>
      <w:contextualSpacing/>
    </w:pPr>
    <w:rPr>
      <w:sz w:val="20"/>
      <w:szCs w:val="20"/>
      <w:lang w:eastAsia="en-US"/>
    </w:rPr>
  </w:style>
  <w:style w:type="paragraph" w:styleId="2a">
    <w:name w:val="List Number 2"/>
    <w:basedOn w:val="a3"/>
    <w:rsid w:val="00AA293B"/>
    <w:pPr>
      <w:widowControl w:val="0"/>
      <w:tabs>
        <w:tab w:val="left" w:pos="641"/>
      </w:tabs>
      <w:ind w:left="641" w:hanging="358"/>
    </w:pPr>
    <w:rPr>
      <w:rFonts w:ascii="Courier New" w:hAnsi="Courier New"/>
      <w:szCs w:val="20"/>
    </w:rPr>
  </w:style>
  <w:style w:type="paragraph" w:styleId="afff2">
    <w:name w:val="List"/>
    <w:basedOn w:val="a3"/>
    <w:rsid w:val="00AA293B"/>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A293B"/>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A293B"/>
    <w:rPr>
      <w:rFonts w:ascii="Times New Roman" w:eastAsia="Times New Roman" w:hAnsi="Times New Roman" w:cs="Times New Roman"/>
      <w:sz w:val="24"/>
      <w:szCs w:val="24"/>
      <w:lang w:eastAsia="ru-RU" w:bidi="hi-IN"/>
    </w:rPr>
  </w:style>
  <w:style w:type="paragraph" w:styleId="30">
    <w:name w:val="Body Text 3"/>
    <w:basedOn w:val="a3"/>
    <w:link w:val="321"/>
    <w:rsid w:val="00AA293B"/>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A293B"/>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A293B"/>
    <w:rPr>
      <w:rFonts w:ascii="Times New Roman" w:eastAsia="Times New Roman" w:hAnsi="Times New Roman" w:cs="Times New Roman"/>
      <w:sz w:val="16"/>
      <w:szCs w:val="16"/>
    </w:rPr>
  </w:style>
  <w:style w:type="paragraph" w:styleId="2b">
    <w:name w:val="Body Text Indent 2"/>
    <w:basedOn w:val="a3"/>
    <w:link w:val="220"/>
    <w:rsid w:val="00AA293B"/>
    <w:pPr>
      <w:spacing w:after="120" w:line="480" w:lineRule="auto"/>
      <w:ind w:left="283"/>
    </w:pPr>
  </w:style>
  <w:style w:type="character" w:customStyle="1" w:styleId="2c">
    <w:name w:val="Основной текст с отступом 2 Знак"/>
    <w:basedOn w:val="a4"/>
    <w:rsid w:val="00AA293B"/>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A293B"/>
    <w:rPr>
      <w:rFonts w:ascii="Times New Roman" w:eastAsia="Times New Roman" w:hAnsi="Times New Roman" w:cs="Times New Roman"/>
      <w:sz w:val="24"/>
      <w:szCs w:val="24"/>
      <w:lang w:eastAsia="ru-RU"/>
    </w:rPr>
  </w:style>
  <w:style w:type="paragraph" w:styleId="2d">
    <w:name w:val="List Continue 2"/>
    <w:basedOn w:val="a3"/>
    <w:rsid w:val="00AA293B"/>
    <w:pPr>
      <w:spacing w:after="120"/>
      <w:ind w:left="566"/>
      <w:jc w:val="both"/>
    </w:pPr>
    <w:rPr>
      <w:sz w:val="20"/>
      <w:szCs w:val="20"/>
    </w:rPr>
  </w:style>
  <w:style w:type="paragraph" w:styleId="2e">
    <w:name w:val="List 2"/>
    <w:basedOn w:val="a3"/>
    <w:rsid w:val="00AA293B"/>
    <w:pPr>
      <w:ind w:left="566" w:hanging="283"/>
      <w:contextualSpacing/>
    </w:pPr>
  </w:style>
  <w:style w:type="paragraph" w:styleId="39">
    <w:name w:val="List 3"/>
    <w:basedOn w:val="a3"/>
    <w:rsid w:val="00AA293B"/>
    <w:pPr>
      <w:ind w:left="849" w:hanging="283"/>
    </w:pPr>
  </w:style>
  <w:style w:type="paragraph" w:styleId="45">
    <w:name w:val="List 4"/>
    <w:basedOn w:val="a3"/>
    <w:rsid w:val="00AA293B"/>
    <w:pPr>
      <w:ind w:left="1132" w:hanging="283"/>
      <w:contextualSpacing/>
    </w:pPr>
  </w:style>
  <w:style w:type="paragraph" w:styleId="HTML8">
    <w:name w:val="HTML Preformatted"/>
    <w:basedOn w:val="a3"/>
    <w:link w:val="HTML30"/>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A293B"/>
    <w:rPr>
      <w:rFonts w:ascii="Consolas" w:eastAsia="Times New Roman" w:hAnsi="Consolas" w:cs="Times New Roman"/>
      <w:sz w:val="20"/>
      <w:szCs w:val="20"/>
      <w:lang w:eastAsia="ru-RU"/>
    </w:rPr>
  </w:style>
  <w:style w:type="character" w:customStyle="1" w:styleId="HTML30">
    <w:name w:val="Стандартный HTML Знак3"/>
    <w:link w:val="HTML8"/>
    <w:rsid w:val="00AA293B"/>
    <w:rPr>
      <w:rFonts w:ascii="Courier New" w:eastAsia="Times New Roman" w:hAnsi="Courier New" w:cs="Times New Roman"/>
      <w:sz w:val="20"/>
      <w:szCs w:val="20"/>
    </w:rPr>
  </w:style>
  <w:style w:type="paragraph" w:styleId="afff4">
    <w:name w:val="Block Text"/>
    <w:basedOn w:val="a3"/>
    <w:rsid w:val="00AA293B"/>
    <w:pPr>
      <w:ind w:left="709" w:right="-908"/>
    </w:pPr>
    <w:rPr>
      <w:szCs w:val="20"/>
    </w:rPr>
  </w:style>
  <w:style w:type="table" w:styleId="18">
    <w:name w:val="Table Simple 1"/>
    <w:basedOn w:val="a5"/>
    <w:rsid w:val="00AA293B"/>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A293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A29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A293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A293B"/>
    <w:rPr>
      <w:rFonts w:ascii="Times New Roman" w:hAnsi="Times New Roman" w:cs="Times New Roman"/>
      <w:b/>
      <w:bCs/>
      <w:sz w:val="26"/>
      <w:szCs w:val="26"/>
    </w:rPr>
  </w:style>
  <w:style w:type="paragraph" w:customStyle="1" w:styleId="afff7">
    <w:name w:val="Для таблиц"/>
    <w:basedOn w:val="a3"/>
    <w:uiPriority w:val="99"/>
    <w:rsid w:val="00AA293B"/>
  </w:style>
  <w:style w:type="paragraph" w:customStyle="1" w:styleId="afff8">
    <w:name w:val="список с точками"/>
    <w:basedOn w:val="a3"/>
    <w:rsid w:val="00AA293B"/>
    <w:pPr>
      <w:tabs>
        <w:tab w:val="left" w:pos="3330"/>
      </w:tabs>
      <w:spacing w:line="312" w:lineRule="auto"/>
      <w:ind w:left="3330" w:hanging="720"/>
      <w:jc w:val="both"/>
    </w:pPr>
  </w:style>
  <w:style w:type="paragraph" w:customStyle="1" w:styleId="Default">
    <w:name w:val="Default"/>
    <w:rsid w:val="00AA293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A293B"/>
    <w:rPr>
      <w:rFonts w:ascii="Times New Roman" w:hAnsi="Times New Roman" w:cs="Times New Roman"/>
      <w:b/>
      <w:bCs/>
      <w:sz w:val="24"/>
      <w:szCs w:val="24"/>
    </w:rPr>
  </w:style>
  <w:style w:type="character" w:customStyle="1" w:styleId="FontStyle12">
    <w:name w:val="Font Style12"/>
    <w:rsid w:val="00AA293B"/>
    <w:rPr>
      <w:rFonts w:ascii="Times New Roman" w:hAnsi="Times New Roman" w:cs="Times New Roman"/>
      <w:sz w:val="24"/>
      <w:szCs w:val="24"/>
    </w:rPr>
  </w:style>
  <w:style w:type="paragraph" w:customStyle="1" w:styleId="Style2">
    <w:name w:val="Style2"/>
    <w:basedOn w:val="a3"/>
    <w:rsid w:val="00AA293B"/>
    <w:pPr>
      <w:widowControl w:val="0"/>
      <w:autoSpaceDE w:val="0"/>
      <w:autoSpaceDN w:val="0"/>
      <w:adjustRightInd w:val="0"/>
    </w:pPr>
  </w:style>
  <w:style w:type="paragraph" w:customStyle="1" w:styleId="Style1">
    <w:name w:val="Style1"/>
    <w:basedOn w:val="a3"/>
    <w:rsid w:val="00AA293B"/>
    <w:pPr>
      <w:widowControl w:val="0"/>
      <w:autoSpaceDE w:val="0"/>
      <w:autoSpaceDN w:val="0"/>
      <w:adjustRightInd w:val="0"/>
      <w:spacing w:line="309" w:lineRule="exact"/>
      <w:ind w:firstLine="686"/>
      <w:jc w:val="both"/>
    </w:pPr>
  </w:style>
  <w:style w:type="paragraph" w:customStyle="1" w:styleId="Style16">
    <w:name w:val="Style16"/>
    <w:basedOn w:val="a3"/>
    <w:rsid w:val="00AA293B"/>
    <w:pPr>
      <w:widowControl w:val="0"/>
      <w:autoSpaceDE w:val="0"/>
      <w:autoSpaceDN w:val="0"/>
      <w:adjustRightInd w:val="0"/>
      <w:spacing w:line="480" w:lineRule="exact"/>
      <w:ind w:firstLine="715"/>
      <w:jc w:val="both"/>
    </w:pPr>
  </w:style>
  <w:style w:type="character" w:customStyle="1" w:styleId="FontStyle36">
    <w:name w:val="Font Style36"/>
    <w:rsid w:val="00AA293B"/>
    <w:rPr>
      <w:rFonts w:ascii="Times New Roman" w:hAnsi="Times New Roman" w:cs="Times New Roman" w:hint="default"/>
      <w:sz w:val="26"/>
      <w:szCs w:val="26"/>
    </w:rPr>
  </w:style>
  <w:style w:type="character" w:customStyle="1" w:styleId="FontStyle51">
    <w:name w:val="Font Style51"/>
    <w:rsid w:val="00AA293B"/>
    <w:rPr>
      <w:rFonts w:ascii="Times New Roman" w:hAnsi="Times New Roman" w:cs="Times New Roman"/>
      <w:sz w:val="24"/>
      <w:szCs w:val="24"/>
    </w:rPr>
  </w:style>
  <w:style w:type="character" w:customStyle="1" w:styleId="afffa">
    <w:name w:val="Тело ИАК Знак"/>
    <w:link w:val="afffb"/>
    <w:rsid w:val="00AA293B"/>
    <w:rPr>
      <w:sz w:val="28"/>
      <w:szCs w:val="28"/>
    </w:rPr>
  </w:style>
  <w:style w:type="paragraph" w:customStyle="1" w:styleId="afffb">
    <w:name w:val="Тело ИАК"/>
    <w:basedOn w:val="a3"/>
    <w:link w:val="afffa"/>
    <w:rsid w:val="00AA293B"/>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A29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A293B"/>
  </w:style>
  <w:style w:type="character" w:customStyle="1" w:styleId="150">
    <w:name w:val="Знак Знак15"/>
    <w:locked/>
    <w:rsid w:val="00AA293B"/>
    <w:rPr>
      <w:b/>
      <w:caps/>
      <w:sz w:val="24"/>
      <w:szCs w:val="24"/>
      <w:lang w:val="ru-RU" w:eastAsia="ru-RU" w:bidi="ar-SA"/>
    </w:rPr>
  </w:style>
  <w:style w:type="character" w:customStyle="1" w:styleId="110">
    <w:name w:val="Знак Знак11"/>
    <w:locked/>
    <w:rsid w:val="00AA293B"/>
    <w:rPr>
      <w:sz w:val="16"/>
      <w:szCs w:val="16"/>
      <w:lang w:val="ru-RU" w:eastAsia="ru-RU" w:bidi="ar-SA"/>
    </w:rPr>
  </w:style>
  <w:style w:type="character" w:customStyle="1" w:styleId="100">
    <w:name w:val="Знак Знак10"/>
    <w:rsid w:val="00AA293B"/>
    <w:rPr>
      <w:sz w:val="16"/>
      <w:szCs w:val="16"/>
      <w:lang w:val="ru-RU" w:eastAsia="ru-RU" w:bidi="ar-SA"/>
    </w:rPr>
  </w:style>
  <w:style w:type="character" w:customStyle="1" w:styleId="140">
    <w:name w:val="Знак Знак14"/>
    <w:rsid w:val="00AA293B"/>
    <w:rPr>
      <w:rFonts w:ascii="Arial" w:hAnsi="Arial" w:cs="Arial"/>
      <w:b/>
      <w:bCs/>
      <w:i/>
      <w:iCs/>
      <w:sz w:val="28"/>
      <w:szCs w:val="28"/>
      <w:lang w:val="ru-RU" w:eastAsia="en-US" w:bidi="ar-SA"/>
    </w:rPr>
  </w:style>
  <w:style w:type="character" w:customStyle="1" w:styleId="120">
    <w:name w:val="Знак Знак12"/>
    <w:rsid w:val="00AA293B"/>
    <w:rPr>
      <w:rFonts w:ascii="Calibri" w:hAnsi="Calibri"/>
      <w:i/>
      <w:iCs/>
      <w:sz w:val="24"/>
      <w:szCs w:val="24"/>
      <w:lang w:val="ru-RU" w:eastAsia="en-US" w:bidi="ar-SA"/>
    </w:rPr>
  </w:style>
  <w:style w:type="character" w:customStyle="1" w:styleId="62">
    <w:name w:val="Знак Знак6"/>
    <w:rsid w:val="00AA293B"/>
    <w:rPr>
      <w:sz w:val="24"/>
      <w:szCs w:val="24"/>
    </w:rPr>
  </w:style>
  <w:style w:type="paragraph" w:customStyle="1" w:styleId="Style5">
    <w:name w:val="Style5"/>
    <w:basedOn w:val="a3"/>
    <w:rsid w:val="00AA293B"/>
    <w:pPr>
      <w:widowControl w:val="0"/>
      <w:autoSpaceDE w:val="0"/>
      <w:autoSpaceDN w:val="0"/>
      <w:adjustRightInd w:val="0"/>
      <w:spacing w:line="490" w:lineRule="exact"/>
      <w:jc w:val="center"/>
    </w:pPr>
  </w:style>
  <w:style w:type="paragraph" w:customStyle="1" w:styleId="FR3">
    <w:name w:val="FR3"/>
    <w:rsid w:val="00AA293B"/>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A293B"/>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A293B"/>
    <w:rPr>
      <w:rFonts w:ascii="Times New Roman" w:hAnsi="Times New Roman" w:cs="Times New Roman" w:hint="default"/>
      <w:i/>
      <w:iCs/>
      <w:sz w:val="16"/>
      <w:szCs w:val="16"/>
    </w:rPr>
  </w:style>
  <w:style w:type="paragraph" w:customStyle="1" w:styleId="2f">
    <w:name w:val="Стиль2"/>
    <w:basedOn w:val="a3"/>
    <w:next w:val="a2"/>
    <w:rsid w:val="00AA293B"/>
    <w:rPr>
      <w:b/>
      <w:sz w:val="20"/>
    </w:rPr>
  </w:style>
  <w:style w:type="paragraph" w:customStyle="1" w:styleId="FR4">
    <w:name w:val="FR4"/>
    <w:rsid w:val="00AA293B"/>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A293B"/>
    <w:pPr>
      <w:spacing w:line="360" w:lineRule="auto"/>
      <w:jc w:val="both"/>
    </w:pPr>
    <w:rPr>
      <w:szCs w:val="20"/>
    </w:rPr>
  </w:style>
  <w:style w:type="paragraph" w:customStyle="1" w:styleId="1b">
    <w:name w:val="Текст1"/>
    <w:basedOn w:val="a3"/>
    <w:rsid w:val="00AA293B"/>
    <w:rPr>
      <w:rFonts w:ascii="Courier New" w:hAnsi="Courier New"/>
      <w:sz w:val="20"/>
      <w:szCs w:val="20"/>
    </w:rPr>
  </w:style>
  <w:style w:type="paragraph" w:customStyle="1" w:styleId="1c">
    <w:name w:val="Абзац списка1"/>
    <w:basedOn w:val="a3"/>
    <w:link w:val="ListParagraphChar"/>
    <w:rsid w:val="00AA293B"/>
    <w:pPr>
      <w:ind w:left="708"/>
    </w:pPr>
  </w:style>
  <w:style w:type="character" w:customStyle="1" w:styleId="ListParagraphChar">
    <w:name w:val="List Paragraph Char"/>
    <w:link w:val="1c"/>
    <w:locked/>
    <w:rsid w:val="00AA293B"/>
    <w:rPr>
      <w:rFonts w:ascii="Times New Roman" w:eastAsia="Times New Roman" w:hAnsi="Times New Roman" w:cs="Times New Roman"/>
      <w:sz w:val="24"/>
      <w:szCs w:val="24"/>
      <w:lang w:eastAsia="ru-RU"/>
    </w:rPr>
  </w:style>
  <w:style w:type="character" w:customStyle="1" w:styleId="FontStyle600">
    <w:name w:val="Font Style600"/>
    <w:rsid w:val="00AA293B"/>
    <w:rPr>
      <w:rFonts w:ascii="Times New Roman" w:hAnsi="Times New Roman" w:cs="Times New Roman"/>
      <w:sz w:val="22"/>
      <w:szCs w:val="22"/>
    </w:rPr>
  </w:style>
  <w:style w:type="character" w:customStyle="1" w:styleId="FontStyle184">
    <w:name w:val="Font Style184"/>
    <w:rsid w:val="00AA293B"/>
    <w:rPr>
      <w:rFonts w:ascii="Times New Roman" w:hAnsi="Times New Roman" w:cs="Times New Roman"/>
      <w:sz w:val="20"/>
      <w:szCs w:val="20"/>
    </w:rPr>
  </w:style>
  <w:style w:type="character" w:customStyle="1" w:styleId="FontStyle624">
    <w:name w:val="Font Style624"/>
    <w:rsid w:val="00AA293B"/>
    <w:rPr>
      <w:rFonts w:ascii="Times New Roman" w:hAnsi="Times New Roman" w:cs="Times New Roman"/>
      <w:b/>
      <w:bCs/>
      <w:i/>
      <w:iCs/>
      <w:sz w:val="22"/>
      <w:szCs w:val="22"/>
    </w:rPr>
  </w:style>
  <w:style w:type="character" w:customStyle="1" w:styleId="FontStyle187">
    <w:name w:val="Font Style187"/>
    <w:rsid w:val="00AA293B"/>
    <w:rPr>
      <w:rFonts w:ascii="Times New Roman" w:hAnsi="Times New Roman" w:cs="Times New Roman"/>
      <w:i/>
      <w:iCs/>
      <w:sz w:val="20"/>
      <w:szCs w:val="20"/>
    </w:rPr>
  </w:style>
  <w:style w:type="character" w:customStyle="1" w:styleId="FontStyle572">
    <w:name w:val="Font Style572"/>
    <w:rsid w:val="00AA293B"/>
    <w:rPr>
      <w:rFonts w:ascii="Times New Roman" w:hAnsi="Times New Roman" w:cs="Times New Roman"/>
      <w:sz w:val="16"/>
      <w:szCs w:val="16"/>
    </w:rPr>
  </w:style>
  <w:style w:type="character" w:customStyle="1" w:styleId="FontStyle568">
    <w:name w:val="Font Style568"/>
    <w:rsid w:val="00AA293B"/>
    <w:rPr>
      <w:rFonts w:ascii="Times New Roman" w:hAnsi="Times New Roman" w:cs="Times New Roman"/>
      <w:i/>
      <w:iCs/>
      <w:sz w:val="16"/>
      <w:szCs w:val="16"/>
    </w:rPr>
  </w:style>
  <w:style w:type="paragraph" w:customStyle="1" w:styleId="Style241">
    <w:name w:val="Style241"/>
    <w:basedOn w:val="a3"/>
    <w:rsid w:val="00AA293B"/>
    <w:pPr>
      <w:widowControl w:val="0"/>
      <w:autoSpaceDE w:val="0"/>
      <w:autoSpaceDN w:val="0"/>
      <w:adjustRightInd w:val="0"/>
      <w:spacing w:line="194" w:lineRule="exact"/>
      <w:ind w:hanging="2021"/>
    </w:pPr>
  </w:style>
  <w:style w:type="character" w:customStyle="1" w:styleId="FontStyle152">
    <w:name w:val="Font Style152"/>
    <w:rsid w:val="00AA293B"/>
    <w:rPr>
      <w:rFonts w:ascii="Times New Roman" w:hAnsi="Times New Roman" w:cs="Times New Roman"/>
      <w:b/>
      <w:bCs/>
      <w:sz w:val="20"/>
      <w:szCs w:val="20"/>
    </w:rPr>
  </w:style>
  <w:style w:type="paragraph" w:customStyle="1" w:styleId="Style174">
    <w:name w:val="Style174"/>
    <w:basedOn w:val="a3"/>
    <w:rsid w:val="00AA293B"/>
    <w:pPr>
      <w:widowControl w:val="0"/>
      <w:autoSpaceDE w:val="0"/>
      <w:autoSpaceDN w:val="0"/>
      <w:adjustRightInd w:val="0"/>
      <w:spacing w:line="254" w:lineRule="exact"/>
      <w:jc w:val="center"/>
    </w:pPr>
  </w:style>
  <w:style w:type="paragraph" w:customStyle="1" w:styleId="Style222">
    <w:name w:val="Style222"/>
    <w:basedOn w:val="a3"/>
    <w:rsid w:val="00AA293B"/>
    <w:pPr>
      <w:widowControl w:val="0"/>
      <w:autoSpaceDE w:val="0"/>
      <w:autoSpaceDN w:val="0"/>
      <w:adjustRightInd w:val="0"/>
      <w:spacing w:line="174" w:lineRule="exact"/>
      <w:ind w:firstLine="374"/>
      <w:jc w:val="both"/>
    </w:pPr>
  </w:style>
  <w:style w:type="paragraph" w:customStyle="1" w:styleId="Style285">
    <w:name w:val="Style285"/>
    <w:basedOn w:val="a3"/>
    <w:rsid w:val="00AA293B"/>
    <w:pPr>
      <w:widowControl w:val="0"/>
      <w:autoSpaceDE w:val="0"/>
      <w:autoSpaceDN w:val="0"/>
      <w:adjustRightInd w:val="0"/>
      <w:spacing w:line="379" w:lineRule="exact"/>
      <w:ind w:hanging="787"/>
    </w:pPr>
  </w:style>
  <w:style w:type="paragraph" w:customStyle="1" w:styleId="Style204">
    <w:name w:val="Style204"/>
    <w:basedOn w:val="a3"/>
    <w:rsid w:val="00AA293B"/>
    <w:pPr>
      <w:widowControl w:val="0"/>
      <w:autoSpaceDE w:val="0"/>
      <w:autoSpaceDN w:val="0"/>
      <w:adjustRightInd w:val="0"/>
      <w:spacing w:line="229" w:lineRule="exact"/>
      <w:jc w:val="both"/>
    </w:pPr>
  </w:style>
  <w:style w:type="paragraph" w:customStyle="1" w:styleId="Style210">
    <w:name w:val="Style210"/>
    <w:basedOn w:val="a3"/>
    <w:rsid w:val="00AA293B"/>
    <w:pPr>
      <w:widowControl w:val="0"/>
      <w:autoSpaceDE w:val="0"/>
      <w:autoSpaceDN w:val="0"/>
      <w:adjustRightInd w:val="0"/>
      <w:spacing w:line="221" w:lineRule="exact"/>
    </w:pPr>
  </w:style>
  <w:style w:type="character" w:customStyle="1" w:styleId="FontStyle575">
    <w:name w:val="Font Style575"/>
    <w:rsid w:val="00AA293B"/>
    <w:rPr>
      <w:rFonts w:ascii="Courier New" w:hAnsi="Courier New" w:cs="Courier New"/>
      <w:b/>
      <w:bCs/>
      <w:sz w:val="24"/>
      <w:szCs w:val="24"/>
    </w:rPr>
  </w:style>
  <w:style w:type="character" w:customStyle="1" w:styleId="FontStyle668">
    <w:name w:val="Font Style668"/>
    <w:rsid w:val="00AA293B"/>
    <w:rPr>
      <w:rFonts w:ascii="Times New Roman" w:hAnsi="Times New Roman" w:cs="Times New Roman"/>
      <w:b/>
      <w:bCs/>
      <w:i/>
      <w:iCs/>
      <w:spacing w:val="30"/>
      <w:sz w:val="20"/>
      <w:szCs w:val="20"/>
    </w:rPr>
  </w:style>
  <w:style w:type="character" w:customStyle="1" w:styleId="toctext">
    <w:name w:val="toctext"/>
    <w:rsid w:val="00AA293B"/>
  </w:style>
  <w:style w:type="paragraph" w:customStyle="1" w:styleId="Style59">
    <w:name w:val="Style59"/>
    <w:basedOn w:val="a3"/>
    <w:rsid w:val="00AA293B"/>
    <w:pPr>
      <w:widowControl w:val="0"/>
      <w:autoSpaceDE w:val="0"/>
      <w:autoSpaceDN w:val="0"/>
      <w:adjustRightInd w:val="0"/>
      <w:spacing w:line="221" w:lineRule="exact"/>
      <w:ind w:firstLine="950"/>
      <w:jc w:val="both"/>
    </w:pPr>
  </w:style>
  <w:style w:type="paragraph" w:customStyle="1" w:styleId="Style269">
    <w:name w:val="Style269"/>
    <w:basedOn w:val="a3"/>
    <w:rsid w:val="00AA293B"/>
    <w:pPr>
      <w:widowControl w:val="0"/>
      <w:autoSpaceDE w:val="0"/>
      <w:autoSpaceDN w:val="0"/>
      <w:adjustRightInd w:val="0"/>
      <w:spacing w:line="331" w:lineRule="exact"/>
      <w:ind w:firstLine="2621"/>
    </w:pPr>
  </w:style>
  <w:style w:type="paragraph" w:customStyle="1" w:styleId="Style19">
    <w:name w:val="Style19"/>
    <w:basedOn w:val="a3"/>
    <w:rsid w:val="00AA293B"/>
    <w:pPr>
      <w:widowControl w:val="0"/>
      <w:autoSpaceDE w:val="0"/>
      <w:autoSpaceDN w:val="0"/>
      <w:adjustRightInd w:val="0"/>
      <w:spacing w:line="456" w:lineRule="exact"/>
      <w:ind w:firstLine="667"/>
      <w:jc w:val="both"/>
    </w:pPr>
  </w:style>
  <w:style w:type="character" w:customStyle="1" w:styleId="FontStyle580">
    <w:name w:val="Font Style580"/>
    <w:rsid w:val="00AA293B"/>
    <w:rPr>
      <w:rFonts w:ascii="Times New Roman" w:hAnsi="Times New Roman" w:cs="Times New Roman"/>
      <w:i/>
      <w:iCs/>
      <w:sz w:val="22"/>
      <w:szCs w:val="22"/>
    </w:rPr>
  </w:style>
  <w:style w:type="character" w:customStyle="1" w:styleId="FontStyle582">
    <w:name w:val="Font Style582"/>
    <w:rsid w:val="00AA293B"/>
    <w:rPr>
      <w:rFonts w:ascii="Times New Roman" w:hAnsi="Times New Roman" w:cs="Times New Roman"/>
      <w:b/>
      <w:bCs/>
      <w:i/>
      <w:iCs/>
      <w:sz w:val="22"/>
      <w:szCs w:val="22"/>
    </w:rPr>
  </w:style>
  <w:style w:type="paragraph" w:customStyle="1" w:styleId="Style192">
    <w:name w:val="Style192"/>
    <w:basedOn w:val="a3"/>
    <w:rsid w:val="00AA293B"/>
    <w:pPr>
      <w:widowControl w:val="0"/>
      <w:autoSpaceDE w:val="0"/>
      <w:autoSpaceDN w:val="0"/>
      <w:adjustRightInd w:val="0"/>
      <w:spacing w:line="226" w:lineRule="exact"/>
      <w:ind w:firstLine="346"/>
      <w:jc w:val="both"/>
    </w:pPr>
  </w:style>
  <w:style w:type="character" w:customStyle="1" w:styleId="FontStyle592">
    <w:name w:val="Font Style592"/>
    <w:rsid w:val="00AA293B"/>
    <w:rPr>
      <w:rFonts w:ascii="Times New Roman" w:hAnsi="Times New Roman" w:cs="Times New Roman"/>
      <w:b/>
      <w:bCs/>
      <w:sz w:val="20"/>
      <w:szCs w:val="20"/>
    </w:rPr>
  </w:style>
  <w:style w:type="character" w:customStyle="1" w:styleId="FontStyle577">
    <w:name w:val="Font Style577"/>
    <w:rsid w:val="00AA293B"/>
    <w:rPr>
      <w:rFonts w:ascii="Times New Roman" w:hAnsi="Times New Roman" w:cs="Times New Roman"/>
      <w:sz w:val="20"/>
      <w:szCs w:val="20"/>
    </w:rPr>
  </w:style>
  <w:style w:type="character" w:customStyle="1" w:styleId="FontStyle594">
    <w:name w:val="Font Style594"/>
    <w:rsid w:val="00AA293B"/>
    <w:rPr>
      <w:rFonts w:ascii="Times New Roman" w:hAnsi="Times New Roman" w:cs="Times New Roman"/>
      <w:i/>
      <w:iCs/>
      <w:sz w:val="20"/>
      <w:szCs w:val="20"/>
    </w:rPr>
  </w:style>
  <w:style w:type="character" w:customStyle="1" w:styleId="FontStyle148">
    <w:name w:val="Font Style148"/>
    <w:rsid w:val="00AA293B"/>
    <w:rPr>
      <w:rFonts w:ascii="Times New Roman" w:hAnsi="Times New Roman" w:cs="Times New Roman"/>
      <w:i/>
      <w:iCs/>
      <w:sz w:val="20"/>
      <w:szCs w:val="20"/>
    </w:rPr>
  </w:style>
  <w:style w:type="paragraph" w:customStyle="1" w:styleId="Style139">
    <w:name w:val="Style139"/>
    <w:basedOn w:val="a3"/>
    <w:rsid w:val="00AA293B"/>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A293B"/>
    <w:rPr>
      <w:rFonts w:ascii="Times New Roman" w:hAnsi="Times New Roman" w:cs="Times New Roman"/>
      <w:b/>
      <w:bCs/>
      <w:i/>
      <w:iCs/>
      <w:spacing w:val="30"/>
      <w:sz w:val="22"/>
      <w:szCs w:val="22"/>
    </w:rPr>
  </w:style>
  <w:style w:type="paragraph" w:customStyle="1" w:styleId="Style161">
    <w:name w:val="Style161"/>
    <w:basedOn w:val="a3"/>
    <w:rsid w:val="00AA293B"/>
    <w:pPr>
      <w:widowControl w:val="0"/>
      <w:autoSpaceDE w:val="0"/>
      <w:autoSpaceDN w:val="0"/>
      <w:adjustRightInd w:val="0"/>
      <w:spacing w:line="221" w:lineRule="exact"/>
      <w:ind w:firstLine="379"/>
      <w:jc w:val="both"/>
    </w:pPr>
  </w:style>
  <w:style w:type="character" w:customStyle="1" w:styleId="FontStyle562">
    <w:name w:val="Font Style562"/>
    <w:rsid w:val="00AA293B"/>
    <w:rPr>
      <w:rFonts w:ascii="Times New Roman" w:hAnsi="Times New Roman" w:cs="Times New Roman"/>
      <w:b/>
      <w:bCs/>
      <w:spacing w:val="-10"/>
      <w:sz w:val="28"/>
      <w:szCs w:val="28"/>
    </w:rPr>
  </w:style>
  <w:style w:type="paragraph" w:customStyle="1" w:styleId="Style135">
    <w:name w:val="Style135"/>
    <w:basedOn w:val="a3"/>
    <w:rsid w:val="00AA293B"/>
    <w:pPr>
      <w:widowControl w:val="0"/>
      <w:autoSpaceDE w:val="0"/>
      <w:autoSpaceDN w:val="0"/>
      <w:adjustRightInd w:val="0"/>
      <w:spacing w:line="302" w:lineRule="exact"/>
      <w:ind w:firstLine="355"/>
    </w:pPr>
  </w:style>
  <w:style w:type="character" w:customStyle="1" w:styleId="FontStyle188">
    <w:name w:val="Font Style188"/>
    <w:rsid w:val="00AA293B"/>
    <w:rPr>
      <w:rFonts w:ascii="Times New Roman" w:hAnsi="Times New Roman" w:cs="Times New Roman"/>
      <w:b/>
      <w:bCs/>
      <w:sz w:val="20"/>
      <w:szCs w:val="20"/>
    </w:rPr>
  </w:style>
  <w:style w:type="character" w:customStyle="1" w:styleId="FontStyle581">
    <w:name w:val="Font Style581"/>
    <w:rsid w:val="00AA293B"/>
    <w:rPr>
      <w:rFonts w:ascii="Courier New" w:hAnsi="Courier New" w:cs="Courier New"/>
      <w:b/>
      <w:bCs/>
      <w:sz w:val="26"/>
      <w:szCs w:val="26"/>
    </w:rPr>
  </w:style>
  <w:style w:type="character" w:customStyle="1" w:styleId="FontStyle653">
    <w:name w:val="Font Style653"/>
    <w:rsid w:val="00AA293B"/>
    <w:rPr>
      <w:rFonts w:ascii="Book Antiqua" w:hAnsi="Book Antiqua" w:cs="Book Antiqua"/>
      <w:b/>
      <w:bCs/>
      <w:sz w:val="18"/>
      <w:szCs w:val="18"/>
    </w:rPr>
  </w:style>
  <w:style w:type="character" w:customStyle="1" w:styleId="FontStyle631">
    <w:name w:val="Font Style631"/>
    <w:rsid w:val="00AA293B"/>
    <w:rPr>
      <w:rFonts w:ascii="Times New Roman" w:hAnsi="Times New Roman" w:cs="Times New Roman"/>
      <w:b/>
      <w:bCs/>
      <w:spacing w:val="20"/>
      <w:sz w:val="22"/>
      <w:szCs w:val="22"/>
    </w:rPr>
  </w:style>
  <w:style w:type="character" w:customStyle="1" w:styleId="FontStyle712">
    <w:name w:val="Font Style712"/>
    <w:rsid w:val="00AA293B"/>
    <w:rPr>
      <w:rFonts w:ascii="Times New Roman" w:hAnsi="Times New Roman" w:cs="Times New Roman"/>
      <w:b/>
      <w:bCs/>
      <w:sz w:val="20"/>
      <w:szCs w:val="20"/>
    </w:rPr>
  </w:style>
  <w:style w:type="character" w:customStyle="1" w:styleId="FontStyle820">
    <w:name w:val="Font Style820"/>
    <w:rsid w:val="00AA293B"/>
    <w:rPr>
      <w:rFonts w:ascii="Times New Roman" w:hAnsi="Times New Roman" w:cs="Times New Roman"/>
      <w:sz w:val="22"/>
      <w:szCs w:val="22"/>
    </w:rPr>
  </w:style>
  <w:style w:type="character" w:customStyle="1" w:styleId="FontStyle821">
    <w:name w:val="Font Style821"/>
    <w:rsid w:val="00AA293B"/>
    <w:rPr>
      <w:rFonts w:ascii="Times New Roman" w:hAnsi="Times New Roman" w:cs="Times New Roman"/>
      <w:i/>
      <w:iCs/>
      <w:sz w:val="22"/>
      <w:szCs w:val="22"/>
    </w:rPr>
  </w:style>
  <w:style w:type="paragraph" w:customStyle="1" w:styleId="Style450">
    <w:name w:val="Style450"/>
    <w:basedOn w:val="a3"/>
    <w:rsid w:val="00AA293B"/>
    <w:pPr>
      <w:widowControl w:val="0"/>
      <w:autoSpaceDE w:val="0"/>
      <w:autoSpaceDN w:val="0"/>
      <w:adjustRightInd w:val="0"/>
      <w:spacing w:line="336" w:lineRule="exact"/>
      <w:ind w:firstLine="331"/>
      <w:jc w:val="both"/>
    </w:pPr>
  </w:style>
  <w:style w:type="character" w:customStyle="1" w:styleId="z-">
    <w:name w:val="z-Начало формы Знак"/>
    <w:link w:val="z-0"/>
    <w:rsid w:val="00AA293B"/>
    <w:rPr>
      <w:rFonts w:ascii="Arial" w:hAnsi="Arial"/>
      <w:b/>
      <w:bCs/>
      <w:kern w:val="32"/>
      <w:sz w:val="32"/>
      <w:szCs w:val="32"/>
    </w:rPr>
  </w:style>
  <w:style w:type="paragraph" w:styleId="z-0">
    <w:name w:val="HTML Top of Form"/>
    <w:basedOn w:val="a3"/>
    <w:next w:val="a3"/>
    <w:link w:val="z-"/>
    <w:unhideWhenUsed/>
    <w:rsid w:val="00AA293B"/>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A293B"/>
    <w:rPr>
      <w:rFonts w:ascii="Arial" w:eastAsia="Times New Roman" w:hAnsi="Arial" w:cs="Arial"/>
      <w:vanish/>
      <w:sz w:val="16"/>
      <w:szCs w:val="16"/>
      <w:lang w:eastAsia="ru-RU"/>
    </w:rPr>
  </w:style>
  <w:style w:type="character" w:customStyle="1" w:styleId="Heading2Char">
    <w:name w:val="Heading 2 Char"/>
    <w:aliases w:val="Знак3 Знак Char"/>
    <w:locked/>
    <w:rsid w:val="00AA293B"/>
    <w:rPr>
      <w:rFonts w:ascii="Arial" w:hAnsi="Arial" w:cs="Arial"/>
      <w:b/>
      <w:bCs/>
      <w:i/>
      <w:iCs/>
      <w:sz w:val="28"/>
      <w:szCs w:val="28"/>
    </w:rPr>
  </w:style>
  <w:style w:type="paragraph" w:customStyle="1" w:styleId="1d">
    <w:name w:val="Без интервала1"/>
    <w:basedOn w:val="a3"/>
    <w:link w:val="NoSpacingChar"/>
    <w:rsid w:val="00AA293B"/>
  </w:style>
  <w:style w:type="character" w:customStyle="1" w:styleId="NoSpacingChar">
    <w:name w:val="No Spacing Char"/>
    <w:link w:val="1d"/>
    <w:locked/>
    <w:rsid w:val="00AA293B"/>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A293B"/>
    <w:pPr>
      <w:ind w:left="708"/>
    </w:pPr>
  </w:style>
  <w:style w:type="character" w:customStyle="1" w:styleId="ListParagraphChar4">
    <w:name w:val="List Paragraph Char4"/>
    <w:link w:val="2f0"/>
    <w:locked/>
    <w:rsid w:val="00AA293B"/>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A293B"/>
    <w:rPr>
      <w:i/>
      <w:iCs/>
      <w:color w:val="000000"/>
    </w:rPr>
  </w:style>
  <w:style w:type="character" w:customStyle="1" w:styleId="QuoteChar">
    <w:name w:val="Quote Char"/>
    <w:link w:val="210"/>
    <w:locked/>
    <w:rsid w:val="00AA293B"/>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A293B"/>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A293B"/>
    <w:rPr>
      <w:rFonts w:ascii="Times New Roman" w:eastAsia="Times New Roman" w:hAnsi="Times New Roman" w:cs="Times New Roman"/>
      <w:b/>
      <w:bCs/>
      <w:i/>
      <w:iCs/>
      <w:color w:val="4F81BD"/>
      <w:sz w:val="24"/>
      <w:szCs w:val="24"/>
    </w:rPr>
  </w:style>
  <w:style w:type="character" w:customStyle="1" w:styleId="1f">
    <w:name w:val="Слабое выделение1"/>
    <w:rsid w:val="00AA293B"/>
    <w:rPr>
      <w:rFonts w:cs="Times New Roman"/>
      <w:i/>
      <w:color w:val="808080"/>
    </w:rPr>
  </w:style>
  <w:style w:type="character" w:customStyle="1" w:styleId="1f0">
    <w:name w:val="Сильное выделение1"/>
    <w:rsid w:val="00AA293B"/>
    <w:rPr>
      <w:rFonts w:cs="Times New Roman"/>
      <w:b/>
      <w:i/>
      <w:color w:val="4F81BD"/>
    </w:rPr>
  </w:style>
  <w:style w:type="character" w:customStyle="1" w:styleId="1f1">
    <w:name w:val="Слабая ссылка1"/>
    <w:rsid w:val="00AA293B"/>
    <w:rPr>
      <w:rFonts w:cs="Times New Roman"/>
      <w:smallCaps/>
      <w:color w:val="C0504D"/>
      <w:u w:val="single"/>
    </w:rPr>
  </w:style>
  <w:style w:type="character" w:customStyle="1" w:styleId="1f2">
    <w:name w:val="Сильная ссылка1"/>
    <w:rsid w:val="00AA293B"/>
    <w:rPr>
      <w:rFonts w:cs="Times New Roman"/>
      <w:b/>
      <w:smallCaps/>
      <w:color w:val="C0504D"/>
      <w:spacing w:val="5"/>
      <w:u w:val="single"/>
    </w:rPr>
  </w:style>
  <w:style w:type="character" w:customStyle="1" w:styleId="1f3">
    <w:name w:val="Название книги1"/>
    <w:rsid w:val="00AA293B"/>
    <w:rPr>
      <w:rFonts w:cs="Times New Roman"/>
      <w:b/>
      <w:smallCaps/>
      <w:spacing w:val="5"/>
    </w:rPr>
  </w:style>
  <w:style w:type="paragraph" w:customStyle="1" w:styleId="1f4">
    <w:name w:val="Заголовок оглавления1"/>
    <w:basedOn w:val="11"/>
    <w:next w:val="a3"/>
    <w:rsid w:val="00AA293B"/>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A293B"/>
    <w:pPr>
      <w:widowControl w:val="0"/>
      <w:spacing w:before="200" w:after="60" w:line="204" w:lineRule="auto"/>
      <w:jc w:val="center"/>
    </w:pPr>
    <w:rPr>
      <w:rFonts w:ascii="SchoolDL" w:hAnsi="SchoolDL"/>
      <w:b/>
      <w:caps/>
      <w:sz w:val="20"/>
      <w:szCs w:val="20"/>
    </w:rPr>
  </w:style>
  <w:style w:type="paragraph" w:customStyle="1" w:styleId="p">
    <w:name w:val="p"/>
    <w:basedOn w:val="a3"/>
    <w:rsid w:val="00AA293B"/>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A293B"/>
    <w:rPr>
      <w:rFonts w:cs="Times New Roman"/>
    </w:rPr>
  </w:style>
  <w:style w:type="paragraph" w:customStyle="1" w:styleId="1f6">
    <w:name w:val="ЗАГОЛОВОК 1"/>
    <w:link w:val="1f7"/>
    <w:rsid w:val="00AA293B"/>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A293B"/>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A293B"/>
    <w:pPr>
      <w:keepNext/>
      <w:spacing w:line="312" w:lineRule="auto"/>
      <w:ind w:firstLine="0"/>
      <w:jc w:val="center"/>
    </w:pPr>
    <w:rPr>
      <w:bCs/>
      <w:kern w:val="32"/>
    </w:rPr>
  </w:style>
  <w:style w:type="character" w:customStyle="1" w:styleId="1f9">
    <w:name w:val="Стиль1 Знак"/>
    <w:link w:val="1f8"/>
    <w:locked/>
    <w:rsid w:val="00AA293B"/>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A293B"/>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A293B"/>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A293B"/>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A293B"/>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A293B"/>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A293B"/>
    <w:pPr>
      <w:keepNext/>
      <w:numPr>
        <w:numId w:val="8"/>
      </w:numPr>
      <w:tabs>
        <w:tab w:val="left" w:pos="0"/>
      </w:tabs>
      <w:spacing w:before="240" w:after="60"/>
      <w:outlineLvl w:val="3"/>
    </w:pPr>
    <w:rPr>
      <w:bCs/>
      <w:i/>
      <w:sz w:val="28"/>
      <w:szCs w:val="28"/>
    </w:rPr>
  </w:style>
  <w:style w:type="paragraph" w:customStyle="1" w:styleId="1ff">
    <w:name w:val="Обычный1"/>
    <w:rsid w:val="00AA293B"/>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A293B"/>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A293B"/>
    <w:rPr>
      <w:rFonts w:ascii="Cambria" w:hAnsi="Cambria" w:cs="Times New Roman"/>
      <w:b/>
      <w:bCs/>
      <w:color w:val="365F91"/>
      <w:sz w:val="28"/>
      <w:szCs w:val="28"/>
    </w:rPr>
  </w:style>
  <w:style w:type="character" w:customStyle="1" w:styleId="apple-converted-space">
    <w:name w:val="apple-converted-space"/>
    <w:rsid w:val="00AA293B"/>
  </w:style>
  <w:style w:type="paragraph" w:styleId="afffc">
    <w:name w:val="List Paragraph"/>
    <w:basedOn w:val="a3"/>
    <w:link w:val="afffd"/>
    <w:uiPriority w:val="99"/>
    <w:qFormat/>
    <w:rsid w:val="00AA293B"/>
    <w:pPr>
      <w:ind w:left="708"/>
    </w:pPr>
  </w:style>
  <w:style w:type="character" w:customStyle="1" w:styleId="afffd">
    <w:name w:val="Абзац списка Знак"/>
    <w:link w:val="afffc"/>
    <w:uiPriority w:val="99"/>
    <w:rsid w:val="00AA293B"/>
    <w:rPr>
      <w:rFonts w:ascii="Times New Roman" w:eastAsia="Times New Roman" w:hAnsi="Times New Roman" w:cs="Times New Roman"/>
      <w:sz w:val="24"/>
      <w:szCs w:val="24"/>
    </w:rPr>
  </w:style>
  <w:style w:type="character" w:customStyle="1" w:styleId="211">
    <w:name w:val="Заголовок 2 Знак1"/>
    <w:uiPriority w:val="99"/>
    <w:rsid w:val="00AA293B"/>
    <w:rPr>
      <w:rFonts w:ascii="Arial" w:hAnsi="Arial" w:cs="Arial"/>
      <w:b/>
      <w:bCs/>
      <w:i/>
      <w:iCs/>
      <w:sz w:val="28"/>
      <w:szCs w:val="28"/>
      <w:lang w:val="ru-RU" w:eastAsia="en-US" w:bidi="ar-SA"/>
    </w:rPr>
  </w:style>
  <w:style w:type="character" w:customStyle="1" w:styleId="apple-style-span">
    <w:name w:val="apple-style-span"/>
    <w:uiPriority w:val="99"/>
    <w:rsid w:val="00AA293B"/>
  </w:style>
  <w:style w:type="paragraph" w:customStyle="1" w:styleId="1ff0">
    <w:name w:val="абзац1"/>
    <w:basedOn w:val="a3"/>
    <w:rsid w:val="00AA293B"/>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A293B"/>
    <w:pPr>
      <w:jc w:val="both"/>
    </w:pPr>
    <w:rPr>
      <w:sz w:val="28"/>
      <w:szCs w:val="20"/>
    </w:rPr>
  </w:style>
  <w:style w:type="paragraph" w:customStyle="1" w:styleId="text">
    <w:name w:val="text"/>
    <w:basedOn w:val="a3"/>
    <w:rsid w:val="00AA293B"/>
    <w:pPr>
      <w:spacing w:before="100" w:beforeAutospacing="1" w:after="100" w:afterAutospacing="1"/>
    </w:pPr>
  </w:style>
  <w:style w:type="character" w:customStyle="1" w:styleId="112">
    <w:name w:val="1 Заголовок 1 Знак"/>
    <w:link w:val="113"/>
    <w:locked/>
    <w:rsid w:val="00AA293B"/>
    <w:rPr>
      <w:rFonts w:ascii="Arial" w:hAnsi="Arial"/>
      <w:b/>
      <w:sz w:val="32"/>
      <w:szCs w:val="32"/>
    </w:rPr>
  </w:style>
  <w:style w:type="paragraph" w:customStyle="1" w:styleId="113">
    <w:name w:val="1 Заголовок 1"/>
    <w:basedOn w:val="a3"/>
    <w:link w:val="112"/>
    <w:rsid w:val="00AA293B"/>
    <w:pPr>
      <w:spacing w:before="240" w:after="60"/>
    </w:pPr>
    <w:rPr>
      <w:rFonts w:ascii="Arial" w:eastAsiaTheme="minorHAnsi" w:hAnsi="Arial" w:cstheme="minorBidi"/>
      <w:b/>
      <w:sz w:val="32"/>
      <w:szCs w:val="32"/>
      <w:lang w:eastAsia="en-US"/>
    </w:rPr>
  </w:style>
  <w:style w:type="paragraph" w:customStyle="1" w:styleId="Style14">
    <w:name w:val="Style14"/>
    <w:basedOn w:val="a3"/>
    <w:rsid w:val="00AA293B"/>
    <w:pPr>
      <w:widowControl w:val="0"/>
      <w:autoSpaceDE w:val="0"/>
      <w:autoSpaceDN w:val="0"/>
      <w:adjustRightInd w:val="0"/>
    </w:pPr>
  </w:style>
  <w:style w:type="paragraph" w:customStyle="1" w:styleId="Style11">
    <w:name w:val="Style11"/>
    <w:basedOn w:val="a3"/>
    <w:rsid w:val="00AA293B"/>
    <w:pPr>
      <w:widowControl w:val="0"/>
      <w:autoSpaceDE w:val="0"/>
      <w:autoSpaceDN w:val="0"/>
      <w:adjustRightInd w:val="0"/>
    </w:pPr>
  </w:style>
  <w:style w:type="paragraph" w:customStyle="1" w:styleId="FR1">
    <w:name w:val="FR1"/>
    <w:rsid w:val="00AA293B"/>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A293B"/>
  </w:style>
  <w:style w:type="paragraph" w:customStyle="1" w:styleId="afffe">
    <w:name w:val="Обычный текст"/>
    <w:basedOn w:val="a3"/>
    <w:link w:val="affff"/>
    <w:rsid w:val="00AA293B"/>
    <w:pPr>
      <w:ind w:firstLine="454"/>
      <w:jc w:val="both"/>
    </w:pPr>
    <w:rPr>
      <w:szCs w:val="20"/>
    </w:rPr>
  </w:style>
  <w:style w:type="character" w:customStyle="1" w:styleId="affff">
    <w:name w:val="Обычный текст Знак"/>
    <w:link w:val="afffe"/>
    <w:rsid w:val="00AA293B"/>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A293B"/>
    <w:rPr>
      <w:bCs/>
      <w:kern w:val="32"/>
      <w:sz w:val="32"/>
      <w:lang w:val="ru-RU" w:eastAsia="en-US" w:bidi="ar-SA"/>
    </w:rPr>
  </w:style>
  <w:style w:type="character" w:customStyle="1" w:styleId="Heading3Char">
    <w:name w:val="Heading 3 Char"/>
    <w:aliases w:val="Знак2 Char"/>
    <w:locked/>
    <w:rsid w:val="00AA293B"/>
    <w:rPr>
      <w:rFonts w:ascii="Arial" w:hAnsi="Arial" w:cs="Arial"/>
      <w:b/>
      <w:bCs/>
      <w:sz w:val="26"/>
      <w:szCs w:val="26"/>
      <w:lang w:val="ru-RU" w:eastAsia="en-US" w:bidi="ar-SA"/>
    </w:rPr>
  </w:style>
  <w:style w:type="character" w:customStyle="1" w:styleId="TitleChar">
    <w:name w:val="Title Char"/>
    <w:locked/>
    <w:rsid w:val="00AA293B"/>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A293B"/>
    <w:rPr>
      <w:sz w:val="24"/>
      <w:lang w:val="en-US" w:eastAsia="en-US" w:bidi="ar-SA"/>
    </w:rPr>
  </w:style>
  <w:style w:type="paragraph" w:customStyle="1" w:styleId="l1">
    <w:name w:val="l1"/>
    <w:basedOn w:val="a3"/>
    <w:rsid w:val="00AA293B"/>
    <w:pPr>
      <w:spacing w:before="100" w:beforeAutospacing="1" w:after="100" w:afterAutospacing="1"/>
    </w:pPr>
  </w:style>
  <w:style w:type="paragraph" w:customStyle="1" w:styleId="l2">
    <w:name w:val="l2"/>
    <w:basedOn w:val="a3"/>
    <w:rsid w:val="00AA293B"/>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A293B"/>
    <w:rPr>
      <w:sz w:val="24"/>
      <w:szCs w:val="24"/>
      <w:lang w:val="ru-RU" w:eastAsia="ru-RU" w:bidi="ar-SA"/>
    </w:rPr>
  </w:style>
  <w:style w:type="character" w:customStyle="1" w:styleId="gapspan">
    <w:name w:val="gapspan"/>
    <w:rsid w:val="00AA293B"/>
    <w:rPr>
      <w:rFonts w:cs="Times New Roman"/>
    </w:rPr>
  </w:style>
  <w:style w:type="paragraph" w:customStyle="1" w:styleId="TablLeft">
    <w:name w:val="Tabl Left"/>
    <w:basedOn w:val="a3"/>
    <w:semiHidden/>
    <w:rsid w:val="00AA293B"/>
    <w:pPr>
      <w:overflowPunct w:val="0"/>
      <w:autoSpaceDE w:val="0"/>
      <w:autoSpaceDN w:val="0"/>
      <w:adjustRightInd w:val="0"/>
      <w:textAlignment w:val="baseline"/>
    </w:pPr>
    <w:rPr>
      <w:sz w:val="28"/>
      <w:szCs w:val="20"/>
    </w:rPr>
  </w:style>
  <w:style w:type="character" w:customStyle="1" w:styleId="citecrochet1">
    <w:name w:val="cite_crochet1"/>
    <w:rsid w:val="00AA293B"/>
    <w:rPr>
      <w:vanish/>
    </w:rPr>
  </w:style>
  <w:style w:type="character" w:customStyle="1" w:styleId="nowrap1">
    <w:name w:val="nowrap1"/>
    <w:rsid w:val="00AA293B"/>
  </w:style>
  <w:style w:type="paragraph" w:customStyle="1" w:styleId="style3">
    <w:name w:val="style3"/>
    <w:basedOn w:val="a3"/>
    <w:rsid w:val="00AA293B"/>
    <w:pPr>
      <w:spacing w:before="100" w:beforeAutospacing="1" w:after="100" w:afterAutospacing="1"/>
    </w:pPr>
    <w:rPr>
      <w:rFonts w:ascii="Verdana" w:hAnsi="Verdana"/>
      <w:sz w:val="18"/>
      <w:szCs w:val="18"/>
    </w:rPr>
  </w:style>
  <w:style w:type="character" w:customStyle="1" w:styleId="zagl">
    <w:name w:val="zagl"/>
    <w:rsid w:val="00AA293B"/>
  </w:style>
  <w:style w:type="character" w:customStyle="1" w:styleId="font4">
    <w:name w:val="font4"/>
    <w:rsid w:val="00AA293B"/>
  </w:style>
  <w:style w:type="paragraph" w:customStyle="1" w:styleId="tekstob">
    <w:name w:val="tekstob"/>
    <w:basedOn w:val="a3"/>
    <w:rsid w:val="00AA293B"/>
    <w:pPr>
      <w:spacing w:before="100" w:beforeAutospacing="1" w:after="100" w:afterAutospacing="1"/>
    </w:pPr>
  </w:style>
  <w:style w:type="character" w:customStyle="1" w:styleId="st1">
    <w:name w:val="st1"/>
    <w:rsid w:val="00AA293B"/>
  </w:style>
  <w:style w:type="character" w:customStyle="1" w:styleId="p1">
    <w:name w:val="p1"/>
    <w:rsid w:val="00AA293B"/>
    <w:rPr>
      <w:rFonts w:cs="Times New Roman"/>
    </w:rPr>
  </w:style>
  <w:style w:type="character" w:customStyle="1" w:styleId="accented">
    <w:name w:val="accented"/>
    <w:rsid w:val="00AA293B"/>
  </w:style>
  <w:style w:type="character" w:customStyle="1" w:styleId="editsection">
    <w:name w:val="editsection"/>
    <w:rsid w:val="00AA293B"/>
  </w:style>
  <w:style w:type="paragraph" w:customStyle="1" w:styleId="-1">
    <w:name w:val="Обычный-1"/>
    <w:basedOn w:val="a3"/>
    <w:rsid w:val="00AA293B"/>
    <w:pPr>
      <w:widowControl w:val="0"/>
      <w:spacing w:line="360" w:lineRule="auto"/>
      <w:ind w:firstLine="720"/>
      <w:jc w:val="both"/>
    </w:pPr>
    <w:rPr>
      <w:szCs w:val="20"/>
    </w:rPr>
  </w:style>
  <w:style w:type="paragraph" w:customStyle="1" w:styleId="text-v">
    <w:name w:val="text-v"/>
    <w:basedOn w:val="a3"/>
    <w:rsid w:val="00AA293B"/>
    <w:pPr>
      <w:spacing w:before="100" w:beforeAutospacing="1" w:after="100" w:afterAutospacing="1"/>
    </w:pPr>
  </w:style>
  <w:style w:type="paragraph" w:customStyle="1" w:styleId="normal5">
    <w:name w:val="normal5"/>
    <w:basedOn w:val="a3"/>
    <w:rsid w:val="00AA293B"/>
    <w:pPr>
      <w:spacing w:before="100" w:beforeAutospacing="1" w:after="100" w:afterAutospacing="1"/>
    </w:pPr>
  </w:style>
  <w:style w:type="paragraph" w:styleId="affff0">
    <w:name w:val="No Spacing"/>
    <w:link w:val="affff1"/>
    <w:qFormat/>
    <w:rsid w:val="00AA293B"/>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A293B"/>
    <w:rPr>
      <w:rFonts w:ascii="Times New Roman" w:eastAsia="Times New Roman" w:hAnsi="Times New Roman" w:cs="Times New Roman"/>
      <w:sz w:val="24"/>
      <w:szCs w:val="24"/>
      <w:lang w:eastAsia="ru-RU"/>
    </w:rPr>
  </w:style>
  <w:style w:type="paragraph" w:customStyle="1" w:styleId="1ff1">
    <w:name w:val="Основной текст1"/>
    <w:basedOn w:val="1a"/>
    <w:rsid w:val="00AA293B"/>
    <w:pPr>
      <w:widowControl/>
      <w:spacing w:after="120"/>
      <w:ind w:firstLine="0"/>
      <w:jc w:val="left"/>
    </w:pPr>
    <w:rPr>
      <w:rFonts w:ascii="Times New Roman" w:hAnsi="Times New Roman"/>
      <w:sz w:val="24"/>
    </w:rPr>
  </w:style>
  <w:style w:type="character" w:customStyle="1" w:styleId="FontStyle571">
    <w:name w:val="Font Style571"/>
    <w:rsid w:val="00AA293B"/>
    <w:rPr>
      <w:rFonts w:ascii="Times New Roman" w:hAnsi="Times New Roman" w:cs="Times New Roman"/>
      <w:b/>
      <w:bCs/>
      <w:i/>
      <w:iCs/>
      <w:spacing w:val="30"/>
      <w:sz w:val="20"/>
      <w:szCs w:val="20"/>
    </w:rPr>
  </w:style>
  <w:style w:type="character" w:customStyle="1" w:styleId="FontStyle658">
    <w:name w:val="Font Style658"/>
    <w:rsid w:val="00AA293B"/>
    <w:rPr>
      <w:rFonts w:ascii="Times New Roman" w:hAnsi="Times New Roman" w:cs="Times New Roman"/>
      <w:b/>
      <w:bCs/>
      <w:spacing w:val="-30"/>
      <w:sz w:val="32"/>
      <w:szCs w:val="32"/>
    </w:rPr>
  </w:style>
  <w:style w:type="character" w:customStyle="1" w:styleId="FontStyle596">
    <w:name w:val="Font Style596"/>
    <w:rsid w:val="00AA293B"/>
    <w:rPr>
      <w:rFonts w:ascii="Consolas" w:hAnsi="Consolas" w:cs="Consolas"/>
      <w:i/>
      <w:iCs/>
      <w:spacing w:val="10"/>
      <w:sz w:val="24"/>
      <w:szCs w:val="24"/>
    </w:rPr>
  </w:style>
  <w:style w:type="character" w:customStyle="1" w:styleId="FontStyle621">
    <w:name w:val="Font Style621"/>
    <w:rsid w:val="00AA293B"/>
    <w:rPr>
      <w:rFonts w:ascii="Times New Roman" w:hAnsi="Times New Roman" w:cs="Times New Roman" w:hint="default"/>
      <w:b/>
      <w:bCs/>
      <w:i/>
      <w:iCs/>
      <w:spacing w:val="30"/>
      <w:sz w:val="18"/>
      <w:szCs w:val="18"/>
    </w:rPr>
  </w:style>
  <w:style w:type="paragraph" w:customStyle="1" w:styleId="Style570">
    <w:name w:val="Style570"/>
    <w:basedOn w:val="a3"/>
    <w:rsid w:val="00AA293B"/>
    <w:pPr>
      <w:widowControl w:val="0"/>
      <w:autoSpaceDE w:val="0"/>
      <w:autoSpaceDN w:val="0"/>
      <w:adjustRightInd w:val="0"/>
    </w:pPr>
  </w:style>
  <w:style w:type="character" w:customStyle="1" w:styleId="FontStyle870">
    <w:name w:val="Font Style870"/>
    <w:rsid w:val="00AA293B"/>
    <w:rPr>
      <w:rFonts w:ascii="Times New Roman" w:hAnsi="Times New Roman" w:cs="Times New Roman" w:hint="default"/>
      <w:b/>
      <w:bCs/>
      <w:i/>
      <w:iCs/>
      <w:sz w:val="22"/>
      <w:szCs w:val="22"/>
    </w:rPr>
  </w:style>
  <w:style w:type="paragraph" w:customStyle="1" w:styleId="Style43">
    <w:name w:val="Style43"/>
    <w:basedOn w:val="a3"/>
    <w:rsid w:val="00AA293B"/>
    <w:pPr>
      <w:widowControl w:val="0"/>
      <w:autoSpaceDE w:val="0"/>
      <w:autoSpaceDN w:val="0"/>
      <w:adjustRightInd w:val="0"/>
      <w:spacing w:line="211" w:lineRule="exact"/>
      <w:ind w:hanging="756"/>
    </w:pPr>
  </w:style>
  <w:style w:type="paragraph" w:customStyle="1" w:styleId="Style318">
    <w:name w:val="Style318"/>
    <w:basedOn w:val="a3"/>
    <w:rsid w:val="00AA293B"/>
    <w:pPr>
      <w:widowControl w:val="0"/>
      <w:autoSpaceDE w:val="0"/>
      <w:autoSpaceDN w:val="0"/>
      <w:adjustRightInd w:val="0"/>
      <w:spacing w:line="223" w:lineRule="exact"/>
      <w:ind w:firstLine="374"/>
      <w:jc w:val="both"/>
    </w:pPr>
  </w:style>
  <w:style w:type="character" w:customStyle="1" w:styleId="FontStyle846">
    <w:name w:val="Font Style846"/>
    <w:rsid w:val="00AA293B"/>
    <w:rPr>
      <w:rFonts w:ascii="Times New Roman" w:hAnsi="Times New Roman" w:cs="Times New Roman"/>
      <w:b/>
      <w:bCs/>
      <w:sz w:val="22"/>
      <w:szCs w:val="22"/>
    </w:rPr>
  </w:style>
  <w:style w:type="character" w:customStyle="1" w:styleId="FontStyle811">
    <w:name w:val="Font Style811"/>
    <w:rsid w:val="00AA293B"/>
    <w:rPr>
      <w:rFonts w:ascii="Times New Roman" w:hAnsi="Times New Roman" w:cs="Times New Roman"/>
      <w:b/>
      <w:bCs/>
      <w:i/>
      <w:iCs/>
      <w:sz w:val="22"/>
      <w:szCs w:val="22"/>
    </w:rPr>
  </w:style>
  <w:style w:type="paragraph" w:customStyle="1" w:styleId="bodytext">
    <w:name w:val="bodytext"/>
    <w:basedOn w:val="a3"/>
    <w:rsid w:val="00AA293B"/>
    <w:pPr>
      <w:spacing w:after="100" w:afterAutospacing="1" w:line="300" w:lineRule="atLeast"/>
    </w:pPr>
    <w:rPr>
      <w:rFonts w:ascii="Arial" w:hAnsi="Arial" w:cs="Arial"/>
      <w:color w:val="666666"/>
      <w:sz w:val="21"/>
      <w:szCs w:val="21"/>
    </w:rPr>
  </w:style>
  <w:style w:type="paragraph" w:customStyle="1" w:styleId="subheader">
    <w:name w:val="subheader"/>
    <w:basedOn w:val="a3"/>
    <w:rsid w:val="00AA293B"/>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A293B"/>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A293B"/>
  </w:style>
  <w:style w:type="character" w:customStyle="1" w:styleId="mymarkfind">
    <w:name w:val="my_mark_find"/>
    <w:rsid w:val="00AA293B"/>
  </w:style>
  <w:style w:type="paragraph" w:customStyle="1" w:styleId="3a">
    <w:name w:val="Знак3"/>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A293B"/>
    <w:pPr>
      <w:spacing w:before="48" w:after="48"/>
      <w:jc w:val="both"/>
    </w:pPr>
  </w:style>
  <w:style w:type="character" w:customStyle="1" w:styleId="b-serp-url">
    <w:name w:val="b-serp-url"/>
    <w:rsid w:val="00AA293B"/>
  </w:style>
  <w:style w:type="paragraph" w:styleId="z-2">
    <w:name w:val="HTML Bottom of Form"/>
    <w:basedOn w:val="a3"/>
    <w:next w:val="a3"/>
    <w:link w:val="z-3"/>
    <w:rsid w:val="00AA293B"/>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A293B"/>
    <w:rPr>
      <w:rFonts w:ascii="Arial" w:eastAsia="Times New Roman" w:hAnsi="Arial" w:cs="Times New Roman"/>
      <w:vanish/>
      <w:sz w:val="16"/>
      <w:szCs w:val="16"/>
    </w:rPr>
  </w:style>
  <w:style w:type="paragraph" w:customStyle="1" w:styleId="3b">
    <w:name w:val="Стиль3"/>
    <w:basedOn w:val="a3"/>
    <w:link w:val="3c"/>
    <w:rsid w:val="00AA293B"/>
    <w:pPr>
      <w:widowControl w:val="0"/>
      <w:autoSpaceDE w:val="0"/>
      <w:autoSpaceDN w:val="0"/>
      <w:adjustRightInd w:val="0"/>
      <w:ind w:firstLine="567"/>
      <w:jc w:val="both"/>
    </w:pPr>
    <w:rPr>
      <w:b/>
      <w:sz w:val="28"/>
      <w:szCs w:val="20"/>
    </w:rPr>
  </w:style>
  <w:style w:type="character" w:customStyle="1" w:styleId="3c">
    <w:name w:val="Стиль3 Знак"/>
    <w:link w:val="3b"/>
    <w:locked/>
    <w:rsid w:val="00AA293B"/>
    <w:rPr>
      <w:rFonts w:ascii="Times New Roman" w:eastAsia="Times New Roman" w:hAnsi="Times New Roman" w:cs="Times New Roman"/>
      <w:b/>
      <w:sz w:val="28"/>
      <w:szCs w:val="20"/>
      <w:lang w:eastAsia="ru-RU"/>
    </w:rPr>
  </w:style>
  <w:style w:type="paragraph" w:customStyle="1" w:styleId="biblio">
    <w:name w:val="biblio"/>
    <w:basedOn w:val="a3"/>
    <w:rsid w:val="00AA293B"/>
    <w:pPr>
      <w:spacing w:before="48" w:after="48"/>
      <w:ind w:firstLine="360"/>
      <w:jc w:val="both"/>
    </w:pPr>
    <w:rPr>
      <w:sz w:val="19"/>
      <w:szCs w:val="19"/>
    </w:rPr>
  </w:style>
  <w:style w:type="paragraph" w:customStyle="1" w:styleId="biblio0">
    <w:name w:val="biblio0"/>
    <w:basedOn w:val="a3"/>
    <w:rsid w:val="00AA293B"/>
    <w:pPr>
      <w:spacing w:before="48" w:after="48"/>
      <w:jc w:val="both"/>
    </w:pPr>
    <w:rPr>
      <w:sz w:val="19"/>
      <w:szCs w:val="19"/>
    </w:rPr>
  </w:style>
  <w:style w:type="paragraph" w:customStyle="1" w:styleId="podpis">
    <w:name w:val="podpis"/>
    <w:basedOn w:val="a3"/>
    <w:rsid w:val="00AA293B"/>
    <w:pPr>
      <w:spacing w:before="48" w:after="48"/>
      <w:jc w:val="right"/>
    </w:pPr>
    <w:rPr>
      <w:i/>
      <w:iCs/>
      <w:sz w:val="19"/>
      <w:szCs w:val="19"/>
    </w:rPr>
  </w:style>
  <w:style w:type="paragraph" w:customStyle="1" w:styleId="ris">
    <w:name w:val="ris"/>
    <w:basedOn w:val="a3"/>
    <w:rsid w:val="00AA293B"/>
    <w:pPr>
      <w:spacing w:before="48" w:after="48"/>
      <w:jc w:val="center"/>
    </w:pPr>
    <w:rPr>
      <w:i/>
      <w:iCs/>
      <w:sz w:val="19"/>
      <w:szCs w:val="19"/>
    </w:rPr>
  </w:style>
  <w:style w:type="paragraph" w:customStyle="1" w:styleId="small">
    <w:name w:val="small"/>
    <w:basedOn w:val="a3"/>
    <w:rsid w:val="00AA293B"/>
    <w:pPr>
      <w:spacing w:before="48" w:after="48"/>
      <w:ind w:firstLine="360"/>
      <w:jc w:val="both"/>
    </w:pPr>
    <w:rPr>
      <w:sz w:val="19"/>
      <w:szCs w:val="19"/>
    </w:rPr>
  </w:style>
  <w:style w:type="paragraph" w:customStyle="1" w:styleId="small0">
    <w:name w:val="small0"/>
    <w:basedOn w:val="a3"/>
    <w:rsid w:val="00AA293B"/>
    <w:pPr>
      <w:spacing w:before="48" w:after="48"/>
      <w:jc w:val="both"/>
    </w:pPr>
    <w:rPr>
      <w:sz w:val="19"/>
      <w:szCs w:val="19"/>
    </w:rPr>
  </w:style>
  <w:style w:type="paragraph" w:customStyle="1" w:styleId="stih4">
    <w:name w:val="stih4"/>
    <w:basedOn w:val="a3"/>
    <w:rsid w:val="00AA293B"/>
    <w:pPr>
      <w:spacing w:before="120" w:after="120"/>
      <w:ind w:left="3240"/>
    </w:pPr>
    <w:rPr>
      <w:sz w:val="19"/>
      <w:szCs w:val="19"/>
    </w:rPr>
  </w:style>
  <w:style w:type="paragraph" w:customStyle="1" w:styleId="zag8">
    <w:name w:val="zag8"/>
    <w:basedOn w:val="a3"/>
    <w:rsid w:val="00AA293B"/>
    <w:pPr>
      <w:spacing w:before="240" w:after="48"/>
      <w:jc w:val="center"/>
    </w:pPr>
    <w:rPr>
      <w:sz w:val="19"/>
      <w:szCs w:val="19"/>
    </w:rPr>
  </w:style>
  <w:style w:type="character" w:customStyle="1" w:styleId="page">
    <w:name w:val="page"/>
    <w:rsid w:val="00AA293B"/>
    <w:rPr>
      <w:i/>
      <w:iCs/>
      <w:vanish/>
      <w:color w:val="00008B"/>
      <w:sz w:val="19"/>
      <w:szCs w:val="19"/>
      <w:bdr w:val="single" w:sz="4" w:space="0" w:color="C1C1C1"/>
    </w:rPr>
  </w:style>
  <w:style w:type="paragraph" w:customStyle="1" w:styleId="hook">
    <w:name w:val="hook"/>
    <w:basedOn w:val="a3"/>
    <w:rsid w:val="00AA293B"/>
    <w:pPr>
      <w:spacing w:before="100" w:beforeAutospacing="1" w:after="100" w:afterAutospacing="1"/>
    </w:pPr>
    <w:rPr>
      <w:rFonts w:ascii="Comic Sans MS" w:hAnsi="Comic Sans MS"/>
      <w:b/>
      <w:bCs/>
    </w:rPr>
  </w:style>
  <w:style w:type="character" w:customStyle="1" w:styleId="current">
    <w:name w:val="current"/>
    <w:rsid w:val="00AA293B"/>
  </w:style>
  <w:style w:type="paragraph" w:customStyle="1" w:styleId="affff3">
    <w:name w:val="Цитаты"/>
    <w:basedOn w:val="1a"/>
    <w:rsid w:val="00AA293B"/>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A293B"/>
    <w:pPr>
      <w:spacing w:before="100" w:after="100"/>
      <w:jc w:val="both"/>
    </w:pPr>
    <w:rPr>
      <w:rFonts w:ascii="Arial" w:hAnsi="Arial"/>
      <w:color w:val="000000"/>
      <w:sz w:val="20"/>
      <w:szCs w:val="20"/>
    </w:rPr>
  </w:style>
  <w:style w:type="character" w:customStyle="1" w:styleId="udar">
    <w:name w:val="udar"/>
    <w:rsid w:val="00AA293B"/>
    <w:rPr>
      <w:rFonts w:cs="Times New Roman"/>
    </w:rPr>
  </w:style>
  <w:style w:type="paragraph" w:customStyle="1" w:styleId="CharCharCarCarCharCharCarCarCharCharCarCarCharChar">
    <w:name w:val="Char Char Car Car Char Char Car Car Char Char Car Car Char Char"/>
    <w:basedOn w:val="a3"/>
    <w:rsid w:val="00AA293B"/>
    <w:pPr>
      <w:spacing w:after="160" w:line="240" w:lineRule="exact"/>
    </w:pPr>
    <w:rPr>
      <w:sz w:val="20"/>
      <w:szCs w:val="20"/>
    </w:rPr>
  </w:style>
  <w:style w:type="paragraph" w:customStyle="1" w:styleId="310">
    <w:name w:val="Основной текст с отступом 31"/>
    <w:basedOn w:val="a3"/>
    <w:rsid w:val="00AA293B"/>
    <w:pPr>
      <w:ind w:firstLine="567"/>
      <w:jc w:val="both"/>
    </w:pPr>
    <w:rPr>
      <w:rFonts w:ascii="Arial" w:hAnsi="Arial"/>
      <w:sz w:val="20"/>
      <w:szCs w:val="20"/>
    </w:rPr>
  </w:style>
  <w:style w:type="character" w:customStyle="1" w:styleId="submenu-table">
    <w:name w:val="submenu-table"/>
    <w:rsid w:val="00AA293B"/>
  </w:style>
  <w:style w:type="paragraph" w:customStyle="1" w:styleId="book">
    <w:name w:val="book"/>
    <w:basedOn w:val="a3"/>
    <w:rsid w:val="00AA293B"/>
    <w:pPr>
      <w:ind w:firstLine="450"/>
      <w:jc w:val="both"/>
    </w:pPr>
  </w:style>
  <w:style w:type="character" w:customStyle="1" w:styleId="bday">
    <w:name w:val="bday"/>
    <w:rsid w:val="00AA293B"/>
  </w:style>
  <w:style w:type="paragraph" w:customStyle="1" w:styleId="212">
    <w:name w:val="Основной текст 21"/>
    <w:basedOn w:val="a3"/>
    <w:rsid w:val="00AA293B"/>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A293B"/>
    <w:rPr>
      <w:sz w:val="24"/>
      <w:szCs w:val="24"/>
    </w:rPr>
  </w:style>
  <w:style w:type="paragraph" w:customStyle="1" w:styleId="Style45">
    <w:name w:val="Style45"/>
    <w:basedOn w:val="a3"/>
    <w:rsid w:val="00AA293B"/>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A293B"/>
    <w:rPr>
      <w:b/>
      <w:caps/>
      <w:sz w:val="24"/>
      <w:szCs w:val="24"/>
      <w:lang w:val="ru-RU" w:eastAsia="ru-RU" w:bidi="ar-SA"/>
    </w:rPr>
  </w:style>
  <w:style w:type="character" w:customStyle="1" w:styleId="400">
    <w:name w:val="Знак Знак40"/>
    <w:locked/>
    <w:rsid w:val="00AA293B"/>
    <w:rPr>
      <w:rFonts w:ascii="Arial" w:hAnsi="Arial" w:cs="Arial"/>
      <w:b/>
      <w:bCs/>
      <w:i/>
      <w:iCs/>
      <w:sz w:val="28"/>
      <w:szCs w:val="28"/>
      <w:lang w:val="ru-RU" w:eastAsia="en-US" w:bidi="ar-SA"/>
    </w:rPr>
  </w:style>
  <w:style w:type="character" w:customStyle="1" w:styleId="390">
    <w:name w:val="Знак Знак39"/>
    <w:locked/>
    <w:rsid w:val="00AA293B"/>
    <w:rPr>
      <w:b/>
      <w:bCs/>
      <w:sz w:val="27"/>
      <w:szCs w:val="27"/>
      <w:lang w:val="ru-RU" w:eastAsia="ru-RU" w:bidi="ar-SA"/>
    </w:rPr>
  </w:style>
  <w:style w:type="character" w:customStyle="1" w:styleId="380">
    <w:name w:val="Знак Знак38"/>
    <w:locked/>
    <w:rsid w:val="00AA293B"/>
    <w:rPr>
      <w:b/>
      <w:bCs/>
      <w:sz w:val="28"/>
      <w:szCs w:val="28"/>
      <w:lang w:val="ru-RU" w:eastAsia="ru-RU" w:bidi="ar-SA"/>
    </w:rPr>
  </w:style>
  <w:style w:type="character" w:customStyle="1" w:styleId="370">
    <w:name w:val="Знак Знак37"/>
    <w:locked/>
    <w:rsid w:val="00AA293B"/>
    <w:rPr>
      <w:b/>
      <w:bCs/>
      <w:i/>
      <w:iCs/>
      <w:sz w:val="26"/>
      <w:szCs w:val="26"/>
      <w:lang w:val="ru-RU" w:eastAsia="ru-RU" w:bidi="ar-SA"/>
    </w:rPr>
  </w:style>
  <w:style w:type="character" w:customStyle="1" w:styleId="360">
    <w:name w:val="Знак Знак36"/>
    <w:locked/>
    <w:rsid w:val="00AA293B"/>
    <w:rPr>
      <w:sz w:val="24"/>
      <w:lang w:val="ru-RU" w:eastAsia="ru-RU" w:bidi="ar-SA"/>
    </w:rPr>
  </w:style>
  <w:style w:type="character" w:customStyle="1" w:styleId="350">
    <w:name w:val="Знак Знак35"/>
    <w:locked/>
    <w:rsid w:val="00AA293B"/>
    <w:rPr>
      <w:sz w:val="24"/>
      <w:szCs w:val="24"/>
      <w:lang w:val="ru-RU" w:eastAsia="ru-RU" w:bidi="ar-SA"/>
    </w:rPr>
  </w:style>
  <w:style w:type="character" w:customStyle="1" w:styleId="340">
    <w:name w:val="Знак Знак34"/>
    <w:locked/>
    <w:rsid w:val="00AA293B"/>
    <w:rPr>
      <w:i/>
      <w:iCs/>
      <w:sz w:val="24"/>
      <w:szCs w:val="24"/>
      <w:lang w:val="ru-RU" w:eastAsia="ru-RU" w:bidi="ar-SA"/>
    </w:rPr>
  </w:style>
  <w:style w:type="character" w:customStyle="1" w:styleId="affff5">
    <w:name w:val="Знак Знак Знак"/>
    <w:locked/>
    <w:rsid w:val="00AA293B"/>
    <w:rPr>
      <w:rFonts w:ascii="Courier New" w:hAnsi="Courier New" w:cs="Courier New"/>
      <w:lang w:val="ru-RU" w:eastAsia="ru-RU" w:bidi="ar-SA"/>
    </w:rPr>
  </w:style>
  <w:style w:type="paragraph" w:customStyle="1" w:styleId="affff6">
    <w:name w:val="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A293B"/>
    <w:pPr>
      <w:autoSpaceDE w:val="0"/>
      <w:autoSpaceDN w:val="0"/>
      <w:adjustRightInd w:val="0"/>
    </w:pPr>
  </w:style>
  <w:style w:type="paragraph" w:customStyle="1" w:styleId="affff8">
    <w:name w:val="Темы"/>
    <w:basedOn w:val="a3"/>
    <w:link w:val="affff9"/>
    <w:rsid w:val="00AA293B"/>
    <w:pPr>
      <w:keepNext/>
    </w:pPr>
  </w:style>
  <w:style w:type="character" w:customStyle="1" w:styleId="affff9">
    <w:name w:val="Темы Знак"/>
    <w:link w:val="affff8"/>
    <w:locked/>
    <w:rsid w:val="00AA293B"/>
    <w:rPr>
      <w:rFonts w:ascii="Times New Roman" w:eastAsia="Times New Roman" w:hAnsi="Times New Roman" w:cs="Times New Roman"/>
      <w:sz w:val="24"/>
      <w:szCs w:val="24"/>
      <w:lang w:eastAsia="ru-RU"/>
    </w:rPr>
  </w:style>
  <w:style w:type="paragraph" w:customStyle="1" w:styleId="affffa">
    <w:name w:val="a"/>
    <w:basedOn w:val="a3"/>
    <w:rsid w:val="00AA293B"/>
    <w:pPr>
      <w:spacing w:before="100" w:beforeAutospacing="1" w:after="100" w:afterAutospacing="1"/>
    </w:pPr>
  </w:style>
  <w:style w:type="paragraph" w:customStyle="1" w:styleId="acxspmiddle">
    <w:name w:val="acxspmiddle"/>
    <w:basedOn w:val="a3"/>
    <w:rsid w:val="00AA293B"/>
    <w:pPr>
      <w:spacing w:before="100" w:beforeAutospacing="1" w:after="100" w:afterAutospacing="1"/>
    </w:pPr>
  </w:style>
  <w:style w:type="character" w:customStyle="1" w:styleId="affffb">
    <w:name w:val="Основной текст_"/>
    <w:link w:val="1ff3"/>
    <w:locked/>
    <w:rsid w:val="00AA293B"/>
    <w:rPr>
      <w:rFonts w:ascii="Arial" w:hAnsi="Arial" w:cs="Arial"/>
      <w:sz w:val="19"/>
      <w:szCs w:val="19"/>
      <w:shd w:val="clear" w:color="auto" w:fill="FFFFFF"/>
    </w:rPr>
  </w:style>
  <w:style w:type="paragraph" w:customStyle="1" w:styleId="1ff3">
    <w:name w:val="Основной текст1"/>
    <w:basedOn w:val="a3"/>
    <w:link w:val="affffb"/>
    <w:rsid w:val="00AA293B"/>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A293B"/>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A293B"/>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A293B"/>
    <w:pPr>
      <w:spacing w:after="160" w:line="240" w:lineRule="exact"/>
    </w:pPr>
    <w:rPr>
      <w:rFonts w:ascii="Verdana" w:hAnsi="Verdana"/>
      <w:lang w:val="en-US" w:eastAsia="en-US"/>
    </w:rPr>
  </w:style>
  <w:style w:type="paragraph" w:customStyle="1" w:styleId="Style24">
    <w:name w:val="Style24"/>
    <w:basedOn w:val="a3"/>
    <w:rsid w:val="00AA293B"/>
    <w:pPr>
      <w:widowControl w:val="0"/>
      <w:autoSpaceDE w:val="0"/>
      <w:autoSpaceDN w:val="0"/>
      <w:adjustRightInd w:val="0"/>
      <w:spacing w:line="482" w:lineRule="exact"/>
      <w:ind w:firstLine="720"/>
      <w:jc w:val="both"/>
    </w:pPr>
  </w:style>
  <w:style w:type="paragraph" w:customStyle="1" w:styleId="ConsPlusTitle">
    <w:name w:val="ConsPlusTitle"/>
    <w:rsid w:val="00AA293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A293B"/>
    <w:rPr>
      <w:rFonts w:ascii="Courier New" w:hAnsi="Courier New"/>
      <w:sz w:val="20"/>
      <w:szCs w:val="20"/>
    </w:rPr>
  </w:style>
  <w:style w:type="paragraph" w:customStyle="1" w:styleId="ConsPlusNormal">
    <w:name w:val="ConsPlusNormal"/>
    <w:link w:val="ConsPlusNormal0"/>
    <w:rsid w:val="00AA29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A293B"/>
    <w:rPr>
      <w:rFonts w:ascii="Arial" w:eastAsia="Times New Roman" w:hAnsi="Arial" w:cs="Arial"/>
      <w:sz w:val="20"/>
      <w:szCs w:val="20"/>
      <w:lang w:eastAsia="ru-RU"/>
    </w:rPr>
  </w:style>
  <w:style w:type="paragraph" w:customStyle="1" w:styleId="213">
    <w:name w:val="Заголовок 21"/>
    <w:basedOn w:val="a3"/>
    <w:next w:val="a3"/>
    <w:rsid w:val="00AA293B"/>
    <w:pPr>
      <w:keepNext/>
      <w:widowControl w:val="0"/>
      <w:jc w:val="center"/>
    </w:pPr>
    <w:rPr>
      <w:b/>
      <w:sz w:val="26"/>
      <w:szCs w:val="20"/>
    </w:rPr>
  </w:style>
  <w:style w:type="paragraph" w:customStyle="1" w:styleId="2f1">
    <w:name w:val="Обычный2"/>
    <w:basedOn w:val="a3"/>
    <w:rsid w:val="00AA293B"/>
    <w:pPr>
      <w:spacing w:before="100" w:beforeAutospacing="1" w:after="100" w:afterAutospacing="1"/>
    </w:pPr>
  </w:style>
  <w:style w:type="paragraph" w:customStyle="1" w:styleId="2f2">
    <w:name w:val="заголовок 2"/>
    <w:basedOn w:val="a3"/>
    <w:next w:val="a3"/>
    <w:rsid w:val="00AA293B"/>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A293B"/>
    <w:pPr>
      <w:spacing w:before="24" w:after="16"/>
      <w:ind w:firstLine="454"/>
      <w:jc w:val="center"/>
    </w:pPr>
    <w:rPr>
      <w:rFonts w:ascii="Times New Roman" w:hAnsi="Times New Roman" w:cs="Times New Roman"/>
      <w:b/>
      <w:bCs/>
    </w:rPr>
  </w:style>
  <w:style w:type="paragraph" w:customStyle="1" w:styleId="46">
    <w:name w:val="Стиль4"/>
    <w:basedOn w:val="21"/>
    <w:rsid w:val="00AA293B"/>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A293B"/>
    <w:pPr>
      <w:keepNext/>
      <w:spacing w:before="0" w:beforeAutospacing="0" w:after="0" w:afterAutospacing="0" w:line="312" w:lineRule="auto"/>
      <w:ind w:firstLine="454"/>
    </w:pPr>
    <w:rPr>
      <w:sz w:val="22"/>
      <w:szCs w:val="22"/>
    </w:rPr>
  </w:style>
  <w:style w:type="paragraph" w:customStyle="1" w:styleId="63">
    <w:name w:val="Стиль6"/>
    <w:basedOn w:val="a3"/>
    <w:rsid w:val="00AA293B"/>
    <w:pPr>
      <w:spacing w:line="312" w:lineRule="auto"/>
      <w:ind w:firstLine="454"/>
      <w:jc w:val="both"/>
    </w:pPr>
  </w:style>
  <w:style w:type="paragraph" w:customStyle="1" w:styleId="affffd">
    <w:name w:val="Стиль По ширине"/>
    <w:basedOn w:val="a3"/>
    <w:rsid w:val="00AA293B"/>
    <w:pPr>
      <w:spacing w:line="312" w:lineRule="auto"/>
      <w:ind w:firstLine="454"/>
      <w:jc w:val="both"/>
    </w:pPr>
  </w:style>
  <w:style w:type="paragraph" w:customStyle="1" w:styleId="Style8">
    <w:name w:val="Style8"/>
    <w:basedOn w:val="a3"/>
    <w:rsid w:val="00AA293B"/>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A293B"/>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A293B"/>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A293B"/>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A293B"/>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A293B"/>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A293B"/>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A293B"/>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A293B"/>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A293B"/>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A293B"/>
    <w:rPr>
      <w:rFonts w:ascii="Arial" w:eastAsia="Times New Roman" w:hAnsi="Arial" w:cs="Times New Roman"/>
      <w:sz w:val="20"/>
      <w:szCs w:val="20"/>
      <w:lang w:eastAsia="ru-RU"/>
    </w:rPr>
  </w:style>
  <w:style w:type="paragraph" w:customStyle="1" w:styleId="western">
    <w:name w:val="western"/>
    <w:basedOn w:val="a3"/>
    <w:rsid w:val="00AA293B"/>
    <w:pPr>
      <w:shd w:val="clear" w:color="auto" w:fill="FFFFFF"/>
      <w:spacing w:before="778" w:line="475" w:lineRule="atLeast"/>
    </w:pPr>
    <w:rPr>
      <w:color w:val="000000"/>
    </w:rPr>
  </w:style>
  <w:style w:type="character" w:customStyle="1" w:styleId="small11">
    <w:name w:val="small11"/>
    <w:rsid w:val="00AA293B"/>
    <w:rPr>
      <w:rFonts w:ascii="Times New Roman" w:hAnsi="Times New Roman" w:cs="Times New Roman" w:hint="default"/>
      <w:sz w:val="16"/>
      <w:szCs w:val="16"/>
    </w:rPr>
  </w:style>
  <w:style w:type="character" w:customStyle="1" w:styleId="b-serp-urlitem1">
    <w:name w:val="b-serp-url__item1"/>
    <w:rsid w:val="00AA293B"/>
    <w:rPr>
      <w:rFonts w:ascii="Times New Roman" w:hAnsi="Times New Roman" w:cs="Times New Roman" w:hint="default"/>
    </w:rPr>
  </w:style>
  <w:style w:type="character" w:customStyle="1" w:styleId="121">
    <w:name w:val="Знак Знак12"/>
    <w:locked/>
    <w:rsid w:val="00AA293B"/>
    <w:rPr>
      <w:b/>
      <w:bCs w:val="0"/>
      <w:caps/>
      <w:sz w:val="24"/>
      <w:szCs w:val="24"/>
      <w:lang w:val="ru-RU" w:eastAsia="ru-RU" w:bidi="ar-SA"/>
    </w:rPr>
  </w:style>
  <w:style w:type="character" w:customStyle="1" w:styleId="tbln121">
    <w:name w:val="tbln121"/>
    <w:rsid w:val="00AA293B"/>
    <w:rPr>
      <w:rFonts w:ascii="Arial" w:hAnsi="Arial" w:cs="Arial" w:hint="default"/>
      <w:b w:val="0"/>
      <w:bCs w:val="0"/>
      <w:i/>
      <w:iCs/>
      <w:strike w:val="0"/>
      <w:dstrike w:val="0"/>
      <w:color w:val="000000"/>
      <w:sz w:val="18"/>
      <w:szCs w:val="18"/>
      <w:u w:val="none"/>
    </w:rPr>
  </w:style>
  <w:style w:type="character" w:customStyle="1" w:styleId="mistake">
    <w:name w:val="mistake"/>
    <w:rsid w:val="00AA293B"/>
    <w:rPr>
      <w:sz w:val="24"/>
      <w:szCs w:val="24"/>
    </w:rPr>
  </w:style>
  <w:style w:type="character" w:customStyle="1" w:styleId="trb12">
    <w:name w:val="trb12"/>
    <w:rsid w:val="00AA293B"/>
  </w:style>
  <w:style w:type="character" w:customStyle="1" w:styleId="tbln12">
    <w:name w:val="tbln12"/>
    <w:rsid w:val="00AA293B"/>
  </w:style>
  <w:style w:type="character" w:customStyle="1" w:styleId="tbb12">
    <w:name w:val="tbb12"/>
    <w:rsid w:val="00AA293B"/>
  </w:style>
  <w:style w:type="character" w:customStyle="1" w:styleId="hpsatn">
    <w:name w:val="hps atn"/>
    <w:rsid w:val="00AA293B"/>
  </w:style>
  <w:style w:type="character" w:customStyle="1" w:styleId="64">
    <w:name w:val="Знак Знак6"/>
    <w:rsid w:val="00AA293B"/>
    <w:rPr>
      <w:rFonts w:ascii="Arial" w:hAnsi="Arial" w:cs="Arial" w:hint="default"/>
      <w:b/>
      <w:bCs/>
      <w:kern w:val="32"/>
      <w:sz w:val="32"/>
      <w:szCs w:val="32"/>
    </w:rPr>
  </w:style>
  <w:style w:type="character" w:customStyle="1" w:styleId="FontStyle42">
    <w:name w:val="Font Style42"/>
    <w:rsid w:val="00AA293B"/>
    <w:rPr>
      <w:rFonts w:ascii="Times New Roman" w:hAnsi="Times New Roman" w:cs="Times New Roman" w:hint="default"/>
      <w:sz w:val="26"/>
      <w:szCs w:val="26"/>
    </w:rPr>
  </w:style>
  <w:style w:type="character" w:customStyle="1" w:styleId="FontStyle41">
    <w:name w:val="Font Style41"/>
    <w:rsid w:val="00AA293B"/>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A293B"/>
    <w:rPr>
      <w:sz w:val="24"/>
      <w:szCs w:val="24"/>
      <w:lang w:val="ru-RU" w:eastAsia="ru-RU" w:bidi="ar-SA"/>
    </w:rPr>
  </w:style>
  <w:style w:type="character" w:customStyle="1" w:styleId="FontStyle139">
    <w:name w:val="Font Style139"/>
    <w:rsid w:val="00AA293B"/>
    <w:rPr>
      <w:rFonts w:ascii="Palatino Linotype" w:hAnsi="Palatino Linotype" w:cs="Palatino Linotype" w:hint="default"/>
      <w:sz w:val="18"/>
      <w:szCs w:val="18"/>
    </w:rPr>
  </w:style>
  <w:style w:type="character" w:customStyle="1" w:styleId="FontStyle157">
    <w:name w:val="Font Style157"/>
    <w:rsid w:val="00AA293B"/>
    <w:rPr>
      <w:rFonts w:ascii="Palatino Linotype" w:hAnsi="Palatino Linotype" w:cs="Palatino Linotype" w:hint="default"/>
      <w:sz w:val="18"/>
      <w:szCs w:val="18"/>
    </w:rPr>
  </w:style>
  <w:style w:type="character" w:customStyle="1" w:styleId="FontStyle138">
    <w:name w:val="Font Style138"/>
    <w:rsid w:val="00AA293B"/>
    <w:rPr>
      <w:rFonts w:ascii="Palatino Linotype" w:hAnsi="Palatino Linotype" w:cs="Palatino Linotype" w:hint="default"/>
      <w:b/>
      <w:bCs/>
      <w:sz w:val="18"/>
      <w:szCs w:val="18"/>
    </w:rPr>
  </w:style>
  <w:style w:type="character" w:customStyle="1" w:styleId="FontStyle146">
    <w:name w:val="Font Style146"/>
    <w:rsid w:val="00AA293B"/>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A293B"/>
    <w:rPr>
      <w:sz w:val="24"/>
      <w:szCs w:val="24"/>
      <w:lang w:val="ru-RU" w:eastAsia="ru-RU" w:bidi="ar-SA"/>
    </w:rPr>
  </w:style>
  <w:style w:type="character" w:customStyle="1" w:styleId="1ff7">
    <w:name w:val="Знак1"/>
    <w:rsid w:val="00AA293B"/>
    <w:rPr>
      <w:rFonts w:ascii="Arial" w:hAnsi="Arial" w:cs="Arial" w:hint="default"/>
      <w:b/>
      <w:bCs/>
      <w:kern w:val="32"/>
      <w:sz w:val="32"/>
      <w:szCs w:val="32"/>
      <w:lang w:val="ru-RU" w:eastAsia="ru-RU" w:bidi="ar-SA"/>
    </w:rPr>
  </w:style>
  <w:style w:type="character" w:customStyle="1" w:styleId="2f3">
    <w:name w:val="Знак2"/>
    <w:rsid w:val="00AA293B"/>
    <w:rPr>
      <w:sz w:val="24"/>
      <w:lang w:val="ru-RU" w:eastAsia="en-US" w:bidi="ar-SA"/>
    </w:rPr>
  </w:style>
  <w:style w:type="character" w:customStyle="1" w:styleId="311">
    <w:name w:val="Заголовок 3 Знак1"/>
    <w:aliases w:val="Знак2 Знак3"/>
    <w:locked/>
    <w:rsid w:val="00AA293B"/>
    <w:rPr>
      <w:b/>
      <w:bCs/>
      <w:sz w:val="27"/>
      <w:szCs w:val="27"/>
      <w:lang w:val="ru-RU" w:eastAsia="ru-RU" w:bidi="ar-SA"/>
    </w:rPr>
  </w:style>
  <w:style w:type="paragraph" w:customStyle="1" w:styleId="mane">
    <w:name w:val="mane"/>
    <w:rsid w:val="00AA293B"/>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A293B"/>
    <w:rPr>
      <w:rFonts w:ascii="Sylfaen" w:hAnsi="Sylfaen" w:cs="Sylfaen"/>
      <w:sz w:val="18"/>
      <w:szCs w:val="18"/>
    </w:rPr>
  </w:style>
  <w:style w:type="character" w:customStyle="1" w:styleId="keyword1">
    <w:name w:val="keyword1"/>
    <w:rsid w:val="00AA293B"/>
    <w:rPr>
      <w:i/>
      <w:iCs/>
    </w:rPr>
  </w:style>
  <w:style w:type="character" w:customStyle="1" w:styleId="keyworddef1">
    <w:name w:val="keyword_def1"/>
    <w:rsid w:val="00AA293B"/>
    <w:rPr>
      <w:b/>
      <w:bCs/>
      <w:i/>
      <w:iCs/>
    </w:rPr>
  </w:style>
  <w:style w:type="character" w:customStyle="1" w:styleId="afffff">
    <w:name w:val="Выделение в тексте документа"/>
    <w:rsid w:val="00AA293B"/>
    <w:rPr>
      <w:rFonts w:cs="Times New Roman"/>
      <w:b/>
    </w:rPr>
  </w:style>
  <w:style w:type="paragraph" w:customStyle="1" w:styleId="afffff0">
    <w:name w:val="Текст документа"/>
    <w:basedOn w:val="a3"/>
    <w:rsid w:val="00AA293B"/>
    <w:pPr>
      <w:ind w:firstLine="709"/>
      <w:jc w:val="both"/>
    </w:pPr>
  </w:style>
  <w:style w:type="character" w:customStyle="1" w:styleId="xmlemitalic1">
    <w:name w:val="xml_em_italic1"/>
    <w:rsid w:val="00AA293B"/>
    <w:rPr>
      <w:i/>
      <w:iCs/>
    </w:rPr>
  </w:style>
  <w:style w:type="paragraph" w:customStyle="1" w:styleId="afffff1">
    <w:name w:val="Модуль"/>
    <w:basedOn w:val="a3"/>
    <w:rsid w:val="00AA293B"/>
    <w:pPr>
      <w:keepNext/>
      <w:jc w:val="both"/>
    </w:pPr>
  </w:style>
  <w:style w:type="character" w:customStyle="1" w:styleId="WW8Num4z3">
    <w:name w:val="WW8Num4z3"/>
    <w:rsid w:val="00AA293B"/>
    <w:rPr>
      <w:rFonts w:ascii="Symbol" w:hAnsi="Symbol"/>
    </w:rPr>
  </w:style>
  <w:style w:type="paragraph" w:customStyle="1" w:styleId="114">
    <w:name w:val="Название11"/>
    <w:basedOn w:val="a3"/>
    <w:next w:val="aff2"/>
    <w:qFormat/>
    <w:rsid w:val="00AA293B"/>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A293B"/>
    <w:pPr>
      <w:suppressLineNumbers/>
      <w:suppressAutoHyphens/>
    </w:pPr>
    <w:rPr>
      <w:lang w:eastAsia="ar-SA"/>
    </w:rPr>
  </w:style>
  <w:style w:type="paragraph" w:customStyle="1" w:styleId="afffff3">
    <w:name w:val="Заголовок таблицы"/>
    <w:basedOn w:val="afffff2"/>
    <w:rsid w:val="00AA293B"/>
    <w:pPr>
      <w:jc w:val="center"/>
    </w:pPr>
    <w:rPr>
      <w:b/>
      <w:bCs/>
    </w:rPr>
  </w:style>
  <w:style w:type="paragraph" w:customStyle="1" w:styleId="Style46">
    <w:name w:val="Style46"/>
    <w:basedOn w:val="a3"/>
    <w:rsid w:val="00AA293B"/>
    <w:pPr>
      <w:widowControl w:val="0"/>
      <w:autoSpaceDE w:val="0"/>
      <w:autoSpaceDN w:val="0"/>
      <w:adjustRightInd w:val="0"/>
      <w:spacing w:line="240" w:lineRule="exact"/>
      <w:ind w:hanging="106"/>
    </w:pPr>
  </w:style>
  <w:style w:type="paragraph" w:customStyle="1" w:styleId="Style61">
    <w:name w:val="Style61"/>
    <w:basedOn w:val="a3"/>
    <w:rsid w:val="00AA293B"/>
    <w:pPr>
      <w:widowControl w:val="0"/>
      <w:autoSpaceDE w:val="0"/>
      <w:autoSpaceDN w:val="0"/>
      <w:adjustRightInd w:val="0"/>
      <w:spacing w:line="242" w:lineRule="exact"/>
      <w:ind w:hanging="446"/>
    </w:pPr>
  </w:style>
  <w:style w:type="paragraph" w:customStyle="1" w:styleId="Style164">
    <w:name w:val="Style164"/>
    <w:basedOn w:val="a3"/>
    <w:rsid w:val="00AA293B"/>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A293B"/>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A293B"/>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A293B"/>
    <w:pPr>
      <w:spacing w:before="100" w:beforeAutospacing="1" w:after="100" w:afterAutospacing="1"/>
      <w:ind w:firstLine="360"/>
      <w:jc w:val="both"/>
    </w:pPr>
  </w:style>
  <w:style w:type="character" w:customStyle="1" w:styleId="c1">
    <w:name w:val="c1"/>
    <w:rsid w:val="00AA293B"/>
  </w:style>
  <w:style w:type="character" w:customStyle="1" w:styleId="afffff4">
    <w:name w:val="Текст.Акцентированный"/>
    <w:rsid w:val="00AA293B"/>
    <w:rPr>
      <w:rFonts w:cs="Times New Roman"/>
      <w:i/>
    </w:rPr>
  </w:style>
  <w:style w:type="paragraph" w:customStyle="1" w:styleId="65">
    <w:name w:val="Обычный (веб)6"/>
    <w:basedOn w:val="a3"/>
    <w:rsid w:val="00AA293B"/>
  </w:style>
  <w:style w:type="paragraph" w:customStyle="1" w:styleId="afffff5">
    <w:name w:val="слайд"/>
    <w:basedOn w:val="a3"/>
    <w:rsid w:val="00AA293B"/>
    <w:pPr>
      <w:jc w:val="both"/>
    </w:pPr>
    <w:rPr>
      <w:sz w:val="36"/>
      <w:lang w:eastAsia="en-US"/>
    </w:rPr>
  </w:style>
  <w:style w:type="character" w:customStyle="1" w:styleId="st">
    <w:name w:val="st"/>
    <w:rsid w:val="00AA293B"/>
  </w:style>
  <w:style w:type="character" w:customStyle="1" w:styleId="keyworddef">
    <w:name w:val="keyword_def"/>
    <w:rsid w:val="00AA293B"/>
  </w:style>
  <w:style w:type="character" w:customStyle="1" w:styleId="grame">
    <w:name w:val="grame"/>
    <w:rsid w:val="00AA293B"/>
  </w:style>
  <w:style w:type="paragraph" w:customStyle="1" w:styleId="115">
    <w:name w:val="Обычный + 11 пт"/>
    <w:basedOn w:val="a3"/>
    <w:rsid w:val="00AA293B"/>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A293B"/>
  </w:style>
  <w:style w:type="paragraph" w:customStyle="1" w:styleId="afffff6">
    <w:name w:val="Знак Знак Знак Знак Знак Знак Знак Знак Знак Знак Знак Знак Знак"/>
    <w:basedOn w:val="a3"/>
    <w:rsid w:val="00AA293B"/>
    <w:pPr>
      <w:spacing w:after="160" w:line="240" w:lineRule="exact"/>
    </w:pPr>
    <w:rPr>
      <w:rFonts w:ascii="Verdana" w:hAnsi="Verdana"/>
      <w:lang w:val="en-US" w:eastAsia="en-US"/>
    </w:rPr>
  </w:style>
  <w:style w:type="character" w:customStyle="1" w:styleId="pav31">
    <w:name w:val="pav31"/>
    <w:rsid w:val="00AA293B"/>
    <w:rPr>
      <w:rFonts w:ascii="Comic Sans MS" w:hAnsi="Comic Sans MS" w:hint="default"/>
      <w:color w:val="272652"/>
      <w:sz w:val="12"/>
      <w:szCs w:val="12"/>
    </w:rPr>
  </w:style>
  <w:style w:type="paragraph" w:customStyle="1" w:styleId="pri">
    <w:name w:val="pri"/>
    <w:basedOn w:val="a3"/>
    <w:rsid w:val="00AA293B"/>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A293B"/>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A293B"/>
    <w:rPr>
      <w:rFonts w:ascii="Times New Roman" w:eastAsia="Times New Roman" w:hAnsi="Times New Roman" w:cs="Times New Roman"/>
      <w:i/>
      <w:snapToGrid w:val="0"/>
      <w:sz w:val="12"/>
      <w:szCs w:val="20"/>
      <w:lang w:eastAsia="ru-RU"/>
    </w:rPr>
  </w:style>
  <w:style w:type="character" w:customStyle="1" w:styleId="WW8Num3z1">
    <w:name w:val="WW8Num3z1"/>
    <w:rsid w:val="00AA293B"/>
    <w:rPr>
      <w:rFonts w:ascii="Times New Roman" w:eastAsia="Times New Roman" w:hAnsi="Times New Roman" w:cs="Times New Roman"/>
    </w:rPr>
  </w:style>
  <w:style w:type="character" w:customStyle="1" w:styleId="WW8Num4z0">
    <w:name w:val="WW8Num4z0"/>
    <w:rsid w:val="00AA293B"/>
    <w:rPr>
      <w:rFonts w:ascii="Wingdings" w:hAnsi="Wingdings"/>
    </w:rPr>
  </w:style>
  <w:style w:type="character" w:customStyle="1" w:styleId="WW8Num4z1">
    <w:name w:val="WW8Num4z1"/>
    <w:rsid w:val="00AA293B"/>
    <w:rPr>
      <w:rFonts w:ascii="Courier New" w:hAnsi="Courier New" w:cs="Courier New"/>
    </w:rPr>
  </w:style>
  <w:style w:type="character" w:customStyle="1" w:styleId="WW8Num6z1">
    <w:name w:val="WW8Num6z1"/>
    <w:rsid w:val="00AA293B"/>
    <w:rPr>
      <w:rFonts w:ascii="Times New Roman" w:eastAsia="Times New Roman" w:hAnsi="Times New Roman" w:cs="Times New Roman"/>
    </w:rPr>
  </w:style>
  <w:style w:type="character" w:customStyle="1" w:styleId="WW8Num7z1">
    <w:name w:val="WW8Num7z1"/>
    <w:rsid w:val="00AA293B"/>
    <w:rPr>
      <w:rFonts w:ascii="Times New Roman" w:eastAsia="Times New Roman" w:hAnsi="Times New Roman" w:cs="Times New Roman"/>
    </w:rPr>
  </w:style>
  <w:style w:type="character" w:customStyle="1" w:styleId="WW8Num8z0">
    <w:name w:val="WW8Num8z0"/>
    <w:rsid w:val="00AA293B"/>
    <w:rPr>
      <w:color w:val="auto"/>
    </w:rPr>
  </w:style>
  <w:style w:type="character" w:customStyle="1" w:styleId="WW8Num14z0">
    <w:name w:val="WW8Num14z0"/>
    <w:rsid w:val="00AA293B"/>
    <w:rPr>
      <w:rFonts w:ascii="Wingdings" w:hAnsi="Wingdings"/>
    </w:rPr>
  </w:style>
  <w:style w:type="character" w:customStyle="1" w:styleId="WW8Num14z1">
    <w:name w:val="WW8Num14z1"/>
    <w:rsid w:val="00AA293B"/>
    <w:rPr>
      <w:rFonts w:ascii="Courier New" w:hAnsi="Courier New" w:cs="Courier New"/>
    </w:rPr>
  </w:style>
  <w:style w:type="character" w:customStyle="1" w:styleId="WW8Num14z3">
    <w:name w:val="WW8Num14z3"/>
    <w:rsid w:val="00AA293B"/>
    <w:rPr>
      <w:rFonts w:ascii="Symbol" w:hAnsi="Symbol"/>
    </w:rPr>
  </w:style>
  <w:style w:type="character" w:customStyle="1" w:styleId="WW8Num15z1">
    <w:name w:val="WW8Num15z1"/>
    <w:rsid w:val="00AA293B"/>
    <w:rPr>
      <w:rFonts w:ascii="Times New Roman" w:eastAsia="Times New Roman" w:hAnsi="Times New Roman" w:cs="Times New Roman"/>
    </w:rPr>
  </w:style>
  <w:style w:type="character" w:customStyle="1" w:styleId="WW8Num17z1">
    <w:name w:val="WW8Num17z1"/>
    <w:rsid w:val="00AA293B"/>
    <w:rPr>
      <w:rFonts w:ascii="Times New Roman" w:eastAsia="Times New Roman" w:hAnsi="Times New Roman" w:cs="Times New Roman"/>
    </w:rPr>
  </w:style>
  <w:style w:type="character" w:customStyle="1" w:styleId="WW8Num18z0">
    <w:name w:val="WW8Num18z0"/>
    <w:rsid w:val="00AA293B"/>
    <w:rPr>
      <w:rFonts w:ascii="Wingdings" w:hAnsi="Wingdings"/>
      <w:sz w:val="20"/>
    </w:rPr>
  </w:style>
  <w:style w:type="character" w:customStyle="1" w:styleId="FontStyle514">
    <w:name w:val="Font Style514"/>
    <w:rsid w:val="00AA293B"/>
    <w:rPr>
      <w:rFonts w:ascii="Times New Roman" w:hAnsi="Times New Roman" w:cs="Times New Roman" w:hint="default"/>
      <w:sz w:val="20"/>
      <w:szCs w:val="20"/>
    </w:rPr>
  </w:style>
  <w:style w:type="character" w:customStyle="1" w:styleId="FontStyle528">
    <w:name w:val="Font Style528"/>
    <w:rsid w:val="00AA293B"/>
    <w:rPr>
      <w:rFonts w:ascii="Times New Roman" w:hAnsi="Times New Roman" w:cs="Times New Roman"/>
      <w:b/>
      <w:bCs/>
      <w:i/>
      <w:iCs/>
      <w:sz w:val="16"/>
      <w:szCs w:val="16"/>
    </w:rPr>
  </w:style>
  <w:style w:type="character" w:customStyle="1" w:styleId="MTEquationSection">
    <w:name w:val="MTEquationSection"/>
    <w:rsid w:val="00AA293B"/>
    <w:rPr>
      <w:vanish/>
      <w:color w:val="FF0000"/>
      <w:lang w:val="en-US"/>
    </w:rPr>
  </w:style>
  <w:style w:type="character" w:customStyle="1" w:styleId="texample1">
    <w:name w:val="texample1"/>
    <w:rsid w:val="00AA293B"/>
    <w:rPr>
      <w:rFonts w:ascii="Courier New" w:hAnsi="Courier New" w:cs="Courier New" w:hint="default"/>
      <w:color w:val="8B0000"/>
    </w:rPr>
  </w:style>
  <w:style w:type="character" w:customStyle="1" w:styleId="FontStyle28">
    <w:name w:val="Font Style28"/>
    <w:rsid w:val="00AA293B"/>
    <w:rPr>
      <w:rFonts w:ascii="Times New Roman" w:hAnsi="Times New Roman" w:cs="Times New Roman"/>
      <w:i/>
      <w:iCs/>
      <w:sz w:val="18"/>
      <w:szCs w:val="18"/>
    </w:rPr>
  </w:style>
  <w:style w:type="character" w:customStyle="1" w:styleId="FontStyle33">
    <w:name w:val="Font Style33"/>
    <w:rsid w:val="00AA293B"/>
    <w:rPr>
      <w:rFonts w:ascii="Arial" w:hAnsi="Arial" w:cs="Arial"/>
      <w:sz w:val="16"/>
      <w:szCs w:val="16"/>
    </w:rPr>
  </w:style>
  <w:style w:type="character" w:customStyle="1" w:styleId="FontStyle20">
    <w:name w:val="Font Style20"/>
    <w:rsid w:val="00AA293B"/>
    <w:rPr>
      <w:rFonts w:ascii="Book Antiqua" w:hAnsi="Book Antiqua" w:cs="Book Antiqua"/>
      <w:sz w:val="18"/>
      <w:szCs w:val="18"/>
    </w:rPr>
  </w:style>
  <w:style w:type="paragraph" w:customStyle="1" w:styleId="Style6">
    <w:name w:val="Style6"/>
    <w:basedOn w:val="a3"/>
    <w:rsid w:val="00AA293B"/>
    <w:pPr>
      <w:widowControl w:val="0"/>
      <w:autoSpaceDE w:val="0"/>
      <w:autoSpaceDN w:val="0"/>
      <w:adjustRightInd w:val="0"/>
    </w:pPr>
    <w:rPr>
      <w:rFonts w:ascii="Arial Narrow" w:hAnsi="Arial Narrow"/>
    </w:rPr>
  </w:style>
  <w:style w:type="character" w:customStyle="1" w:styleId="FontStyle14">
    <w:name w:val="Font Style14"/>
    <w:rsid w:val="00AA293B"/>
    <w:rPr>
      <w:rFonts w:ascii="Franklin Gothic Book" w:hAnsi="Franklin Gothic Book" w:cs="Franklin Gothic Book"/>
      <w:b/>
      <w:bCs/>
      <w:sz w:val="30"/>
      <w:szCs w:val="30"/>
    </w:rPr>
  </w:style>
  <w:style w:type="character" w:customStyle="1" w:styleId="FontStyle13">
    <w:name w:val="Font Style13"/>
    <w:rsid w:val="00AA293B"/>
    <w:rPr>
      <w:rFonts w:ascii="Arial" w:hAnsi="Arial" w:cs="Arial"/>
      <w:b/>
      <w:bCs/>
      <w:sz w:val="14"/>
      <w:szCs w:val="14"/>
    </w:rPr>
  </w:style>
  <w:style w:type="paragraph" w:customStyle="1" w:styleId="Style18">
    <w:name w:val="Style18"/>
    <w:basedOn w:val="a3"/>
    <w:rsid w:val="00AA293B"/>
    <w:pPr>
      <w:widowControl w:val="0"/>
      <w:autoSpaceDE w:val="0"/>
      <w:autoSpaceDN w:val="0"/>
      <w:adjustRightInd w:val="0"/>
      <w:spacing w:line="483" w:lineRule="exact"/>
      <w:ind w:firstLine="566"/>
      <w:jc w:val="both"/>
    </w:pPr>
  </w:style>
  <w:style w:type="paragraph" w:customStyle="1" w:styleId="2f4">
    <w:name w:val="Загол. 2 ур."/>
    <w:basedOn w:val="a3"/>
    <w:rsid w:val="00AA293B"/>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A293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A293B"/>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A293B"/>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A293B"/>
  </w:style>
  <w:style w:type="character" w:customStyle="1" w:styleId="fontstyle15">
    <w:name w:val="fontstyle15"/>
    <w:rsid w:val="00AA293B"/>
  </w:style>
  <w:style w:type="character" w:customStyle="1" w:styleId="fontstyle140">
    <w:name w:val="fontstyle14"/>
    <w:rsid w:val="00AA293B"/>
  </w:style>
  <w:style w:type="character" w:customStyle="1" w:styleId="fontstyle16">
    <w:name w:val="fontstyle16"/>
    <w:rsid w:val="00AA293B"/>
  </w:style>
  <w:style w:type="character" w:customStyle="1" w:styleId="noprint">
    <w:name w:val="noprint"/>
    <w:rsid w:val="00AA293B"/>
  </w:style>
  <w:style w:type="paragraph" w:customStyle="1" w:styleId="center">
    <w:name w:val="center"/>
    <w:basedOn w:val="a3"/>
    <w:rsid w:val="00AA293B"/>
    <w:pPr>
      <w:spacing w:before="100" w:beforeAutospacing="1" w:after="100" w:afterAutospacing="1"/>
    </w:pPr>
  </w:style>
  <w:style w:type="paragraph" w:customStyle="1" w:styleId="p12left">
    <w:name w:val="p12_left"/>
    <w:basedOn w:val="a3"/>
    <w:rsid w:val="00AA293B"/>
    <w:pPr>
      <w:spacing w:before="100" w:beforeAutospacing="1" w:after="100" w:afterAutospacing="1"/>
    </w:pPr>
  </w:style>
  <w:style w:type="character" w:customStyle="1" w:styleId="spelle">
    <w:name w:val="spelle"/>
    <w:rsid w:val="00AA293B"/>
  </w:style>
  <w:style w:type="character" w:customStyle="1" w:styleId="a00">
    <w:name w:val="a0"/>
    <w:rsid w:val="00AA293B"/>
  </w:style>
  <w:style w:type="character" w:customStyle="1" w:styleId="style10">
    <w:name w:val="style1"/>
    <w:rsid w:val="00AA293B"/>
  </w:style>
  <w:style w:type="character" w:customStyle="1" w:styleId="Typewriter">
    <w:name w:val="Typewriter"/>
    <w:rsid w:val="00AA293B"/>
    <w:rPr>
      <w:rFonts w:ascii="Courier New" w:hAnsi="Courier New"/>
      <w:sz w:val="20"/>
    </w:rPr>
  </w:style>
  <w:style w:type="paragraph" w:customStyle="1" w:styleId="ConsNonformat">
    <w:name w:val="ConsNonformat"/>
    <w:rsid w:val="00AA29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A293B"/>
    <w:pPr>
      <w:tabs>
        <w:tab w:val="center" w:pos="4153"/>
        <w:tab w:val="right" w:pos="8306"/>
      </w:tabs>
    </w:pPr>
    <w:rPr>
      <w:rFonts w:ascii="Arial" w:hAnsi="Arial"/>
      <w:szCs w:val="20"/>
    </w:rPr>
  </w:style>
  <w:style w:type="character" w:customStyle="1" w:styleId="keyword">
    <w:name w:val="keyword"/>
    <w:rsid w:val="00AA293B"/>
  </w:style>
  <w:style w:type="character" w:customStyle="1" w:styleId="texample">
    <w:name w:val="texample"/>
    <w:rsid w:val="00AA293B"/>
  </w:style>
  <w:style w:type="character" w:customStyle="1" w:styleId="sentence">
    <w:name w:val="sentence"/>
    <w:rsid w:val="00AA293B"/>
  </w:style>
  <w:style w:type="character" w:customStyle="1" w:styleId="input">
    <w:name w:val="input"/>
    <w:rsid w:val="00AA293B"/>
  </w:style>
  <w:style w:type="character" w:customStyle="1" w:styleId="xmlemitalic">
    <w:name w:val="xml_em_italic"/>
    <w:rsid w:val="00AA293B"/>
  </w:style>
  <w:style w:type="character" w:customStyle="1" w:styleId="WW8Num16z0">
    <w:name w:val="WW8Num16z0"/>
    <w:rsid w:val="00AA293B"/>
    <w:rPr>
      <w:rFonts w:ascii="Wingdings 2" w:hAnsi="Wingdings 2" w:cs="OpenSymbol"/>
    </w:rPr>
  </w:style>
  <w:style w:type="paragraph" w:customStyle="1" w:styleId="afffff8">
    <w:name w:val="Абзац"/>
    <w:basedOn w:val="a3"/>
    <w:rsid w:val="00AA293B"/>
    <w:pPr>
      <w:spacing w:line="312" w:lineRule="auto"/>
      <w:ind w:firstLine="567"/>
      <w:jc w:val="both"/>
    </w:pPr>
    <w:rPr>
      <w:spacing w:val="-4"/>
      <w:szCs w:val="20"/>
    </w:rPr>
  </w:style>
  <w:style w:type="character" w:customStyle="1" w:styleId="BodyTextIndent3Char">
    <w:name w:val="Body Text Indent 3 Char"/>
    <w:semiHidden/>
    <w:locked/>
    <w:rsid w:val="00AA293B"/>
    <w:rPr>
      <w:sz w:val="16"/>
      <w:szCs w:val="16"/>
      <w:lang w:val="ru-RU" w:eastAsia="ru-RU" w:bidi="ar-SA"/>
    </w:rPr>
  </w:style>
  <w:style w:type="character" w:customStyle="1" w:styleId="FontStyle54">
    <w:name w:val="Font Style54"/>
    <w:rsid w:val="00AA293B"/>
    <w:rPr>
      <w:rFonts w:ascii="Times New Roman" w:hAnsi="Times New Roman" w:cs="Times New Roman"/>
      <w:sz w:val="24"/>
      <w:szCs w:val="24"/>
    </w:rPr>
  </w:style>
  <w:style w:type="character" w:customStyle="1" w:styleId="HTML10">
    <w:name w:val="Стандартный HTML Знак1"/>
    <w:semiHidden/>
    <w:rsid w:val="00AA293B"/>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A293B"/>
    <w:rPr>
      <w:sz w:val="24"/>
      <w:szCs w:val="24"/>
    </w:rPr>
  </w:style>
  <w:style w:type="character" w:customStyle="1" w:styleId="1ffb">
    <w:name w:val="Текст примечания Знак1"/>
    <w:semiHidden/>
    <w:rsid w:val="00AA293B"/>
  </w:style>
  <w:style w:type="character" w:customStyle="1" w:styleId="1ffc">
    <w:name w:val="Нижний колонтитул Знак1"/>
    <w:semiHidden/>
    <w:rsid w:val="00AA293B"/>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A293B"/>
    <w:rPr>
      <w:sz w:val="16"/>
      <w:szCs w:val="16"/>
    </w:rPr>
  </w:style>
  <w:style w:type="character" w:customStyle="1" w:styleId="313">
    <w:name w:val="Основной текст с отступом 3 Знак1"/>
    <w:semiHidden/>
    <w:rsid w:val="00AA293B"/>
    <w:rPr>
      <w:sz w:val="16"/>
      <w:szCs w:val="16"/>
    </w:rPr>
  </w:style>
  <w:style w:type="character" w:customStyle="1" w:styleId="214">
    <w:name w:val="Основной текст с отступом 2 Знак1"/>
    <w:semiHidden/>
    <w:rsid w:val="00AA293B"/>
    <w:rPr>
      <w:sz w:val="24"/>
      <w:szCs w:val="24"/>
    </w:rPr>
  </w:style>
  <w:style w:type="character" w:customStyle="1" w:styleId="215">
    <w:name w:val="Основной текст 2 Знак1"/>
    <w:semiHidden/>
    <w:rsid w:val="00AA293B"/>
    <w:rPr>
      <w:sz w:val="24"/>
      <w:szCs w:val="24"/>
    </w:rPr>
  </w:style>
  <w:style w:type="character" w:customStyle="1" w:styleId="1ffd">
    <w:name w:val="Схема документа Знак1"/>
    <w:semiHidden/>
    <w:rsid w:val="00AA293B"/>
    <w:rPr>
      <w:rFonts w:ascii="Tahoma" w:hAnsi="Tahoma" w:cs="Tahoma"/>
      <w:sz w:val="16"/>
      <w:szCs w:val="16"/>
    </w:rPr>
  </w:style>
  <w:style w:type="character" w:customStyle="1" w:styleId="1ffe">
    <w:name w:val="Текст выноски Знак1"/>
    <w:semiHidden/>
    <w:rsid w:val="00AA293B"/>
    <w:rPr>
      <w:rFonts w:ascii="Tahoma" w:hAnsi="Tahoma" w:cs="Tahoma"/>
      <w:sz w:val="16"/>
      <w:szCs w:val="16"/>
    </w:rPr>
  </w:style>
  <w:style w:type="character" w:customStyle="1" w:styleId="1fff">
    <w:name w:val="Название Знак1"/>
    <w:rsid w:val="00AA293B"/>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A293B"/>
    <w:rPr>
      <w:b/>
      <w:bCs/>
    </w:rPr>
  </w:style>
  <w:style w:type="character" w:customStyle="1" w:styleId="serp-urlitem">
    <w:name w:val="serp-url__item"/>
    <w:rsid w:val="00AA293B"/>
  </w:style>
  <w:style w:type="character" w:customStyle="1" w:styleId="1fff1">
    <w:name w:val="Гиперссылка1"/>
    <w:rsid w:val="00AA293B"/>
    <w:rPr>
      <w:strike w:val="0"/>
      <w:dstrike w:val="0"/>
      <w:color w:val="006890"/>
      <w:u w:val="none"/>
    </w:rPr>
  </w:style>
  <w:style w:type="character" w:customStyle="1" w:styleId="221">
    <w:name w:val="Заголовок 2 Знак2"/>
    <w:rsid w:val="00AA293B"/>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A293B"/>
    <w:rPr>
      <w:sz w:val="24"/>
      <w:szCs w:val="24"/>
    </w:rPr>
  </w:style>
  <w:style w:type="paragraph" w:customStyle="1" w:styleId="paragraf2">
    <w:name w:val="paragraf2"/>
    <w:basedOn w:val="a3"/>
    <w:rsid w:val="00AA293B"/>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A293B"/>
    <w:pPr>
      <w:tabs>
        <w:tab w:val="center" w:pos="4680"/>
        <w:tab w:val="right" w:pos="9360"/>
      </w:tabs>
      <w:ind w:right="850"/>
    </w:pPr>
    <w:rPr>
      <w:lang w:eastAsia="en-US"/>
    </w:rPr>
  </w:style>
  <w:style w:type="paragraph" w:customStyle="1" w:styleId="Mycell">
    <w:name w:val="My cell"/>
    <w:basedOn w:val="a3"/>
    <w:rsid w:val="00AA293B"/>
    <w:pPr>
      <w:widowControl w:val="0"/>
      <w:jc w:val="both"/>
    </w:pPr>
    <w:rPr>
      <w:rFonts w:ascii="Antiqua" w:hAnsi="Antiqua"/>
      <w:szCs w:val="20"/>
      <w:lang w:val="en-GB"/>
    </w:rPr>
  </w:style>
  <w:style w:type="character" w:customStyle="1" w:styleId="FontStyle55">
    <w:name w:val="Font Style55"/>
    <w:rsid w:val="00AA293B"/>
    <w:rPr>
      <w:rFonts w:ascii="Times New Roman" w:hAnsi="Times New Roman" w:cs="Times New Roman"/>
      <w:sz w:val="28"/>
      <w:szCs w:val="28"/>
    </w:rPr>
  </w:style>
  <w:style w:type="paragraph" w:customStyle="1" w:styleId="Style49">
    <w:name w:val="Style49"/>
    <w:basedOn w:val="a3"/>
    <w:rsid w:val="00AA293B"/>
    <w:pPr>
      <w:widowControl w:val="0"/>
      <w:autoSpaceDE w:val="0"/>
      <w:autoSpaceDN w:val="0"/>
      <w:adjustRightInd w:val="0"/>
      <w:spacing w:line="480" w:lineRule="exact"/>
      <w:ind w:firstLine="240"/>
      <w:jc w:val="both"/>
    </w:pPr>
  </w:style>
  <w:style w:type="character" w:customStyle="1" w:styleId="gogofoundword">
    <w:name w:val="gogofoundword"/>
    <w:rsid w:val="00AA293B"/>
  </w:style>
  <w:style w:type="paragraph" w:customStyle="1" w:styleId="20">
    <w:name w:val="Обычный 2"/>
    <w:basedOn w:val="a3"/>
    <w:rsid w:val="00AA293B"/>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A293B"/>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A293B"/>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A293B"/>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A293B"/>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A293B"/>
    <w:pPr>
      <w:keepNext/>
      <w:pageBreakBefore/>
      <w:autoSpaceDE w:val="0"/>
      <w:autoSpaceDN w:val="0"/>
      <w:adjustRightInd w:val="0"/>
      <w:spacing w:line="312" w:lineRule="auto"/>
    </w:pPr>
    <w:rPr>
      <w:bCs/>
      <w:szCs w:val="20"/>
    </w:rPr>
  </w:style>
  <w:style w:type="paragraph" w:customStyle="1" w:styleId="314">
    <w:name w:val="Заголовок 3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A293B"/>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A293B"/>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A293B"/>
    <w:rPr>
      <w:color w:val="auto"/>
    </w:rPr>
  </w:style>
  <w:style w:type="paragraph" w:customStyle="1" w:styleId="Caaieiaie2">
    <w:name w:val="Caaieiaie 2"/>
    <w:basedOn w:val="Default"/>
    <w:next w:val="Default"/>
    <w:rsid w:val="00AA293B"/>
    <w:rPr>
      <w:color w:val="auto"/>
    </w:rPr>
  </w:style>
  <w:style w:type="paragraph" w:customStyle="1" w:styleId="afffffb">
    <w:name w:val="Нормальный"/>
    <w:rsid w:val="00AA293B"/>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A293B"/>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A293B"/>
    <w:rPr>
      <w:rFonts w:ascii="Times New Roman" w:hAnsi="Times New Roman" w:cs="Times New Roman"/>
      <w:i/>
      <w:iCs/>
      <w:sz w:val="20"/>
      <w:szCs w:val="20"/>
    </w:rPr>
  </w:style>
  <w:style w:type="character" w:customStyle="1" w:styleId="Heading4Char">
    <w:name w:val="Heading 4 Char"/>
    <w:semiHidden/>
    <w:locked/>
    <w:rsid w:val="00AA293B"/>
    <w:rPr>
      <w:b/>
      <w:bCs/>
      <w:sz w:val="28"/>
      <w:szCs w:val="28"/>
      <w:lang w:val="ru-RU" w:eastAsia="ru-RU" w:bidi="ar-SA"/>
    </w:rPr>
  </w:style>
  <w:style w:type="paragraph" w:customStyle="1" w:styleId="e">
    <w:name w:val="Основн*e"/>
    <w:basedOn w:val="a3"/>
    <w:rsid w:val="00AA293B"/>
    <w:pPr>
      <w:widowControl w:val="0"/>
      <w:autoSpaceDE w:val="0"/>
      <w:autoSpaceDN w:val="0"/>
      <w:adjustRightInd w:val="0"/>
      <w:spacing w:line="360" w:lineRule="auto"/>
      <w:ind w:firstLine="709"/>
      <w:jc w:val="both"/>
    </w:pPr>
    <w:rPr>
      <w:sz w:val="28"/>
      <w:szCs w:val="28"/>
    </w:rPr>
  </w:style>
  <w:style w:type="character" w:customStyle="1" w:styleId="font2">
    <w:name w:val="font2"/>
    <w:rsid w:val="00AA293B"/>
  </w:style>
  <w:style w:type="character" w:customStyle="1" w:styleId="FontStyle40">
    <w:name w:val="Font Style40"/>
    <w:rsid w:val="00AA293B"/>
    <w:rPr>
      <w:rFonts w:ascii="Times New Roman" w:hAnsi="Times New Roman" w:cs="Times New Roman"/>
      <w:sz w:val="26"/>
      <w:szCs w:val="26"/>
    </w:rPr>
  </w:style>
  <w:style w:type="paragraph" w:customStyle="1" w:styleId="Style23">
    <w:name w:val="Style23"/>
    <w:basedOn w:val="a3"/>
    <w:rsid w:val="00AA293B"/>
    <w:pPr>
      <w:widowControl w:val="0"/>
      <w:autoSpaceDE w:val="0"/>
      <w:autoSpaceDN w:val="0"/>
      <w:adjustRightInd w:val="0"/>
      <w:spacing w:line="482" w:lineRule="exact"/>
      <w:ind w:firstLine="720"/>
      <w:jc w:val="both"/>
    </w:pPr>
  </w:style>
  <w:style w:type="character" w:customStyle="1" w:styleId="FontStyle43">
    <w:name w:val="Font Style43"/>
    <w:rsid w:val="00AA293B"/>
    <w:rPr>
      <w:rFonts w:ascii="Times New Roman" w:hAnsi="Times New Roman" w:cs="Times New Roman"/>
      <w:b/>
      <w:bCs/>
      <w:sz w:val="26"/>
      <w:szCs w:val="26"/>
    </w:rPr>
  </w:style>
  <w:style w:type="character" w:customStyle="1" w:styleId="FontStyle59">
    <w:name w:val="Font Style59"/>
    <w:rsid w:val="00AA293B"/>
    <w:rPr>
      <w:rFonts w:ascii="Times New Roman" w:hAnsi="Times New Roman" w:cs="Times New Roman"/>
      <w:sz w:val="28"/>
      <w:szCs w:val="28"/>
    </w:rPr>
  </w:style>
  <w:style w:type="paragraph" w:customStyle="1" w:styleId="Style28">
    <w:name w:val="Style28"/>
    <w:basedOn w:val="a3"/>
    <w:rsid w:val="00AA293B"/>
    <w:pPr>
      <w:widowControl w:val="0"/>
      <w:autoSpaceDE w:val="0"/>
      <w:autoSpaceDN w:val="0"/>
      <w:adjustRightInd w:val="0"/>
      <w:spacing w:line="494" w:lineRule="exact"/>
      <w:ind w:firstLine="902"/>
    </w:pPr>
  </w:style>
  <w:style w:type="character" w:customStyle="1" w:styleId="blk">
    <w:name w:val="blk"/>
    <w:rsid w:val="00AA293B"/>
  </w:style>
  <w:style w:type="character" w:customStyle="1" w:styleId="FontStyle47">
    <w:name w:val="Font Style47"/>
    <w:rsid w:val="00AA293B"/>
    <w:rPr>
      <w:rFonts w:ascii="Times New Roman" w:hAnsi="Times New Roman" w:cs="Times New Roman"/>
      <w:b/>
      <w:bCs/>
      <w:sz w:val="22"/>
      <w:szCs w:val="22"/>
    </w:rPr>
  </w:style>
  <w:style w:type="character" w:customStyle="1" w:styleId="FontStyle44">
    <w:name w:val="Font Style44"/>
    <w:rsid w:val="00AA293B"/>
    <w:rPr>
      <w:rFonts w:ascii="Times New Roman" w:hAnsi="Times New Roman" w:cs="Times New Roman"/>
      <w:b/>
      <w:bCs/>
      <w:sz w:val="26"/>
      <w:szCs w:val="26"/>
    </w:rPr>
  </w:style>
  <w:style w:type="character" w:customStyle="1" w:styleId="FontStyle34">
    <w:name w:val="Font Style34"/>
    <w:rsid w:val="00AA293B"/>
    <w:rPr>
      <w:rFonts w:ascii="Times New Roman" w:hAnsi="Times New Roman" w:cs="Times New Roman"/>
      <w:sz w:val="26"/>
      <w:szCs w:val="26"/>
    </w:rPr>
  </w:style>
  <w:style w:type="paragraph" w:styleId="afffffd">
    <w:name w:val="Intense Quote"/>
    <w:basedOn w:val="a3"/>
    <w:next w:val="a3"/>
    <w:link w:val="afffffe"/>
    <w:qFormat/>
    <w:rsid w:val="00AA293B"/>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A293B"/>
    <w:rPr>
      <w:rFonts w:ascii="Times New Roman" w:eastAsia="Times New Roman" w:hAnsi="Times New Roman" w:cs="Times New Roman"/>
      <w:b/>
      <w:bCs/>
      <w:i/>
      <w:iCs/>
      <w:color w:val="4F81BD"/>
      <w:sz w:val="24"/>
      <w:szCs w:val="24"/>
    </w:rPr>
  </w:style>
  <w:style w:type="character" w:customStyle="1" w:styleId="FontStyle45">
    <w:name w:val="Font Style45"/>
    <w:rsid w:val="00AA293B"/>
    <w:rPr>
      <w:rFonts w:ascii="Times New Roman" w:hAnsi="Times New Roman" w:cs="Times New Roman"/>
      <w:i/>
      <w:iCs/>
      <w:sz w:val="26"/>
      <w:szCs w:val="26"/>
    </w:rPr>
  </w:style>
  <w:style w:type="paragraph" w:customStyle="1" w:styleId="Style36">
    <w:name w:val="Style36"/>
    <w:basedOn w:val="a3"/>
    <w:rsid w:val="00AA293B"/>
    <w:pPr>
      <w:widowControl w:val="0"/>
      <w:autoSpaceDE w:val="0"/>
      <w:autoSpaceDN w:val="0"/>
      <w:adjustRightInd w:val="0"/>
    </w:pPr>
  </w:style>
  <w:style w:type="paragraph" w:customStyle="1" w:styleId="47">
    <w:name w:val="Квадрат4"/>
    <w:basedOn w:val="a3"/>
    <w:rsid w:val="00AA293B"/>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A293B"/>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A293B"/>
    <w:rPr>
      <w:rFonts w:ascii="Century Schoolbook" w:hAnsi="Century Schoolbook"/>
      <w:sz w:val="21"/>
      <w:szCs w:val="21"/>
      <w:shd w:val="clear" w:color="auto" w:fill="FFFFFF"/>
    </w:rPr>
  </w:style>
  <w:style w:type="paragraph" w:customStyle="1" w:styleId="225">
    <w:name w:val="Основной текст (22)"/>
    <w:basedOn w:val="a3"/>
    <w:link w:val="223"/>
    <w:rsid w:val="00AA293B"/>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A293B"/>
    <w:rPr>
      <w:rFonts w:ascii="Arial" w:hAnsi="Arial" w:cs="Arial"/>
      <w:b/>
      <w:bCs/>
      <w:i/>
      <w:iCs/>
      <w:sz w:val="21"/>
      <w:szCs w:val="21"/>
      <w:shd w:val="clear" w:color="auto" w:fill="FFFFFF"/>
    </w:rPr>
  </w:style>
  <w:style w:type="paragraph" w:customStyle="1" w:styleId="341">
    <w:name w:val="Основной текст34"/>
    <w:basedOn w:val="a3"/>
    <w:rsid w:val="00AA293B"/>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A293B"/>
    <w:rPr>
      <w:rFonts w:ascii="Century Schoolbook" w:hAnsi="Century Schoolbook"/>
      <w:sz w:val="18"/>
      <w:szCs w:val="18"/>
      <w:shd w:val="clear" w:color="auto" w:fill="FFFFFF"/>
    </w:rPr>
  </w:style>
  <w:style w:type="paragraph" w:customStyle="1" w:styleId="132">
    <w:name w:val="Основной текст (13)"/>
    <w:basedOn w:val="a3"/>
    <w:link w:val="130"/>
    <w:rsid w:val="00AA293B"/>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A293B"/>
    <w:rPr>
      <w:rFonts w:ascii="Century Schoolbook" w:hAnsi="Century Schoolbook"/>
      <w:sz w:val="18"/>
      <w:szCs w:val="18"/>
      <w:shd w:val="clear" w:color="auto" w:fill="FFFFFF"/>
    </w:rPr>
  </w:style>
  <w:style w:type="paragraph" w:customStyle="1" w:styleId="93">
    <w:name w:val="Основной текст (9)"/>
    <w:basedOn w:val="a3"/>
    <w:link w:val="92"/>
    <w:rsid w:val="00AA293B"/>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A293B"/>
    <w:rPr>
      <w:rFonts w:ascii="Century Schoolbook" w:hAnsi="Century Schoolbook"/>
      <w:sz w:val="18"/>
      <w:szCs w:val="18"/>
      <w:shd w:val="clear" w:color="auto" w:fill="FFFFFF"/>
    </w:rPr>
  </w:style>
  <w:style w:type="paragraph" w:customStyle="1" w:styleId="3f">
    <w:name w:val="Основной текст (3)"/>
    <w:basedOn w:val="a3"/>
    <w:link w:val="3e"/>
    <w:rsid w:val="00AA293B"/>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A293B"/>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A293B"/>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A293B"/>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A293B"/>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A293B"/>
    <w:rPr>
      <w:sz w:val="24"/>
      <w:lang w:eastAsia="ru-RU"/>
    </w:rPr>
  </w:style>
  <w:style w:type="paragraph" w:customStyle="1" w:styleId="affffff0">
    <w:name w:val="Êðàòêèé îáðàòíûé àäðåñ"/>
    <w:basedOn w:val="a3"/>
    <w:rsid w:val="00AA293B"/>
    <w:rPr>
      <w:rFonts w:ascii="MS Sans Serif" w:hAnsi="MS Sans Serif"/>
      <w:sz w:val="20"/>
      <w:szCs w:val="20"/>
      <w:lang w:val="en-US"/>
    </w:rPr>
  </w:style>
  <w:style w:type="character" w:customStyle="1" w:styleId="530">
    <w:name w:val="Знак Знак53"/>
    <w:locked/>
    <w:rsid w:val="00AA293B"/>
    <w:rPr>
      <w:b/>
      <w:caps/>
      <w:sz w:val="24"/>
      <w:szCs w:val="24"/>
      <w:lang w:val="ru-RU" w:eastAsia="ru-RU" w:bidi="ar-SA"/>
    </w:rPr>
  </w:style>
  <w:style w:type="character" w:customStyle="1" w:styleId="ft250">
    <w:name w:val="ft250"/>
    <w:rsid w:val="00AA293B"/>
  </w:style>
  <w:style w:type="paragraph" w:customStyle="1" w:styleId="s16">
    <w:name w:val="s_16"/>
    <w:basedOn w:val="a3"/>
    <w:rsid w:val="00AA293B"/>
    <w:pPr>
      <w:spacing w:before="100" w:beforeAutospacing="1" w:after="100" w:afterAutospacing="1"/>
    </w:pPr>
  </w:style>
  <w:style w:type="character" w:customStyle="1" w:styleId="410">
    <w:name w:val="Знак Знак41"/>
    <w:locked/>
    <w:rsid w:val="00AA293B"/>
    <w:rPr>
      <w:sz w:val="16"/>
      <w:szCs w:val="16"/>
      <w:lang w:val="ru-RU" w:eastAsia="ru-RU" w:bidi="ar-SA"/>
    </w:rPr>
  </w:style>
  <w:style w:type="paragraph" w:customStyle="1" w:styleId="Iniiaiieoaenonionooiii3">
    <w:name w:val="Iniiaiie oaeno n ionooiii 3"/>
    <w:basedOn w:val="a3"/>
    <w:rsid w:val="00AA293B"/>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A293B"/>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A293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A293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A293B"/>
    <w:rPr>
      <w:rFonts w:ascii="Arial" w:eastAsia="Times New Roman" w:hAnsi="Arial" w:cs="Arial"/>
      <w:b/>
      <w:bCs/>
      <w:kern w:val="32"/>
      <w:sz w:val="32"/>
      <w:szCs w:val="32"/>
      <w:lang w:eastAsia="ru-RU"/>
    </w:rPr>
  </w:style>
  <w:style w:type="paragraph" w:customStyle="1" w:styleId="article">
    <w:name w:val="article"/>
    <w:basedOn w:val="a3"/>
    <w:rsid w:val="00AA293B"/>
    <w:pPr>
      <w:spacing w:before="100" w:beforeAutospacing="1" w:after="100" w:afterAutospacing="1"/>
    </w:pPr>
  </w:style>
  <w:style w:type="character" w:customStyle="1" w:styleId="HTML11">
    <w:name w:val="Адрес HTML Знак1"/>
    <w:rsid w:val="00AA293B"/>
    <w:rPr>
      <w:rFonts w:ascii="Times New Roman" w:eastAsia="Times New Roman" w:hAnsi="Times New Roman"/>
      <w:i/>
      <w:iCs/>
      <w:sz w:val="24"/>
      <w:szCs w:val="24"/>
    </w:rPr>
  </w:style>
  <w:style w:type="paragraph" w:customStyle="1" w:styleId="affffff1">
    <w:name w:val="ненормальный"/>
    <w:basedOn w:val="a3"/>
    <w:rsid w:val="00AA293B"/>
    <w:pPr>
      <w:spacing w:line="360" w:lineRule="auto"/>
      <w:ind w:firstLine="709"/>
      <w:jc w:val="both"/>
    </w:pPr>
    <w:rPr>
      <w:sz w:val="28"/>
      <w:szCs w:val="20"/>
    </w:rPr>
  </w:style>
  <w:style w:type="character" w:customStyle="1" w:styleId="FontStyle564">
    <w:name w:val="Font Style564"/>
    <w:rsid w:val="00AA293B"/>
    <w:rPr>
      <w:rFonts w:ascii="Times New Roman" w:hAnsi="Times New Roman" w:cs="Times New Roman"/>
      <w:sz w:val="20"/>
      <w:szCs w:val="20"/>
    </w:rPr>
  </w:style>
  <w:style w:type="character" w:customStyle="1" w:styleId="FontStyle115">
    <w:name w:val="Font Style115"/>
    <w:rsid w:val="00AA293B"/>
    <w:rPr>
      <w:rFonts w:ascii="Times New Roman" w:hAnsi="Times New Roman" w:cs="Times New Roman"/>
      <w:sz w:val="28"/>
      <w:szCs w:val="28"/>
    </w:rPr>
  </w:style>
  <w:style w:type="character" w:customStyle="1" w:styleId="FontStyle117">
    <w:name w:val="Font Style117"/>
    <w:rsid w:val="00AA293B"/>
    <w:rPr>
      <w:rFonts w:ascii="Times New Roman" w:hAnsi="Times New Roman" w:cs="Times New Roman"/>
      <w:i/>
      <w:iCs/>
      <w:sz w:val="28"/>
      <w:szCs w:val="28"/>
    </w:rPr>
  </w:style>
  <w:style w:type="character" w:customStyle="1" w:styleId="ft318">
    <w:name w:val="ft318"/>
    <w:rsid w:val="00AA293B"/>
  </w:style>
  <w:style w:type="character" w:customStyle="1" w:styleId="fieldname">
    <w:name w:val="fieldname"/>
    <w:rsid w:val="00AA293B"/>
  </w:style>
  <w:style w:type="character" w:customStyle="1" w:styleId="FontStyle448">
    <w:name w:val="Font Style448"/>
    <w:rsid w:val="00AA293B"/>
    <w:rPr>
      <w:rFonts w:ascii="Times New Roman" w:hAnsi="Times New Roman" w:cs="Times New Roman"/>
      <w:sz w:val="20"/>
      <w:szCs w:val="20"/>
    </w:rPr>
  </w:style>
  <w:style w:type="paragraph" w:customStyle="1" w:styleId="caaieiaie3">
    <w:name w:val="caaieiaie 3"/>
    <w:rsid w:val="00AA293B"/>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A293B"/>
    <w:rPr>
      <w:rFonts w:ascii="Garamond" w:hAnsi="Garamond" w:cs="Garamond"/>
      <w:sz w:val="24"/>
      <w:szCs w:val="24"/>
    </w:rPr>
  </w:style>
  <w:style w:type="character" w:customStyle="1" w:styleId="FooterChar">
    <w:name w:val="Footer Char"/>
    <w:locked/>
    <w:rsid w:val="00AA293B"/>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A293B"/>
    <w:rPr>
      <w:lang w:eastAsia="en-US"/>
    </w:rPr>
  </w:style>
  <w:style w:type="character" w:customStyle="1" w:styleId="316">
    <w:name w:val="Знак3 Знак Знак1"/>
    <w:aliases w:val=" Знак3 Знак Знак Знак1"/>
    <w:semiHidden/>
    <w:locked/>
    <w:rsid w:val="00AA293B"/>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A293B"/>
    <w:rPr>
      <w:rFonts w:ascii="Arial" w:hAnsi="Arial"/>
      <w:b/>
      <w:sz w:val="36"/>
      <w:lang w:val="ru-RU" w:eastAsia="en-US"/>
    </w:rPr>
  </w:style>
  <w:style w:type="character" w:customStyle="1" w:styleId="2f6">
    <w:name w:val="Знак Знак2"/>
    <w:rsid w:val="00AA293B"/>
    <w:rPr>
      <w:rFonts w:ascii="Arial" w:hAnsi="Arial"/>
      <w:b/>
      <w:sz w:val="36"/>
      <w:lang w:val="ru-RU" w:eastAsia="en-US"/>
    </w:rPr>
  </w:style>
  <w:style w:type="paragraph" w:customStyle="1" w:styleId="1fff5">
    <w:name w:val="Знак Знак Знак Знак Знак Знак1"/>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A293B"/>
    <w:rPr>
      <w:b/>
      <w:caps/>
      <w:sz w:val="24"/>
      <w:lang w:val="ru-RU" w:eastAsia="ru-RU"/>
    </w:rPr>
  </w:style>
  <w:style w:type="character" w:customStyle="1" w:styleId="143">
    <w:name w:val="Знак Знак14"/>
    <w:locked/>
    <w:rsid w:val="00AA293B"/>
    <w:rPr>
      <w:b/>
      <w:sz w:val="27"/>
      <w:lang w:val="ru-RU" w:eastAsia="ru-RU"/>
    </w:rPr>
  </w:style>
  <w:style w:type="character" w:customStyle="1" w:styleId="72">
    <w:name w:val="Знак Знак7"/>
    <w:rsid w:val="00AA293B"/>
    <w:rPr>
      <w:sz w:val="16"/>
      <w:lang w:val="ru-RU" w:eastAsia="ru-RU"/>
    </w:rPr>
  </w:style>
  <w:style w:type="character" w:customStyle="1" w:styleId="151">
    <w:name w:val="Знак Знак15"/>
    <w:rsid w:val="00AA293B"/>
    <w:rPr>
      <w:rFonts w:ascii="Arial" w:hAnsi="Arial"/>
      <w:b/>
      <w:i/>
      <w:sz w:val="28"/>
      <w:lang w:val="ru-RU" w:eastAsia="en-US"/>
    </w:rPr>
  </w:style>
  <w:style w:type="character" w:customStyle="1" w:styleId="101">
    <w:name w:val="Знак Знак10"/>
    <w:rsid w:val="00AA293B"/>
    <w:rPr>
      <w:rFonts w:ascii="Calibri" w:hAnsi="Calibri"/>
      <w:i/>
      <w:sz w:val="24"/>
      <w:lang w:val="ru-RU" w:eastAsia="en-US"/>
    </w:rPr>
  </w:style>
  <w:style w:type="character" w:customStyle="1" w:styleId="611">
    <w:name w:val="Знак Знак61"/>
    <w:locked/>
    <w:rsid w:val="00AA293B"/>
    <w:rPr>
      <w:sz w:val="24"/>
    </w:rPr>
  </w:style>
  <w:style w:type="character" w:customStyle="1" w:styleId="affffff2">
    <w:name w:val="Основной текст + Курсив"/>
    <w:aliases w:val="Интервал 1 pt144"/>
    <w:rsid w:val="00AA293B"/>
    <w:rPr>
      <w:i/>
      <w:spacing w:val="20"/>
      <w:sz w:val="22"/>
    </w:rPr>
  </w:style>
  <w:style w:type="character" w:customStyle="1" w:styleId="460">
    <w:name w:val="Знак Знак46"/>
    <w:locked/>
    <w:rsid w:val="00AA293B"/>
    <w:rPr>
      <w:rFonts w:ascii="Arial" w:hAnsi="Arial" w:cs="Arial"/>
      <w:b/>
      <w:bCs/>
      <w:i/>
      <w:iCs/>
      <w:sz w:val="28"/>
      <w:szCs w:val="28"/>
      <w:lang w:val="ru-RU" w:eastAsia="en-US" w:bidi="ar-SA"/>
    </w:rPr>
  </w:style>
  <w:style w:type="character" w:customStyle="1" w:styleId="56">
    <w:name w:val="Знак5 Знак Знак"/>
    <w:locked/>
    <w:rsid w:val="00AA293B"/>
    <w:rPr>
      <w:sz w:val="16"/>
      <w:szCs w:val="16"/>
      <w:lang w:val="ru-RU" w:eastAsia="ru-RU" w:bidi="ar-SA"/>
    </w:rPr>
  </w:style>
  <w:style w:type="paragraph" w:customStyle="1" w:styleId="affffff3">
    <w:name w:val="заг_пар"/>
    <w:basedOn w:val="32"/>
    <w:next w:val="1a"/>
    <w:rsid w:val="00AA293B"/>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A293B"/>
    <w:pPr>
      <w:widowControl w:val="0"/>
    </w:pPr>
    <w:rPr>
      <w:rFonts w:ascii="Calibri" w:hAnsi="Calibri"/>
      <w:sz w:val="22"/>
      <w:szCs w:val="22"/>
      <w:lang w:val="en-US" w:eastAsia="en-US"/>
    </w:rPr>
  </w:style>
  <w:style w:type="paragraph" w:customStyle="1" w:styleId="affffff4">
    <w:name w:val="параг_огл"/>
    <w:basedOn w:val="a3"/>
    <w:next w:val="aff0"/>
    <w:rsid w:val="00AA293B"/>
    <w:rPr>
      <w:sz w:val="20"/>
      <w:szCs w:val="20"/>
      <w:lang w:eastAsia="en-US"/>
    </w:rPr>
  </w:style>
  <w:style w:type="paragraph" w:customStyle="1" w:styleId="411">
    <w:name w:val="Заголовок 41"/>
    <w:basedOn w:val="1a"/>
    <w:next w:val="1a"/>
    <w:rsid w:val="00AA293B"/>
    <w:pPr>
      <w:keepNext/>
      <w:widowControl/>
      <w:ind w:firstLine="0"/>
      <w:jc w:val="left"/>
    </w:pPr>
    <w:rPr>
      <w:rFonts w:ascii="Times New Roman" w:hAnsi="Times New Roman"/>
      <w:snapToGrid/>
      <w:sz w:val="24"/>
    </w:rPr>
  </w:style>
  <w:style w:type="paragraph" w:customStyle="1" w:styleId="Style17">
    <w:name w:val="Style17"/>
    <w:basedOn w:val="a3"/>
    <w:rsid w:val="00AA293B"/>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A293B"/>
    <w:pPr>
      <w:keepNext/>
      <w:widowControl w:val="0"/>
      <w:jc w:val="center"/>
    </w:pPr>
    <w:rPr>
      <w:rFonts w:eastAsia="Calibri"/>
      <w:b/>
      <w:sz w:val="26"/>
      <w:szCs w:val="20"/>
    </w:rPr>
  </w:style>
  <w:style w:type="paragraph" w:customStyle="1" w:styleId="2f7">
    <w:name w:val="Обычный2"/>
    <w:basedOn w:val="a3"/>
    <w:rsid w:val="00AA293B"/>
    <w:pPr>
      <w:spacing w:before="100" w:beforeAutospacing="1" w:after="100" w:afterAutospacing="1"/>
    </w:pPr>
    <w:rPr>
      <w:rFonts w:eastAsia="Calibri"/>
    </w:rPr>
  </w:style>
  <w:style w:type="paragraph" w:customStyle="1" w:styleId="217">
    <w:name w:val="Основной текст 21"/>
    <w:basedOn w:val="a3"/>
    <w:rsid w:val="00AA293B"/>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A293B"/>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A293B"/>
    <w:pPr>
      <w:widowControl/>
      <w:spacing w:before="0" w:after="0"/>
    </w:pPr>
    <w:rPr>
      <w:rFonts w:ascii="Courier New" w:eastAsia="Calibri" w:hAnsi="Courier New"/>
      <w:sz w:val="20"/>
    </w:rPr>
  </w:style>
  <w:style w:type="paragraph" w:customStyle="1" w:styleId="412">
    <w:name w:val="Заголовок 41"/>
    <w:basedOn w:val="1ff"/>
    <w:next w:val="1ff"/>
    <w:rsid w:val="00AA293B"/>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A293B"/>
    <w:pPr>
      <w:spacing w:after="160" w:line="240" w:lineRule="exact"/>
    </w:pPr>
    <w:rPr>
      <w:rFonts w:ascii="Verdana" w:eastAsia="Calibri" w:hAnsi="Verdana"/>
      <w:lang w:val="en-US" w:eastAsia="en-US"/>
    </w:rPr>
  </w:style>
  <w:style w:type="paragraph" w:customStyle="1" w:styleId="affffff5">
    <w:name w:val="Мой стиль"/>
    <w:basedOn w:val="a3"/>
    <w:rsid w:val="00AA293B"/>
    <w:pPr>
      <w:ind w:left="284" w:right="567"/>
      <w:jc w:val="center"/>
    </w:pPr>
    <w:rPr>
      <w:rFonts w:ascii="Calibri" w:hAnsi="Calibri" w:cs="Calibri"/>
      <w:b/>
      <w:bCs/>
      <w:sz w:val="28"/>
      <w:szCs w:val="28"/>
    </w:rPr>
  </w:style>
  <w:style w:type="paragraph" w:customStyle="1" w:styleId="base">
    <w:name w:val="base"/>
    <w:basedOn w:val="a3"/>
    <w:rsid w:val="00AA293B"/>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A293B"/>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A293B"/>
    <w:rPr>
      <w:sz w:val="16"/>
      <w:szCs w:val="16"/>
      <w:lang w:bidi="ar-SA"/>
    </w:rPr>
  </w:style>
  <w:style w:type="character" w:customStyle="1" w:styleId="1fff8">
    <w:name w:val="Знак1 Знак Знак"/>
    <w:rsid w:val="00AA293B"/>
    <w:rPr>
      <w:sz w:val="24"/>
      <w:szCs w:val="24"/>
      <w:lang w:val="ru-RU" w:eastAsia="ru-RU" w:bidi="ar-SA"/>
    </w:rPr>
  </w:style>
  <w:style w:type="character" w:customStyle="1" w:styleId="1fff9">
    <w:name w:val="Знак Знак Знак1"/>
    <w:locked/>
    <w:rsid w:val="00AA293B"/>
    <w:rPr>
      <w:b/>
      <w:caps/>
      <w:sz w:val="24"/>
      <w:szCs w:val="24"/>
      <w:lang w:val="ru-RU" w:eastAsia="ru-RU" w:bidi="ar-SA"/>
    </w:rPr>
  </w:style>
  <w:style w:type="character" w:customStyle="1" w:styleId="sem">
    <w:name w:val="sem"/>
    <w:rsid w:val="00AA293B"/>
  </w:style>
  <w:style w:type="paragraph" w:customStyle="1" w:styleId="1">
    <w:name w:val="1"/>
    <w:basedOn w:val="a3"/>
    <w:rsid w:val="00AA293B"/>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A293B"/>
    <w:rPr>
      <w:rFonts w:ascii="Times New Roman" w:hAnsi="Times New Roman"/>
      <w:i w:val="0"/>
      <w:iCs w:val="0"/>
      <w:sz w:val="24"/>
      <w:lang w:eastAsia="ru-RU"/>
    </w:rPr>
  </w:style>
  <w:style w:type="paragraph" w:customStyle="1" w:styleId="main">
    <w:name w:val="main"/>
    <w:basedOn w:val="a3"/>
    <w:rsid w:val="00AA293B"/>
    <w:pPr>
      <w:ind w:firstLine="400"/>
      <w:jc w:val="both"/>
      <w:textAlignment w:val="center"/>
    </w:pPr>
    <w:rPr>
      <w:sz w:val="27"/>
      <w:szCs w:val="27"/>
    </w:rPr>
  </w:style>
  <w:style w:type="character" w:customStyle="1" w:styleId="affffff6">
    <w:name w:val="кадр"/>
    <w:rsid w:val="00AA293B"/>
  </w:style>
  <w:style w:type="character" w:customStyle="1" w:styleId="-">
    <w:name w:val="опред-е"/>
    <w:rsid w:val="00AA293B"/>
  </w:style>
  <w:style w:type="paragraph" w:customStyle="1" w:styleId="218">
    <w:name w:val="Основной текст с отступом 21"/>
    <w:basedOn w:val="a3"/>
    <w:rsid w:val="00AA293B"/>
    <w:pPr>
      <w:keepNext/>
      <w:ind w:right="-2" w:firstLine="709"/>
      <w:jc w:val="both"/>
    </w:pPr>
    <w:rPr>
      <w:sz w:val="28"/>
      <w:szCs w:val="20"/>
    </w:rPr>
  </w:style>
  <w:style w:type="character" w:customStyle="1" w:styleId="searchmatch">
    <w:name w:val="searchmatch"/>
    <w:rsid w:val="00AA293B"/>
  </w:style>
  <w:style w:type="character" w:customStyle="1" w:styleId="FontStyle160">
    <w:name w:val="Font Style16"/>
    <w:rsid w:val="00AA293B"/>
    <w:rPr>
      <w:rFonts w:ascii="Times New Roman" w:hAnsi="Times New Roman" w:cs="Times New Roman"/>
      <w:sz w:val="26"/>
      <w:szCs w:val="26"/>
    </w:rPr>
  </w:style>
  <w:style w:type="paragraph" w:customStyle="1" w:styleId="1KGK9">
    <w:name w:val="1KG=K9"/>
    <w:rsid w:val="00AA293B"/>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A293B"/>
    <w:rPr>
      <w:rFonts w:ascii="Times New Roman" w:hAnsi="Times New Roman" w:cs="Times New Roman"/>
      <w:i/>
      <w:iCs/>
      <w:sz w:val="24"/>
      <w:szCs w:val="24"/>
    </w:rPr>
  </w:style>
  <w:style w:type="character" w:customStyle="1" w:styleId="1fffa">
    <w:name w:val="Основной шрифт абзаца1"/>
    <w:rsid w:val="00AA293B"/>
  </w:style>
  <w:style w:type="character" w:customStyle="1" w:styleId="affffff7">
    <w:name w:val="Символ сноски"/>
    <w:rsid w:val="00AA293B"/>
  </w:style>
  <w:style w:type="character" w:customStyle="1" w:styleId="mnemo">
    <w:name w:val="mnemo"/>
    <w:rsid w:val="00AA293B"/>
  </w:style>
  <w:style w:type="character" w:customStyle="1" w:styleId="texhtml">
    <w:name w:val="texhtml"/>
    <w:rsid w:val="00AA293B"/>
  </w:style>
  <w:style w:type="paragraph" w:customStyle="1" w:styleId="1fffb">
    <w:name w:val="Название1"/>
    <w:basedOn w:val="a3"/>
    <w:rsid w:val="00AA293B"/>
    <w:pPr>
      <w:suppressLineNumbers/>
      <w:suppressAutoHyphens/>
      <w:spacing w:before="120" w:after="120"/>
    </w:pPr>
    <w:rPr>
      <w:rFonts w:cs="Mangal"/>
      <w:i/>
      <w:iCs/>
      <w:lang w:eastAsia="ar-SA"/>
    </w:rPr>
  </w:style>
  <w:style w:type="paragraph" w:customStyle="1" w:styleId="1fffc">
    <w:name w:val="Указатель1"/>
    <w:basedOn w:val="a3"/>
    <w:rsid w:val="00AA293B"/>
    <w:pPr>
      <w:suppressLineNumbers/>
      <w:suppressAutoHyphens/>
    </w:pPr>
    <w:rPr>
      <w:rFonts w:cs="Mangal"/>
      <w:lang w:eastAsia="ar-SA"/>
    </w:rPr>
  </w:style>
  <w:style w:type="character" w:customStyle="1" w:styleId="butback">
    <w:name w:val="butback"/>
    <w:rsid w:val="00AA293B"/>
  </w:style>
  <w:style w:type="paragraph" w:customStyle="1" w:styleId="Style26">
    <w:name w:val="Style26"/>
    <w:basedOn w:val="a3"/>
    <w:rsid w:val="00AA293B"/>
    <w:pPr>
      <w:widowControl w:val="0"/>
      <w:autoSpaceDE w:val="0"/>
      <w:autoSpaceDN w:val="0"/>
      <w:adjustRightInd w:val="0"/>
      <w:spacing w:line="485" w:lineRule="exact"/>
      <w:ind w:firstLine="902"/>
      <w:jc w:val="both"/>
    </w:pPr>
  </w:style>
  <w:style w:type="paragraph" w:customStyle="1" w:styleId="Style7">
    <w:name w:val="Style7"/>
    <w:basedOn w:val="a3"/>
    <w:rsid w:val="00AA293B"/>
    <w:pPr>
      <w:widowControl w:val="0"/>
      <w:autoSpaceDE w:val="0"/>
      <w:autoSpaceDN w:val="0"/>
      <w:adjustRightInd w:val="0"/>
    </w:pPr>
  </w:style>
  <w:style w:type="paragraph" w:customStyle="1" w:styleId="Style32">
    <w:name w:val="Style32"/>
    <w:basedOn w:val="a3"/>
    <w:rsid w:val="00AA293B"/>
    <w:pPr>
      <w:widowControl w:val="0"/>
      <w:autoSpaceDE w:val="0"/>
      <w:autoSpaceDN w:val="0"/>
      <w:adjustRightInd w:val="0"/>
    </w:pPr>
  </w:style>
  <w:style w:type="paragraph" w:customStyle="1" w:styleId="Style34">
    <w:name w:val="Style34"/>
    <w:basedOn w:val="a3"/>
    <w:rsid w:val="00AA293B"/>
    <w:pPr>
      <w:widowControl w:val="0"/>
      <w:autoSpaceDE w:val="0"/>
      <w:autoSpaceDN w:val="0"/>
      <w:adjustRightInd w:val="0"/>
      <w:spacing w:line="485" w:lineRule="exact"/>
      <w:ind w:firstLine="691"/>
    </w:pPr>
  </w:style>
  <w:style w:type="paragraph" w:customStyle="1" w:styleId="Style4">
    <w:name w:val="Style4"/>
    <w:basedOn w:val="a3"/>
    <w:rsid w:val="00AA293B"/>
    <w:pPr>
      <w:widowControl w:val="0"/>
      <w:autoSpaceDE w:val="0"/>
      <w:autoSpaceDN w:val="0"/>
      <w:adjustRightInd w:val="0"/>
      <w:spacing w:line="499" w:lineRule="exact"/>
      <w:ind w:firstLine="667"/>
      <w:jc w:val="both"/>
    </w:pPr>
  </w:style>
  <w:style w:type="paragraph" w:customStyle="1" w:styleId="Style40">
    <w:name w:val="Style40"/>
    <w:basedOn w:val="a3"/>
    <w:rsid w:val="00AA293B"/>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A293B"/>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A293B"/>
    <w:pPr>
      <w:widowControl w:val="0"/>
      <w:autoSpaceDE w:val="0"/>
      <w:autoSpaceDN w:val="0"/>
      <w:adjustRightInd w:val="0"/>
      <w:spacing w:line="446" w:lineRule="exact"/>
    </w:pPr>
  </w:style>
  <w:style w:type="paragraph" w:customStyle="1" w:styleId="Style20">
    <w:name w:val="Style20"/>
    <w:basedOn w:val="a3"/>
    <w:rsid w:val="00AA293B"/>
    <w:pPr>
      <w:widowControl w:val="0"/>
      <w:autoSpaceDE w:val="0"/>
      <w:autoSpaceDN w:val="0"/>
      <w:adjustRightInd w:val="0"/>
      <w:spacing w:line="485" w:lineRule="exact"/>
      <w:ind w:firstLine="854"/>
      <w:jc w:val="both"/>
    </w:pPr>
  </w:style>
  <w:style w:type="paragraph" w:customStyle="1" w:styleId="Style13">
    <w:name w:val="Style13"/>
    <w:basedOn w:val="a3"/>
    <w:rsid w:val="00AA293B"/>
    <w:pPr>
      <w:widowControl w:val="0"/>
      <w:autoSpaceDE w:val="0"/>
      <w:autoSpaceDN w:val="0"/>
      <w:adjustRightInd w:val="0"/>
      <w:spacing w:line="486" w:lineRule="exact"/>
      <w:ind w:firstLine="710"/>
      <w:jc w:val="both"/>
    </w:pPr>
  </w:style>
  <w:style w:type="paragraph" w:customStyle="1" w:styleId="urllink">
    <w:name w:val="urllink"/>
    <w:basedOn w:val="a3"/>
    <w:rsid w:val="00AA293B"/>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A293B"/>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A293B"/>
    <w:pPr>
      <w:tabs>
        <w:tab w:val="left" w:pos="454"/>
      </w:tabs>
      <w:ind w:left="454" w:hanging="454"/>
      <w:jc w:val="both"/>
    </w:pPr>
    <w:rPr>
      <w:b/>
    </w:rPr>
  </w:style>
  <w:style w:type="paragraph" w:customStyle="1" w:styleId="10pt">
    <w:name w:val="Стиль Основной текст с отступом + 10 pt по ширине"/>
    <w:basedOn w:val="aff9"/>
    <w:rsid w:val="00AA293B"/>
    <w:pPr>
      <w:spacing w:after="0"/>
      <w:ind w:left="0" w:firstLine="454"/>
      <w:jc w:val="both"/>
    </w:pPr>
    <w:rPr>
      <w:sz w:val="20"/>
      <w:szCs w:val="20"/>
    </w:rPr>
  </w:style>
  <w:style w:type="paragraph" w:customStyle="1" w:styleId="ConsPlusDocList">
    <w:name w:val="ConsPlusDocList"/>
    <w:rsid w:val="00AA29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A293B"/>
  </w:style>
  <w:style w:type="paragraph" w:customStyle="1" w:styleId="affffff8">
    <w:name w:val="Стиль"/>
    <w:link w:val="3f1"/>
    <w:rsid w:val="00AA29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A293B"/>
    <w:rPr>
      <w:rFonts w:ascii="Times New Roman" w:eastAsia="Times New Roman" w:hAnsi="Times New Roman" w:cs="Times New Roman"/>
      <w:sz w:val="24"/>
      <w:szCs w:val="24"/>
      <w:lang w:eastAsia="ru-RU"/>
    </w:rPr>
  </w:style>
  <w:style w:type="paragraph" w:customStyle="1" w:styleId="affffff9">
    <w:name w:val="Литература"/>
    <w:basedOn w:val="a3"/>
    <w:rsid w:val="00AA293B"/>
    <w:pPr>
      <w:keepNext/>
      <w:jc w:val="center"/>
    </w:pPr>
    <w:rPr>
      <w:b/>
    </w:rPr>
  </w:style>
  <w:style w:type="paragraph" w:customStyle="1" w:styleId="affffffa">
    <w:name w:val="Знак Знак Знак Знак Знак Знак Знак"/>
    <w:basedOn w:val="a3"/>
    <w:rsid w:val="00AA293B"/>
    <w:pPr>
      <w:spacing w:after="160" w:line="240" w:lineRule="exact"/>
    </w:pPr>
    <w:rPr>
      <w:rFonts w:ascii="Verdana" w:hAnsi="Verdana"/>
      <w:sz w:val="20"/>
      <w:szCs w:val="20"/>
      <w:lang w:val="en-US" w:eastAsia="en-US"/>
    </w:rPr>
  </w:style>
  <w:style w:type="character" w:customStyle="1" w:styleId="highlighthighlightactive">
    <w:name w:val="highlight highlight_active"/>
    <w:rsid w:val="00AA293B"/>
  </w:style>
  <w:style w:type="paragraph" w:customStyle="1" w:styleId="osntext">
    <w:name w:val="osn_text"/>
    <w:basedOn w:val="a3"/>
    <w:rsid w:val="00AA293B"/>
    <w:pPr>
      <w:widowControl w:val="0"/>
      <w:ind w:firstLine="567"/>
      <w:jc w:val="both"/>
    </w:pPr>
    <w:rPr>
      <w:sz w:val="20"/>
      <w:szCs w:val="20"/>
    </w:rPr>
  </w:style>
  <w:style w:type="paragraph" w:customStyle="1" w:styleId="copyrights">
    <w:name w:val="copyrights"/>
    <w:basedOn w:val="a3"/>
    <w:rsid w:val="00AA293B"/>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A293B"/>
    <w:pPr>
      <w:widowControl w:val="0"/>
      <w:autoSpaceDE w:val="0"/>
      <w:autoSpaceDN w:val="0"/>
      <w:adjustRightInd w:val="0"/>
    </w:pPr>
  </w:style>
  <w:style w:type="paragraph" w:customStyle="1" w:styleId="Style30">
    <w:name w:val="Style30"/>
    <w:basedOn w:val="a3"/>
    <w:rsid w:val="00AA293B"/>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A293B"/>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A293B"/>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A293B"/>
    <w:pPr>
      <w:numPr>
        <w:ilvl w:val="1"/>
      </w:numPr>
      <w:tabs>
        <w:tab w:val="left" w:pos="792"/>
      </w:tabs>
    </w:pPr>
    <w:rPr>
      <w:i w:val="0"/>
      <w:iCs w:val="0"/>
      <w:kern w:val="32"/>
      <w:sz w:val="24"/>
      <w:szCs w:val="32"/>
      <w:lang w:eastAsia="ru-RU"/>
    </w:rPr>
  </w:style>
  <w:style w:type="character" w:styleId="affffffb">
    <w:name w:val="Subtle Emphasis"/>
    <w:qFormat/>
    <w:rsid w:val="00AA293B"/>
    <w:rPr>
      <w:i/>
      <w:iCs/>
      <w:color w:val="808080"/>
    </w:rPr>
  </w:style>
  <w:style w:type="character" w:styleId="affffffc">
    <w:name w:val="Placeholder Text"/>
    <w:semiHidden/>
    <w:rsid w:val="00AA293B"/>
    <w:rPr>
      <w:color w:val="808080"/>
    </w:rPr>
  </w:style>
  <w:style w:type="character" w:customStyle="1" w:styleId="textcopy">
    <w:name w:val="textcopy"/>
    <w:rsid w:val="00AA293B"/>
  </w:style>
  <w:style w:type="character" w:customStyle="1" w:styleId="affffffd">
    <w:name w:val="Выделенный"/>
    <w:rsid w:val="00AA293B"/>
    <w:rPr>
      <w:b/>
      <w:lang w:val="ru-RU" w:eastAsia="ru-RU"/>
    </w:rPr>
  </w:style>
  <w:style w:type="character" w:customStyle="1" w:styleId="ft224">
    <w:name w:val="ft224"/>
    <w:rsid w:val="00AA293B"/>
  </w:style>
  <w:style w:type="paragraph" w:customStyle="1" w:styleId="1ffff">
    <w:name w:val="стиль1"/>
    <w:basedOn w:val="a3"/>
    <w:rsid w:val="00AA293B"/>
    <w:pPr>
      <w:spacing w:before="100" w:beforeAutospacing="1" w:after="100" w:afterAutospacing="1"/>
    </w:pPr>
  </w:style>
  <w:style w:type="character" w:customStyle="1" w:styleId="PlainTextChar">
    <w:name w:val="Plain Text Char"/>
    <w:aliases w:val="Heading 12 Char,Знак8 Char"/>
    <w:semiHidden/>
    <w:locked/>
    <w:rsid w:val="00AA293B"/>
    <w:rPr>
      <w:rFonts w:ascii="Courier New" w:hAnsi="Courier New"/>
      <w:lang w:val="ru-RU" w:eastAsia="ru-RU" w:bidi="ar-SA"/>
    </w:rPr>
  </w:style>
  <w:style w:type="paragraph" w:customStyle="1" w:styleId="Times">
    <w:name w:val="Times"/>
    <w:basedOn w:val="TableParagraph"/>
    <w:rsid w:val="00AA293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A293B"/>
  </w:style>
  <w:style w:type="paragraph" w:customStyle="1" w:styleId="2f9">
    <w:name w:val="Основной текст2"/>
    <w:basedOn w:val="a3"/>
    <w:rsid w:val="00AA293B"/>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A293B"/>
    <w:rPr>
      <w:rFonts w:cs="Times New Roman"/>
      <w:color w:val="666666"/>
    </w:rPr>
  </w:style>
  <w:style w:type="paragraph" w:customStyle="1" w:styleId="12pt025">
    <w:name w:val="Стиль 12 pt полужирный Черный уплотненный на  025 пт"/>
    <w:basedOn w:val="11"/>
    <w:rsid w:val="00AA293B"/>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A293B"/>
    <w:pPr>
      <w:numPr>
        <w:numId w:val="13"/>
      </w:numPr>
      <w:tabs>
        <w:tab w:val="left" w:pos="0"/>
      </w:tabs>
      <w:jc w:val="both"/>
    </w:pPr>
    <w:rPr>
      <w:b/>
    </w:rPr>
  </w:style>
  <w:style w:type="character" w:customStyle="1" w:styleId="FontStyle111">
    <w:name w:val="Font Style111"/>
    <w:rsid w:val="00AA293B"/>
    <w:rPr>
      <w:rFonts w:ascii="Century Schoolbook" w:hAnsi="Century Schoolbook" w:cs="Century Schoolbook" w:hint="default"/>
      <w:sz w:val="18"/>
      <w:szCs w:val="18"/>
    </w:rPr>
  </w:style>
  <w:style w:type="character" w:customStyle="1" w:styleId="FontStyle136">
    <w:name w:val="Font Style136"/>
    <w:rsid w:val="00AA293B"/>
    <w:rPr>
      <w:rFonts w:ascii="Century Schoolbook" w:hAnsi="Century Schoolbook" w:cs="Century Schoolbook"/>
      <w:b/>
      <w:bCs/>
      <w:sz w:val="18"/>
      <w:szCs w:val="18"/>
    </w:rPr>
  </w:style>
  <w:style w:type="paragraph" w:customStyle="1" w:styleId="Style67">
    <w:name w:val="Style67"/>
    <w:basedOn w:val="a3"/>
    <w:rsid w:val="00AA293B"/>
    <w:pPr>
      <w:widowControl w:val="0"/>
      <w:autoSpaceDE w:val="0"/>
      <w:autoSpaceDN w:val="0"/>
      <w:adjustRightInd w:val="0"/>
    </w:pPr>
    <w:rPr>
      <w:rFonts w:ascii="Arial Black" w:hAnsi="Arial Black"/>
    </w:rPr>
  </w:style>
  <w:style w:type="character" w:customStyle="1" w:styleId="r">
    <w:name w:val="r"/>
    <w:rsid w:val="00AA293B"/>
  </w:style>
  <w:style w:type="character" w:customStyle="1" w:styleId="rl">
    <w:name w:val="rl"/>
    <w:rsid w:val="00AA293B"/>
  </w:style>
  <w:style w:type="character" w:customStyle="1" w:styleId="ep">
    <w:name w:val="ep"/>
    <w:rsid w:val="00AA293B"/>
  </w:style>
  <w:style w:type="character" w:customStyle="1" w:styleId="f">
    <w:name w:val="f"/>
    <w:rsid w:val="00AA293B"/>
  </w:style>
  <w:style w:type="paragraph" w:customStyle="1" w:styleId="affffffe">
    <w:name w:val="Диссер"/>
    <w:basedOn w:val="a3"/>
    <w:rsid w:val="00AA293B"/>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A293B"/>
    <w:rPr>
      <w:sz w:val="24"/>
      <w:szCs w:val="24"/>
      <w:lang w:val="ru-RU" w:eastAsia="ru-RU" w:bidi="ar-SA"/>
    </w:rPr>
  </w:style>
  <w:style w:type="character" w:customStyle="1" w:styleId="430">
    <w:name w:val="Знак Знак43"/>
    <w:locked/>
    <w:rsid w:val="00AA293B"/>
    <w:rPr>
      <w:color w:val="000000"/>
      <w:sz w:val="28"/>
      <w:szCs w:val="24"/>
      <w:lang w:eastAsia="ru-RU"/>
    </w:rPr>
  </w:style>
  <w:style w:type="paragraph" w:customStyle="1" w:styleId="afffffff">
    <w:name w:val="Знак Знак Знак 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A293B"/>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A293B"/>
    <w:rPr>
      <w:sz w:val="24"/>
      <w:szCs w:val="24"/>
      <w:lang w:val="ru-RU" w:eastAsia="ru-RU" w:bidi="ar-SA"/>
    </w:rPr>
  </w:style>
  <w:style w:type="paragraph" w:customStyle="1" w:styleId="a1">
    <w:name w:val="мой"/>
    <w:basedOn w:val="a3"/>
    <w:rsid w:val="00AA293B"/>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A293B"/>
    <w:pPr>
      <w:widowControl/>
      <w:ind w:firstLine="0"/>
      <w:jc w:val="left"/>
    </w:pPr>
    <w:rPr>
      <w:rFonts w:ascii="Times New Roman" w:hAnsi="Times New Roman"/>
      <w:snapToGrid/>
      <w:sz w:val="24"/>
    </w:rPr>
  </w:style>
  <w:style w:type="paragraph" w:customStyle="1" w:styleId="31">
    <w:name w:val="заголовок 3"/>
    <w:basedOn w:val="a3"/>
    <w:next w:val="a3"/>
    <w:rsid w:val="00AA293B"/>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A293B"/>
  </w:style>
  <w:style w:type="paragraph" w:customStyle="1" w:styleId="-0">
    <w:name w:val="абзац-Азар"/>
    <w:basedOn w:val="afe"/>
    <w:rsid w:val="00AA293B"/>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A293B"/>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A293B"/>
    <w:rPr>
      <w:rFonts w:ascii="Arial" w:hAnsi="Arial"/>
      <w:sz w:val="24"/>
      <w:szCs w:val="24"/>
      <w:lang w:bidi="ar-SA"/>
    </w:rPr>
  </w:style>
  <w:style w:type="paragraph" w:customStyle="1" w:styleId="1ffff1">
    <w:name w:val="Знак Знак Знак Знак Знак Знак1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A293B"/>
    <w:pPr>
      <w:spacing w:before="100" w:beforeAutospacing="1" w:after="100" w:afterAutospacing="1"/>
      <w:jc w:val="both"/>
    </w:pPr>
    <w:rPr>
      <w:rFonts w:ascii="Georgia" w:hAnsi="Georgia"/>
      <w:color w:val="555555"/>
    </w:rPr>
  </w:style>
  <w:style w:type="paragraph" w:customStyle="1" w:styleId="bodytxt">
    <w:name w:val="bodytxt"/>
    <w:basedOn w:val="a3"/>
    <w:rsid w:val="00AA293B"/>
    <w:pPr>
      <w:spacing w:before="100" w:beforeAutospacing="1" w:after="100" w:afterAutospacing="1"/>
    </w:pPr>
    <w:rPr>
      <w:rFonts w:ascii="Tahoma" w:hAnsi="Tahoma" w:cs="Tahoma"/>
      <w:color w:val="111111"/>
      <w:sz w:val="33"/>
      <w:szCs w:val="33"/>
    </w:rPr>
  </w:style>
  <w:style w:type="character" w:customStyle="1" w:styleId="afffffff1">
    <w:name w:val="выделение"/>
    <w:rsid w:val="00AA293B"/>
    <w:rPr>
      <w:rFonts w:cs="Times New Roman"/>
    </w:rPr>
  </w:style>
  <w:style w:type="paragraph" w:customStyle="1" w:styleId="a">
    <w:name w:val="нумерованный содержание"/>
    <w:basedOn w:val="a3"/>
    <w:rsid w:val="00AA293B"/>
    <w:pPr>
      <w:numPr>
        <w:numId w:val="16"/>
      </w:numPr>
    </w:pPr>
    <w:rPr>
      <w:rFonts w:eastAsia="Calibri"/>
      <w:szCs w:val="22"/>
      <w:lang w:eastAsia="en-US"/>
    </w:rPr>
  </w:style>
  <w:style w:type="character" w:customStyle="1" w:styleId="440">
    <w:name w:val="Знак Знак44"/>
    <w:locked/>
    <w:rsid w:val="00AA293B"/>
    <w:rPr>
      <w:sz w:val="24"/>
      <w:szCs w:val="24"/>
    </w:rPr>
  </w:style>
  <w:style w:type="character" w:customStyle="1" w:styleId="FontStyle18">
    <w:name w:val="Font Style18"/>
    <w:rsid w:val="00AA293B"/>
    <w:rPr>
      <w:rFonts w:ascii="Times New Roman" w:hAnsi="Times New Roman" w:cs="Times New Roman"/>
      <w:b/>
      <w:bCs/>
      <w:sz w:val="18"/>
      <w:szCs w:val="18"/>
    </w:rPr>
  </w:style>
  <w:style w:type="character" w:customStyle="1" w:styleId="FontStyle19">
    <w:name w:val="Font Style19"/>
    <w:rsid w:val="00AA293B"/>
    <w:rPr>
      <w:rFonts w:ascii="Arial" w:hAnsi="Arial" w:cs="Arial"/>
      <w:sz w:val="16"/>
      <w:szCs w:val="16"/>
    </w:rPr>
  </w:style>
  <w:style w:type="character" w:customStyle="1" w:styleId="FontStyle150">
    <w:name w:val="Font Style15"/>
    <w:rsid w:val="00AA293B"/>
    <w:rPr>
      <w:rFonts w:ascii="Georgia" w:hAnsi="Georgia" w:cs="Georgia"/>
      <w:sz w:val="18"/>
      <w:szCs w:val="18"/>
    </w:rPr>
  </w:style>
  <w:style w:type="character" w:customStyle="1" w:styleId="FontStyle17">
    <w:name w:val="Font Style17"/>
    <w:rsid w:val="00AA293B"/>
    <w:rPr>
      <w:rFonts w:ascii="Times New Roman" w:hAnsi="Times New Roman" w:cs="Times New Roman"/>
      <w:sz w:val="20"/>
      <w:szCs w:val="20"/>
    </w:rPr>
  </w:style>
  <w:style w:type="character" w:customStyle="1" w:styleId="c0">
    <w:name w:val="c0"/>
    <w:rsid w:val="00AA293B"/>
  </w:style>
  <w:style w:type="character" w:customStyle="1" w:styleId="FontStyle48">
    <w:name w:val="Font Style48"/>
    <w:rsid w:val="00AA293B"/>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A293B"/>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A293B"/>
    <w:pPr>
      <w:spacing w:before="100" w:beforeAutospacing="1" w:after="100" w:afterAutospacing="1"/>
    </w:pPr>
  </w:style>
  <w:style w:type="character" w:customStyle="1" w:styleId="WW8Num1z0">
    <w:name w:val="WW8Num1z0"/>
    <w:rsid w:val="00AA293B"/>
  </w:style>
  <w:style w:type="character" w:customStyle="1" w:styleId="WW8Num1z1">
    <w:name w:val="WW8Num1z1"/>
    <w:rsid w:val="00AA293B"/>
  </w:style>
  <w:style w:type="character" w:customStyle="1" w:styleId="WW8Num1z2">
    <w:name w:val="WW8Num1z2"/>
    <w:rsid w:val="00AA293B"/>
  </w:style>
  <w:style w:type="character" w:customStyle="1" w:styleId="WW8Num1z3">
    <w:name w:val="WW8Num1z3"/>
    <w:rsid w:val="00AA293B"/>
  </w:style>
  <w:style w:type="character" w:customStyle="1" w:styleId="WW8Num1z4">
    <w:name w:val="WW8Num1z4"/>
    <w:rsid w:val="00AA293B"/>
  </w:style>
  <w:style w:type="character" w:customStyle="1" w:styleId="WW8Num1z5">
    <w:name w:val="WW8Num1z5"/>
    <w:rsid w:val="00AA293B"/>
  </w:style>
  <w:style w:type="character" w:customStyle="1" w:styleId="WW8Num1z6">
    <w:name w:val="WW8Num1z6"/>
    <w:rsid w:val="00AA293B"/>
  </w:style>
  <w:style w:type="character" w:customStyle="1" w:styleId="WW8Num1z7">
    <w:name w:val="WW8Num1z7"/>
    <w:rsid w:val="00AA293B"/>
  </w:style>
  <w:style w:type="character" w:customStyle="1" w:styleId="WW8Num1z8">
    <w:name w:val="WW8Num1z8"/>
    <w:rsid w:val="00AA293B"/>
  </w:style>
  <w:style w:type="character" w:customStyle="1" w:styleId="WW8Num2z0">
    <w:name w:val="WW8Num2z0"/>
    <w:rsid w:val="00AA293B"/>
    <w:rPr>
      <w:rFonts w:ascii="Symbol" w:hAnsi="Symbol" w:cs="Symbol"/>
    </w:rPr>
  </w:style>
  <w:style w:type="character" w:customStyle="1" w:styleId="WW8Num2z1">
    <w:name w:val="WW8Num2z1"/>
    <w:rsid w:val="00AA293B"/>
    <w:rPr>
      <w:rFonts w:ascii="Courier New" w:hAnsi="Courier New" w:cs="Courier New"/>
    </w:rPr>
  </w:style>
  <w:style w:type="character" w:customStyle="1" w:styleId="WW8Num2z2">
    <w:name w:val="WW8Num2z2"/>
    <w:rsid w:val="00AA293B"/>
    <w:rPr>
      <w:rFonts w:ascii="Wingdings" w:hAnsi="Wingdings" w:cs="Wingdings"/>
    </w:rPr>
  </w:style>
  <w:style w:type="character" w:customStyle="1" w:styleId="WW8Num3z0">
    <w:name w:val="WW8Num3z0"/>
    <w:rsid w:val="00AA293B"/>
    <w:rPr>
      <w:rFonts w:ascii="Symbol" w:hAnsi="Symbol" w:cs="Symbol"/>
      <w:color w:val="auto"/>
    </w:rPr>
  </w:style>
  <w:style w:type="character" w:customStyle="1" w:styleId="WW8Num3z2">
    <w:name w:val="WW8Num3z2"/>
    <w:rsid w:val="00AA293B"/>
    <w:rPr>
      <w:rFonts w:ascii="Wingdings" w:hAnsi="Wingdings" w:cs="Wingdings"/>
    </w:rPr>
  </w:style>
  <w:style w:type="character" w:customStyle="1" w:styleId="WW8Num3z3">
    <w:name w:val="WW8Num3z3"/>
    <w:rsid w:val="00AA293B"/>
    <w:rPr>
      <w:rFonts w:ascii="Symbol" w:hAnsi="Symbol" w:cs="Symbol"/>
    </w:rPr>
  </w:style>
  <w:style w:type="character" w:customStyle="1" w:styleId="WW8Num4z2">
    <w:name w:val="WW8Num4z2"/>
    <w:rsid w:val="00AA293B"/>
  </w:style>
  <w:style w:type="character" w:customStyle="1" w:styleId="WW8Num4z4">
    <w:name w:val="WW8Num4z4"/>
    <w:rsid w:val="00AA293B"/>
  </w:style>
  <w:style w:type="character" w:customStyle="1" w:styleId="WW8Num4z5">
    <w:name w:val="WW8Num4z5"/>
    <w:rsid w:val="00AA293B"/>
  </w:style>
  <w:style w:type="character" w:customStyle="1" w:styleId="WW8Num4z6">
    <w:name w:val="WW8Num4z6"/>
    <w:rsid w:val="00AA293B"/>
  </w:style>
  <w:style w:type="character" w:customStyle="1" w:styleId="WW8Num4z7">
    <w:name w:val="WW8Num4z7"/>
    <w:rsid w:val="00AA293B"/>
  </w:style>
  <w:style w:type="character" w:customStyle="1" w:styleId="WW8Num4z8">
    <w:name w:val="WW8Num4z8"/>
    <w:rsid w:val="00AA293B"/>
  </w:style>
  <w:style w:type="character" w:customStyle="1" w:styleId="WW8Num5z0">
    <w:name w:val="WW8Num5z0"/>
    <w:rsid w:val="00AA293B"/>
  </w:style>
  <w:style w:type="character" w:customStyle="1" w:styleId="WW8Num5z1">
    <w:name w:val="WW8Num5z1"/>
    <w:rsid w:val="00AA293B"/>
  </w:style>
  <w:style w:type="character" w:customStyle="1" w:styleId="WW8Num5z2">
    <w:name w:val="WW8Num5z2"/>
    <w:rsid w:val="00AA293B"/>
  </w:style>
  <w:style w:type="character" w:customStyle="1" w:styleId="WW8Num5z3">
    <w:name w:val="WW8Num5z3"/>
    <w:rsid w:val="00AA293B"/>
  </w:style>
  <w:style w:type="character" w:customStyle="1" w:styleId="WW8Num5z4">
    <w:name w:val="WW8Num5z4"/>
    <w:rsid w:val="00AA293B"/>
  </w:style>
  <w:style w:type="character" w:customStyle="1" w:styleId="WW8Num5z5">
    <w:name w:val="WW8Num5z5"/>
    <w:rsid w:val="00AA293B"/>
  </w:style>
  <w:style w:type="character" w:customStyle="1" w:styleId="WW8Num5z6">
    <w:name w:val="WW8Num5z6"/>
    <w:rsid w:val="00AA293B"/>
  </w:style>
  <w:style w:type="character" w:customStyle="1" w:styleId="WW8Num5z7">
    <w:name w:val="WW8Num5z7"/>
    <w:rsid w:val="00AA293B"/>
  </w:style>
  <w:style w:type="character" w:customStyle="1" w:styleId="WW8Num5z8">
    <w:name w:val="WW8Num5z8"/>
    <w:rsid w:val="00AA293B"/>
  </w:style>
  <w:style w:type="character" w:customStyle="1" w:styleId="WW8Num6z0">
    <w:name w:val="WW8Num6z0"/>
    <w:rsid w:val="00AA293B"/>
  </w:style>
  <w:style w:type="character" w:customStyle="1" w:styleId="WW8Num6z2">
    <w:name w:val="WW8Num6z2"/>
    <w:rsid w:val="00AA293B"/>
  </w:style>
  <w:style w:type="character" w:customStyle="1" w:styleId="WW8Num6z3">
    <w:name w:val="WW8Num6z3"/>
    <w:rsid w:val="00AA293B"/>
  </w:style>
  <w:style w:type="character" w:customStyle="1" w:styleId="WW8Num6z4">
    <w:name w:val="WW8Num6z4"/>
    <w:rsid w:val="00AA293B"/>
  </w:style>
  <w:style w:type="character" w:customStyle="1" w:styleId="WW8Num6z5">
    <w:name w:val="WW8Num6z5"/>
    <w:rsid w:val="00AA293B"/>
  </w:style>
  <w:style w:type="character" w:customStyle="1" w:styleId="WW8Num6z6">
    <w:name w:val="WW8Num6z6"/>
    <w:rsid w:val="00AA293B"/>
  </w:style>
  <w:style w:type="character" w:customStyle="1" w:styleId="WW8Num6z7">
    <w:name w:val="WW8Num6z7"/>
    <w:rsid w:val="00AA293B"/>
  </w:style>
  <w:style w:type="character" w:customStyle="1" w:styleId="WW8Num6z8">
    <w:name w:val="WW8Num6z8"/>
    <w:rsid w:val="00AA293B"/>
  </w:style>
  <w:style w:type="character" w:customStyle="1" w:styleId="WW8Num7z0">
    <w:name w:val="WW8Num7z0"/>
    <w:rsid w:val="00AA293B"/>
    <w:rPr>
      <w:rFonts w:ascii="Symbol" w:hAnsi="Symbol" w:cs="Symbol"/>
    </w:rPr>
  </w:style>
  <w:style w:type="character" w:customStyle="1" w:styleId="WW8Num7z2">
    <w:name w:val="WW8Num7z2"/>
    <w:rsid w:val="00AA293B"/>
  </w:style>
  <w:style w:type="character" w:customStyle="1" w:styleId="WW8Num7z3">
    <w:name w:val="WW8Num7z3"/>
    <w:rsid w:val="00AA293B"/>
  </w:style>
  <w:style w:type="character" w:customStyle="1" w:styleId="WW8Num7z4">
    <w:name w:val="WW8Num7z4"/>
    <w:rsid w:val="00AA293B"/>
  </w:style>
  <w:style w:type="character" w:customStyle="1" w:styleId="WW8Num7z5">
    <w:name w:val="WW8Num7z5"/>
    <w:rsid w:val="00AA293B"/>
  </w:style>
  <w:style w:type="character" w:customStyle="1" w:styleId="WW8Num7z6">
    <w:name w:val="WW8Num7z6"/>
    <w:rsid w:val="00AA293B"/>
  </w:style>
  <w:style w:type="character" w:customStyle="1" w:styleId="WW8Num7z7">
    <w:name w:val="WW8Num7z7"/>
    <w:rsid w:val="00AA293B"/>
  </w:style>
  <w:style w:type="character" w:customStyle="1" w:styleId="WW8Num7z8">
    <w:name w:val="WW8Num7z8"/>
    <w:rsid w:val="00AA293B"/>
  </w:style>
  <w:style w:type="character" w:customStyle="1" w:styleId="WW8Num8z1">
    <w:name w:val="WW8Num8z1"/>
    <w:rsid w:val="00AA293B"/>
  </w:style>
  <w:style w:type="character" w:customStyle="1" w:styleId="WW8Num8z2">
    <w:name w:val="WW8Num8z2"/>
    <w:rsid w:val="00AA293B"/>
  </w:style>
  <w:style w:type="character" w:customStyle="1" w:styleId="WW8Num8z3">
    <w:name w:val="WW8Num8z3"/>
    <w:rsid w:val="00AA293B"/>
  </w:style>
  <w:style w:type="character" w:customStyle="1" w:styleId="WW8Num8z4">
    <w:name w:val="WW8Num8z4"/>
    <w:rsid w:val="00AA293B"/>
  </w:style>
  <w:style w:type="character" w:customStyle="1" w:styleId="WW8Num8z5">
    <w:name w:val="WW8Num8z5"/>
    <w:rsid w:val="00AA293B"/>
  </w:style>
  <w:style w:type="character" w:customStyle="1" w:styleId="WW8Num8z6">
    <w:name w:val="WW8Num8z6"/>
    <w:rsid w:val="00AA293B"/>
  </w:style>
  <w:style w:type="character" w:customStyle="1" w:styleId="WW8Num8z7">
    <w:name w:val="WW8Num8z7"/>
    <w:rsid w:val="00AA293B"/>
  </w:style>
  <w:style w:type="character" w:customStyle="1" w:styleId="WW8Num8z8">
    <w:name w:val="WW8Num8z8"/>
    <w:rsid w:val="00AA293B"/>
  </w:style>
  <w:style w:type="character" w:customStyle="1" w:styleId="WW8Num9z0">
    <w:name w:val="WW8Num9z0"/>
    <w:rsid w:val="00AA293B"/>
  </w:style>
  <w:style w:type="character" w:customStyle="1" w:styleId="WW8Num9z1">
    <w:name w:val="WW8Num9z1"/>
    <w:rsid w:val="00AA293B"/>
  </w:style>
  <w:style w:type="character" w:customStyle="1" w:styleId="WW8Num9z2">
    <w:name w:val="WW8Num9z2"/>
    <w:rsid w:val="00AA293B"/>
  </w:style>
  <w:style w:type="character" w:customStyle="1" w:styleId="WW8Num9z3">
    <w:name w:val="WW8Num9z3"/>
    <w:rsid w:val="00AA293B"/>
  </w:style>
  <w:style w:type="character" w:customStyle="1" w:styleId="WW8Num9z4">
    <w:name w:val="WW8Num9z4"/>
    <w:rsid w:val="00AA293B"/>
  </w:style>
  <w:style w:type="character" w:customStyle="1" w:styleId="WW8Num9z5">
    <w:name w:val="WW8Num9z5"/>
    <w:rsid w:val="00AA293B"/>
  </w:style>
  <w:style w:type="character" w:customStyle="1" w:styleId="WW8Num9z6">
    <w:name w:val="WW8Num9z6"/>
    <w:rsid w:val="00AA293B"/>
  </w:style>
  <w:style w:type="character" w:customStyle="1" w:styleId="WW8Num9z7">
    <w:name w:val="WW8Num9z7"/>
    <w:rsid w:val="00AA293B"/>
  </w:style>
  <w:style w:type="character" w:customStyle="1" w:styleId="WW8Num9z8">
    <w:name w:val="WW8Num9z8"/>
    <w:rsid w:val="00AA293B"/>
  </w:style>
  <w:style w:type="character" w:customStyle="1" w:styleId="WW8Num10z0">
    <w:name w:val="WW8Num10z0"/>
    <w:rsid w:val="00AA293B"/>
  </w:style>
  <w:style w:type="character" w:customStyle="1" w:styleId="WW8Num10z1">
    <w:name w:val="WW8Num10z1"/>
    <w:rsid w:val="00AA293B"/>
  </w:style>
  <w:style w:type="character" w:customStyle="1" w:styleId="WW8Num10z2">
    <w:name w:val="WW8Num10z2"/>
    <w:rsid w:val="00AA293B"/>
  </w:style>
  <w:style w:type="character" w:customStyle="1" w:styleId="WW8Num10z3">
    <w:name w:val="WW8Num10z3"/>
    <w:rsid w:val="00AA293B"/>
  </w:style>
  <w:style w:type="character" w:customStyle="1" w:styleId="WW8Num10z4">
    <w:name w:val="WW8Num10z4"/>
    <w:rsid w:val="00AA293B"/>
  </w:style>
  <w:style w:type="character" w:customStyle="1" w:styleId="WW8Num10z5">
    <w:name w:val="WW8Num10z5"/>
    <w:rsid w:val="00AA293B"/>
  </w:style>
  <w:style w:type="character" w:customStyle="1" w:styleId="WW8Num10z6">
    <w:name w:val="WW8Num10z6"/>
    <w:rsid w:val="00AA293B"/>
  </w:style>
  <w:style w:type="character" w:customStyle="1" w:styleId="WW8Num10z7">
    <w:name w:val="WW8Num10z7"/>
    <w:rsid w:val="00AA293B"/>
  </w:style>
  <w:style w:type="character" w:customStyle="1" w:styleId="WW8Num10z8">
    <w:name w:val="WW8Num10z8"/>
    <w:rsid w:val="00AA293B"/>
  </w:style>
  <w:style w:type="character" w:customStyle="1" w:styleId="WW8Num11z0">
    <w:name w:val="WW8Num11z0"/>
    <w:rsid w:val="00AA293B"/>
  </w:style>
  <w:style w:type="character" w:customStyle="1" w:styleId="WW8Num11z1">
    <w:name w:val="WW8Num11z1"/>
    <w:rsid w:val="00AA293B"/>
    <w:rPr>
      <w:rFonts w:ascii="Symbol" w:hAnsi="Symbol" w:cs="Symbol"/>
    </w:rPr>
  </w:style>
  <w:style w:type="character" w:customStyle="1" w:styleId="WW8Num11z2">
    <w:name w:val="WW8Num11z2"/>
    <w:rsid w:val="00AA293B"/>
  </w:style>
  <w:style w:type="character" w:customStyle="1" w:styleId="WW8Num11z3">
    <w:name w:val="WW8Num11z3"/>
    <w:rsid w:val="00AA293B"/>
  </w:style>
  <w:style w:type="character" w:customStyle="1" w:styleId="WW8Num11z4">
    <w:name w:val="WW8Num11z4"/>
    <w:rsid w:val="00AA293B"/>
  </w:style>
  <w:style w:type="character" w:customStyle="1" w:styleId="WW8Num11z5">
    <w:name w:val="WW8Num11z5"/>
    <w:rsid w:val="00AA293B"/>
  </w:style>
  <w:style w:type="character" w:customStyle="1" w:styleId="WW8Num11z6">
    <w:name w:val="WW8Num11z6"/>
    <w:rsid w:val="00AA293B"/>
  </w:style>
  <w:style w:type="character" w:customStyle="1" w:styleId="WW8Num11z7">
    <w:name w:val="WW8Num11z7"/>
    <w:rsid w:val="00AA293B"/>
  </w:style>
  <w:style w:type="character" w:customStyle="1" w:styleId="WW8Num11z8">
    <w:name w:val="WW8Num11z8"/>
    <w:rsid w:val="00AA293B"/>
  </w:style>
  <w:style w:type="character" w:customStyle="1" w:styleId="WW8Num12z0">
    <w:name w:val="WW8Num12z0"/>
    <w:rsid w:val="00AA293B"/>
  </w:style>
  <w:style w:type="character" w:customStyle="1" w:styleId="WW8Num12z1">
    <w:name w:val="WW8Num12z1"/>
    <w:rsid w:val="00AA293B"/>
    <w:rPr>
      <w:b/>
      <w:bCs/>
    </w:rPr>
  </w:style>
  <w:style w:type="character" w:customStyle="1" w:styleId="WW8Num12z2">
    <w:name w:val="WW8Num12z2"/>
    <w:rsid w:val="00AA293B"/>
  </w:style>
  <w:style w:type="character" w:customStyle="1" w:styleId="WW8Num12z3">
    <w:name w:val="WW8Num12z3"/>
    <w:rsid w:val="00AA293B"/>
  </w:style>
  <w:style w:type="character" w:customStyle="1" w:styleId="WW8Num12z4">
    <w:name w:val="WW8Num12z4"/>
    <w:rsid w:val="00AA293B"/>
  </w:style>
  <w:style w:type="character" w:customStyle="1" w:styleId="WW8Num12z5">
    <w:name w:val="WW8Num12z5"/>
    <w:rsid w:val="00AA293B"/>
  </w:style>
  <w:style w:type="character" w:customStyle="1" w:styleId="WW8Num12z6">
    <w:name w:val="WW8Num12z6"/>
    <w:rsid w:val="00AA293B"/>
  </w:style>
  <w:style w:type="character" w:customStyle="1" w:styleId="WW8Num12z7">
    <w:name w:val="WW8Num12z7"/>
    <w:rsid w:val="00AA293B"/>
  </w:style>
  <w:style w:type="character" w:customStyle="1" w:styleId="WW8Num12z8">
    <w:name w:val="WW8Num12z8"/>
    <w:rsid w:val="00AA293B"/>
  </w:style>
  <w:style w:type="character" w:customStyle="1" w:styleId="WW8Num13z0">
    <w:name w:val="WW8Num13z0"/>
    <w:rsid w:val="00AA293B"/>
    <w:rPr>
      <w:rFonts w:ascii="Symbol" w:hAnsi="Symbol" w:cs="Symbol"/>
    </w:rPr>
  </w:style>
  <w:style w:type="character" w:customStyle="1" w:styleId="WW8Num13z1">
    <w:name w:val="WW8Num13z1"/>
    <w:rsid w:val="00AA293B"/>
    <w:rPr>
      <w:rFonts w:ascii="Courier New" w:hAnsi="Courier New" w:cs="Courier New"/>
    </w:rPr>
  </w:style>
  <w:style w:type="character" w:customStyle="1" w:styleId="WW8Num13z2">
    <w:name w:val="WW8Num13z2"/>
    <w:rsid w:val="00AA293B"/>
    <w:rPr>
      <w:rFonts w:ascii="Wingdings" w:hAnsi="Wingdings" w:cs="Wingdings"/>
    </w:rPr>
  </w:style>
  <w:style w:type="character" w:customStyle="1" w:styleId="WW8Num14z2">
    <w:name w:val="WW8Num14z2"/>
    <w:rsid w:val="00AA293B"/>
    <w:rPr>
      <w:rFonts w:ascii="Wingdings" w:hAnsi="Wingdings" w:cs="Wingdings"/>
    </w:rPr>
  </w:style>
  <w:style w:type="character" w:customStyle="1" w:styleId="WW8Num15z0">
    <w:name w:val="WW8Num15z0"/>
    <w:rsid w:val="00AA293B"/>
  </w:style>
  <w:style w:type="character" w:customStyle="1" w:styleId="WW8Num15z2">
    <w:name w:val="WW8Num15z2"/>
    <w:rsid w:val="00AA293B"/>
  </w:style>
  <w:style w:type="character" w:customStyle="1" w:styleId="WW8Num15z3">
    <w:name w:val="WW8Num15z3"/>
    <w:rsid w:val="00AA293B"/>
  </w:style>
  <w:style w:type="character" w:customStyle="1" w:styleId="WW8Num15z4">
    <w:name w:val="WW8Num15z4"/>
    <w:rsid w:val="00AA293B"/>
  </w:style>
  <w:style w:type="character" w:customStyle="1" w:styleId="WW8Num15z5">
    <w:name w:val="WW8Num15z5"/>
    <w:rsid w:val="00AA293B"/>
  </w:style>
  <w:style w:type="character" w:customStyle="1" w:styleId="WW8Num15z6">
    <w:name w:val="WW8Num15z6"/>
    <w:rsid w:val="00AA293B"/>
  </w:style>
  <w:style w:type="character" w:customStyle="1" w:styleId="WW8Num15z7">
    <w:name w:val="WW8Num15z7"/>
    <w:rsid w:val="00AA293B"/>
  </w:style>
  <w:style w:type="character" w:customStyle="1" w:styleId="WW8Num15z8">
    <w:name w:val="WW8Num15z8"/>
    <w:rsid w:val="00AA293B"/>
  </w:style>
  <w:style w:type="character" w:customStyle="1" w:styleId="WW8Num16z1">
    <w:name w:val="WW8Num16z1"/>
    <w:rsid w:val="00AA293B"/>
  </w:style>
  <w:style w:type="character" w:customStyle="1" w:styleId="WW8Num16z2">
    <w:name w:val="WW8Num16z2"/>
    <w:rsid w:val="00AA293B"/>
  </w:style>
  <w:style w:type="character" w:customStyle="1" w:styleId="WW8Num16z3">
    <w:name w:val="WW8Num16z3"/>
    <w:rsid w:val="00AA293B"/>
  </w:style>
  <w:style w:type="character" w:customStyle="1" w:styleId="WW8Num16z4">
    <w:name w:val="WW8Num16z4"/>
    <w:rsid w:val="00AA293B"/>
  </w:style>
  <w:style w:type="character" w:customStyle="1" w:styleId="WW8Num16z5">
    <w:name w:val="WW8Num16z5"/>
    <w:rsid w:val="00AA293B"/>
  </w:style>
  <w:style w:type="character" w:customStyle="1" w:styleId="WW8Num16z6">
    <w:name w:val="WW8Num16z6"/>
    <w:rsid w:val="00AA293B"/>
  </w:style>
  <w:style w:type="character" w:customStyle="1" w:styleId="WW8Num16z7">
    <w:name w:val="WW8Num16z7"/>
    <w:rsid w:val="00AA293B"/>
  </w:style>
  <w:style w:type="character" w:customStyle="1" w:styleId="WW8Num16z8">
    <w:name w:val="WW8Num16z8"/>
    <w:rsid w:val="00AA293B"/>
  </w:style>
  <w:style w:type="character" w:customStyle="1" w:styleId="WW8Num17z0">
    <w:name w:val="WW8Num17z0"/>
    <w:rsid w:val="00AA293B"/>
    <w:rPr>
      <w:rFonts w:ascii="Times New Roman" w:hAnsi="Times New Roman" w:cs="Times New Roman"/>
      <w:b w:val="0"/>
      <w:i w:val="0"/>
      <w:sz w:val="24"/>
      <w:szCs w:val="24"/>
    </w:rPr>
  </w:style>
  <w:style w:type="character" w:customStyle="1" w:styleId="WW8Num17z2">
    <w:name w:val="WW8Num17z2"/>
    <w:rsid w:val="00AA293B"/>
  </w:style>
  <w:style w:type="character" w:customStyle="1" w:styleId="WW8Num17z3">
    <w:name w:val="WW8Num17z3"/>
    <w:rsid w:val="00AA293B"/>
  </w:style>
  <w:style w:type="character" w:customStyle="1" w:styleId="WW8Num17z4">
    <w:name w:val="WW8Num17z4"/>
    <w:rsid w:val="00AA293B"/>
  </w:style>
  <w:style w:type="character" w:customStyle="1" w:styleId="WW8Num17z5">
    <w:name w:val="WW8Num17z5"/>
    <w:rsid w:val="00AA293B"/>
  </w:style>
  <w:style w:type="character" w:customStyle="1" w:styleId="WW8Num17z6">
    <w:name w:val="WW8Num17z6"/>
    <w:rsid w:val="00AA293B"/>
  </w:style>
  <w:style w:type="character" w:customStyle="1" w:styleId="WW8Num17z7">
    <w:name w:val="WW8Num17z7"/>
    <w:rsid w:val="00AA293B"/>
  </w:style>
  <w:style w:type="character" w:customStyle="1" w:styleId="WW8Num17z8">
    <w:name w:val="WW8Num17z8"/>
    <w:rsid w:val="00AA293B"/>
  </w:style>
  <w:style w:type="character" w:customStyle="1" w:styleId="WW8Num18z1">
    <w:name w:val="WW8Num18z1"/>
    <w:rsid w:val="00AA293B"/>
  </w:style>
  <w:style w:type="character" w:customStyle="1" w:styleId="WW8Num18z2">
    <w:name w:val="WW8Num18z2"/>
    <w:rsid w:val="00AA293B"/>
  </w:style>
  <w:style w:type="character" w:customStyle="1" w:styleId="WW8Num18z3">
    <w:name w:val="WW8Num18z3"/>
    <w:rsid w:val="00AA293B"/>
  </w:style>
  <w:style w:type="character" w:customStyle="1" w:styleId="WW8Num18z4">
    <w:name w:val="WW8Num18z4"/>
    <w:rsid w:val="00AA293B"/>
  </w:style>
  <w:style w:type="character" w:customStyle="1" w:styleId="WW8Num18z5">
    <w:name w:val="WW8Num18z5"/>
    <w:rsid w:val="00AA293B"/>
  </w:style>
  <w:style w:type="character" w:customStyle="1" w:styleId="WW8Num18z6">
    <w:name w:val="WW8Num18z6"/>
    <w:rsid w:val="00AA293B"/>
  </w:style>
  <w:style w:type="character" w:customStyle="1" w:styleId="WW8Num18z7">
    <w:name w:val="WW8Num18z7"/>
    <w:rsid w:val="00AA293B"/>
  </w:style>
  <w:style w:type="character" w:customStyle="1" w:styleId="WW8Num18z8">
    <w:name w:val="WW8Num18z8"/>
    <w:rsid w:val="00AA293B"/>
  </w:style>
  <w:style w:type="character" w:customStyle="1" w:styleId="WW8Num19z0">
    <w:name w:val="WW8Num19z0"/>
    <w:rsid w:val="00AA293B"/>
  </w:style>
  <w:style w:type="character" w:customStyle="1" w:styleId="WW8Num19z1">
    <w:name w:val="WW8Num19z1"/>
    <w:rsid w:val="00AA293B"/>
  </w:style>
  <w:style w:type="character" w:customStyle="1" w:styleId="WW8Num19z2">
    <w:name w:val="WW8Num19z2"/>
    <w:rsid w:val="00AA293B"/>
  </w:style>
  <w:style w:type="character" w:customStyle="1" w:styleId="WW8Num19z3">
    <w:name w:val="WW8Num19z3"/>
    <w:rsid w:val="00AA293B"/>
  </w:style>
  <w:style w:type="character" w:customStyle="1" w:styleId="WW8Num19z4">
    <w:name w:val="WW8Num19z4"/>
    <w:rsid w:val="00AA293B"/>
  </w:style>
  <w:style w:type="character" w:customStyle="1" w:styleId="WW8Num19z5">
    <w:name w:val="WW8Num19z5"/>
    <w:rsid w:val="00AA293B"/>
  </w:style>
  <w:style w:type="character" w:customStyle="1" w:styleId="WW8Num19z6">
    <w:name w:val="WW8Num19z6"/>
    <w:rsid w:val="00AA293B"/>
  </w:style>
  <w:style w:type="character" w:customStyle="1" w:styleId="WW8Num19z7">
    <w:name w:val="WW8Num19z7"/>
    <w:rsid w:val="00AA293B"/>
  </w:style>
  <w:style w:type="character" w:customStyle="1" w:styleId="WW8Num19z8">
    <w:name w:val="WW8Num19z8"/>
    <w:rsid w:val="00AA293B"/>
  </w:style>
  <w:style w:type="character" w:customStyle="1" w:styleId="WW8Num20z0">
    <w:name w:val="WW8Num20z0"/>
    <w:rsid w:val="00AA293B"/>
  </w:style>
  <w:style w:type="character" w:customStyle="1" w:styleId="WW8Num21z0">
    <w:name w:val="WW8Num21z0"/>
    <w:rsid w:val="00AA293B"/>
  </w:style>
  <w:style w:type="character" w:customStyle="1" w:styleId="WW8Num21z1">
    <w:name w:val="WW8Num21z1"/>
    <w:rsid w:val="00AA293B"/>
  </w:style>
  <w:style w:type="character" w:customStyle="1" w:styleId="WW8Num21z2">
    <w:name w:val="WW8Num21z2"/>
    <w:rsid w:val="00AA293B"/>
  </w:style>
  <w:style w:type="character" w:customStyle="1" w:styleId="WW8Num21z3">
    <w:name w:val="WW8Num21z3"/>
    <w:rsid w:val="00AA293B"/>
  </w:style>
  <w:style w:type="character" w:customStyle="1" w:styleId="WW8Num21z4">
    <w:name w:val="WW8Num21z4"/>
    <w:rsid w:val="00AA293B"/>
  </w:style>
  <w:style w:type="character" w:customStyle="1" w:styleId="WW8Num21z5">
    <w:name w:val="WW8Num21z5"/>
    <w:rsid w:val="00AA293B"/>
  </w:style>
  <w:style w:type="character" w:customStyle="1" w:styleId="WW8Num21z6">
    <w:name w:val="WW8Num21z6"/>
    <w:rsid w:val="00AA293B"/>
  </w:style>
  <w:style w:type="character" w:customStyle="1" w:styleId="WW8Num21z7">
    <w:name w:val="WW8Num21z7"/>
    <w:rsid w:val="00AA293B"/>
  </w:style>
  <w:style w:type="character" w:customStyle="1" w:styleId="WW8Num21z8">
    <w:name w:val="WW8Num21z8"/>
    <w:rsid w:val="00AA293B"/>
  </w:style>
  <w:style w:type="character" w:customStyle="1" w:styleId="WW8Num22z0">
    <w:name w:val="WW8Num22z0"/>
    <w:rsid w:val="00AA293B"/>
    <w:rPr>
      <w:rFonts w:ascii="Symbol" w:hAnsi="Symbol" w:cs="Symbol"/>
    </w:rPr>
  </w:style>
  <w:style w:type="character" w:customStyle="1" w:styleId="WW8Num22z1">
    <w:name w:val="WW8Num22z1"/>
    <w:rsid w:val="00AA293B"/>
    <w:rPr>
      <w:rFonts w:ascii="Courier New" w:hAnsi="Courier New" w:cs="Courier New"/>
    </w:rPr>
  </w:style>
  <w:style w:type="character" w:customStyle="1" w:styleId="WW8Num22z2">
    <w:name w:val="WW8Num22z2"/>
    <w:rsid w:val="00AA293B"/>
    <w:rPr>
      <w:rFonts w:ascii="Wingdings" w:hAnsi="Wingdings" w:cs="Wingdings"/>
    </w:rPr>
  </w:style>
  <w:style w:type="character" w:customStyle="1" w:styleId="WW8Num23z0">
    <w:name w:val="WW8Num23z0"/>
    <w:rsid w:val="00AA293B"/>
    <w:rPr>
      <w:b w:val="0"/>
      <w:bCs/>
    </w:rPr>
  </w:style>
  <w:style w:type="character" w:customStyle="1" w:styleId="WW8Num23z1">
    <w:name w:val="WW8Num23z1"/>
    <w:rsid w:val="00AA293B"/>
  </w:style>
  <w:style w:type="character" w:customStyle="1" w:styleId="WW8Num23z2">
    <w:name w:val="WW8Num23z2"/>
    <w:rsid w:val="00AA293B"/>
  </w:style>
  <w:style w:type="character" w:customStyle="1" w:styleId="WW8Num23z3">
    <w:name w:val="WW8Num23z3"/>
    <w:rsid w:val="00AA293B"/>
  </w:style>
  <w:style w:type="character" w:customStyle="1" w:styleId="WW8Num23z4">
    <w:name w:val="WW8Num23z4"/>
    <w:rsid w:val="00AA293B"/>
  </w:style>
  <w:style w:type="character" w:customStyle="1" w:styleId="WW8Num23z5">
    <w:name w:val="WW8Num23z5"/>
    <w:rsid w:val="00AA293B"/>
  </w:style>
  <w:style w:type="character" w:customStyle="1" w:styleId="WW8Num23z6">
    <w:name w:val="WW8Num23z6"/>
    <w:rsid w:val="00AA293B"/>
  </w:style>
  <w:style w:type="character" w:customStyle="1" w:styleId="WW8Num23z7">
    <w:name w:val="WW8Num23z7"/>
    <w:rsid w:val="00AA293B"/>
  </w:style>
  <w:style w:type="character" w:customStyle="1" w:styleId="WW8Num23z8">
    <w:name w:val="WW8Num23z8"/>
    <w:rsid w:val="00AA293B"/>
  </w:style>
  <w:style w:type="character" w:customStyle="1" w:styleId="WW8Num24z0">
    <w:name w:val="WW8Num24z0"/>
    <w:rsid w:val="00AA293B"/>
    <w:rPr>
      <w:rFonts w:ascii="Symbol" w:hAnsi="Symbol" w:cs="Symbol"/>
      <w:sz w:val="24"/>
      <w:szCs w:val="24"/>
    </w:rPr>
  </w:style>
  <w:style w:type="character" w:customStyle="1" w:styleId="WW8Num24z1">
    <w:name w:val="WW8Num24z1"/>
    <w:rsid w:val="00AA293B"/>
    <w:rPr>
      <w:rFonts w:ascii="Courier New" w:hAnsi="Courier New" w:cs="Courier New"/>
    </w:rPr>
  </w:style>
  <w:style w:type="character" w:customStyle="1" w:styleId="WW8Num24z2">
    <w:name w:val="WW8Num24z2"/>
    <w:rsid w:val="00AA293B"/>
    <w:rPr>
      <w:rFonts w:ascii="Wingdings" w:hAnsi="Wingdings" w:cs="Wingdings"/>
    </w:rPr>
  </w:style>
  <w:style w:type="character" w:customStyle="1" w:styleId="WW8Num24z3">
    <w:name w:val="WW8Num24z3"/>
    <w:rsid w:val="00AA293B"/>
    <w:rPr>
      <w:rFonts w:ascii="Symbol" w:hAnsi="Symbol" w:cs="Symbol"/>
    </w:rPr>
  </w:style>
  <w:style w:type="character" w:customStyle="1" w:styleId="WW8Num25z0">
    <w:name w:val="WW8Num25z0"/>
    <w:rsid w:val="00AA293B"/>
    <w:rPr>
      <w:rFonts w:ascii="Symbol" w:hAnsi="Symbol" w:cs="Symbol"/>
      <w:color w:val="auto"/>
    </w:rPr>
  </w:style>
  <w:style w:type="character" w:customStyle="1" w:styleId="WW8Num25z1">
    <w:name w:val="WW8Num25z1"/>
    <w:rsid w:val="00AA293B"/>
    <w:rPr>
      <w:rFonts w:ascii="Courier New" w:hAnsi="Courier New" w:cs="Courier New"/>
    </w:rPr>
  </w:style>
  <w:style w:type="character" w:customStyle="1" w:styleId="WW8Num25z2">
    <w:name w:val="WW8Num25z2"/>
    <w:rsid w:val="00AA293B"/>
    <w:rPr>
      <w:rFonts w:ascii="Wingdings" w:hAnsi="Wingdings" w:cs="Wingdings"/>
    </w:rPr>
  </w:style>
  <w:style w:type="character" w:customStyle="1" w:styleId="WW8Num25z3">
    <w:name w:val="WW8Num25z3"/>
    <w:rsid w:val="00AA293B"/>
    <w:rPr>
      <w:rFonts w:ascii="Symbol" w:hAnsi="Symbol" w:cs="Symbol"/>
    </w:rPr>
  </w:style>
  <w:style w:type="character" w:customStyle="1" w:styleId="WW8Num26z0">
    <w:name w:val="WW8Num26z0"/>
    <w:rsid w:val="00AA293B"/>
    <w:rPr>
      <w:rFonts w:ascii="Symbol" w:hAnsi="Symbol" w:cs="Symbol"/>
    </w:rPr>
  </w:style>
  <w:style w:type="character" w:customStyle="1" w:styleId="WW8Num26z1">
    <w:name w:val="WW8Num26z1"/>
    <w:rsid w:val="00AA293B"/>
    <w:rPr>
      <w:rFonts w:ascii="Courier New" w:hAnsi="Courier New" w:cs="Courier New"/>
    </w:rPr>
  </w:style>
  <w:style w:type="character" w:customStyle="1" w:styleId="WW8Num26z2">
    <w:name w:val="WW8Num26z2"/>
    <w:rsid w:val="00AA293B"/>
    <w:rPr>
      <w:rFonts w:ascii="Wingdings" w:hAnsi="Wingdings" w:cs="Wingdings"/>
    </w:rPr>
  </w:style>
  <w:style w:type="character" w:customStyle="1" w:styleId="WW8Num27z0">
    <w:name w:val="WW8Num27z0"/>
    <w:rsid w:val="00AA293B"/>
  </w:style>
  <w:style w:type="character" w:customStyle="1" w:styleId="WW8Num27z1">
    <w:name w:val="WW8Num27z1"/>
    <w:rsid w:val="00AA293B"/>
  </w:style>
  <w:style w:type="character" w:customStyle="1" w:styleId="WW8Num27z2">
    <w:name w:val="WW8Num27z2"/>
    <w:rsid w:val="00AA293B"/>
  </w:style>
  <w:style w:type="character" w:customStyle="1" w:styleId="WW8Num27z3">
    <w:name w:val="WW8Num27z3"/>
    <w:rsid w:val="00AA293B"/>
  </w:style>
  <w:style w:type="character" w:customStyle="1" w:styleId="WW8Num27z4">
    <w:name w:val="WW8Num27z4"/>
    <w:rsid w:val="00AA293B"/>
  </w:style>
  <w:style w:type="character" w:customStyle="1" w:styleId="WW8Num27z5">
    <w:name w:val="WW8Num27z5"/>
    <w:rsid w:val="00AA293B"/>
  </w:style>
  <w:style w:type="character" w:customStyle="1" w:styleId="WW8Num27z6">
    <w:name w:val="WW8Num27z6"/>
    <w:rsid w:val="00AA293B"/>
  </w:style>
  <w:style w:type="character" w:customStyle="1" w:styleId="WW8Num27z7">
    <w:name w:val="WW8Num27z7"/>
    <w:rsid w:val="00AA293B"/>
  </w:style>
  <w:style w:type="character" w:customStyle="1" w:styleId="WW8Num27z8">
    <w:name w:val="WW8Num27z8"/>
    <w:rsid w:val="00AA293B"/>
  </w:style>
  <w:style w:type="character" w:customStyle="1" w:styleId="WW8Num28z0">
    <w:name w:val="WW8Num28z0"/>
    <w:rsid w:val="00AA293B"/>
  </w:style>
  <w:style w:type="character" w:customStyle="1" w:styleId="WW8Num28z1">
    <w:name w:val="WW8Num28z1"/>
    <w:rsid w:val="00AA293B"/>
    <w:rPr>
      <w:rFonts w:ascii="Symbol" w:hAnsi="Symbol" w:cs="Symbol"/>
      <w:sz w:val="24"/>
      <w:szCs w:val="24"/>
    </w:rPr>
  </w:style>
  <w:style w:type="character" w:customStyle="1" w:styleId="WW8Num28z2">
    <w:name w:val="WW8Num28z2"/>
    <w:rsid w:val="00AA293B"/>
  </w:style>
  <w:style w:type="character" w:customStyle="1" w:styleId="WW8Num28z3">
    <w:name w:val="WW8Num28z3"/>
    <w:rsid w:val="00AA293B"/>
  </w:style>
  <w:style w:type="character" w:customStyle="1" w:styleId="WW8Num28z4">
    <w:name w:val="WW8Num28z4"/>
    <w:rsid w:val="00AA293B"/>
  </w:style>
  <w:style w:type="character" w:customStyle="1" w:styleId="WW8Num28z5">
    <w:name w:val="WW8Num28z5"/>
    <w:rsid w:val="00AA293B"/>
  </w:style>
  <w:style w:type="character" w:customStyle="1" w:styleId="WW8Num28z6">
    <w:name w:val="WW8Num28z6"/>
    <w:rsid w:val="00AA293B"/>
  </w:style>
  <w:style w:type="character" w:customStyle="1" w:styleId="WW8Num28z7">
    <w:name w:val="WW8Num28z7"/>
    <w:rsid w:val="00AA293B"/>
  </w:style>
  <w:style w:type="character" w:customStyle="1" w:styleId="WW8Num28z8">
    <w:name w:val="WW8Num28z8"/>
    <w:rsid w:val="00AA293B"/>
  </w:style>
  <w:style w:type="character" w:customStyle="1" w:styleId="WW8Num29z0">
    <w:name w:val="WW8Num29z0"/>
    <w:rsid w:val="00AA293B"/>
  </w:style>
  <w:style w:type="character" w:customStyle="1" w:styleId="WW8Num29z1">
    <w:name w:val="WW8Num29z1"/>
    <w:rsid w:val="00AA293B"/>
  </w:style>
  <w:style w:type="character" w:customStyle="1" w:styleId="WW8Num29z2">
    <w:name w:val="WW8Num29z2"/>
    <w:rsid w:val="00AA293B"/>
  </w:style>
  <w:style w:type="character" w:customStyle="1" w:styleId="WW8Num29z3">
    <w:name w:val="WW8Num29z3"/>
    <w:rsid w:val="00AA293B"/>
  </w:style>
  <w:style w:type="character" w:customStyle="1" w:styleId="WW8Num29z4">
    <w:name w:val="WW8Num29z4"/>
    <w:rsid w:val="00AA293B"/>
  </w:style>
  <w:style w:type="character" w:customStyle="1" w:styleId="WW8Num29z5">
    <w:name w:val="WW8Num29z5"/>
    <w:rsid w:val="00AA293B"/>
  </w:style>
  <w:style w:type="character" w:customStyle="1" w:styleId="WW8Num29z6">
    <w:name w:val="WW8Num29z6"/>
    <w:rsid w:val="00AA293B"/>
  </w:style>
  <w:style w:type="character" w:customStyle="1" w:styleId="WW8Num29z7">
    <w:name w:val="WW8Num29z7"/>
    <w:rsid w:val="00AA293B"/>
  </w:style>
  <w:style w:type="character" w:customStyle="1" w:styleId="WW8Num29z8">
    <w:name w:val="WW8Num29z8"/>
    <w:rsid w:val="00AA293B"/>
  </w:style>
  <w:style w:type="character" w:customStyle="1" w:styleId="WW8Num30z0">
    <w:name w:val="WW8Num30z0"/>
    <w:rsid w:val="00AA293B"/>
    <w:rPr>
      <w:rFonts w:ascii="Wingdings" w:hAnsi="Wingdings" w:cs="Wingdings"/>
    </w:rPr>
  </w:style>
  <w:style w:type="character" w:customStyle="1" w:styleId="WW8Num30z1">
    <w:name w:val="WW8Num30z1"/>
    <w:rsid w:val="00AA293B"/>
    <w:rPr>
      <w:rFonts w:ascii="Courier New" w:hAnsi="Courier New" w:cs="Courier New"/>
    </w:rPr>
  </w:style>
  <w:style w:type="character" w:customStyle="1" w:styleId="WW8Num30z3">
    <w:name w:val="WW8Num30z3"/>
    <w:rsid w:val="00AA293B"/>
    <w:rPr>
      <w:rFonts w:ascii="Symbol" w:hAnsi="Symbol" w:cs="Symbol"/>
    </w:rPr>
  </w:style>
  <w:style w:type="character" w:customStyle="1" w:styleId="WW8Num31z0">
    <w:name w:val="WW8Num31z0"/>
    <w:rsid w:val="00AA293B"/>
    <w:rPr>
      <w:rFonts w:ascii="Wingdings" w:hAnsi="Wingdings" w:cs="Wingdings"/>
    </w:rPr>
  </w:style>
  <w:style w:type="character" w:customStyle="1" w:styleId="WW8Num31z1">
    <w:name w:val="WW8Num31z1"/>
    <w:rsid w:val="00AA293B"/>
    <w:rPr>
      <w:rFonts w:ascii="Courier New" w:hAnsi="Courier New" w:cs="Courier New"/>
    </w:rPr>
  </w:style>
  <w:style w:type="character" w:customStyle="1" w:styleId="WW8Num31z3">
    <w:name w:val="WW8Num31z3"/>
    <w:rsid w:val="00AA293B"/>
    <w:rPr>
      <w:rFonts w:ascii="Symbol" w:hAnsi="Symbol" w:cs="Symbol"/>
    </w:rPr>
  </w:style>
  <w:style w:type="character" w:customStyle="1" w:styleId="WW8Num32z0">
    <w:name w:val="WW8Num32z0"/>
    <w:rsid w:val="00AA293B"/>
  </w:style>
  <w:style w:type="character" w:customStyle="1" w:styleId="WW8Num32z1">
    <w:name w:val="WW8Num32z1"/>
    <w:rsid w:val="00AA293B"/>
    <w:rPr>
      <w:rFonts w:ascii="Courier New" w:hAnsi="Courier New" w:cs="Courier New"/>
    </w:rPr>
  </w:style>
  <w:style w:type="character" w:customStyle="1" w:styleId="WW8Num32z2">
    <w:name w:val="WW8Num32z2"/>
    <w:rsid w:val="00AA293B"/>
    <w:rPr>
      <w:rFonts w:ascii="Wingdings" w:hAnsi="Wingdings" w:cs="Wingdings"/>
    </w:rPr>
  </w:style>
  <w:style w:type="character" w:customStyle="1" w:styleId="WW8Num32z3">
    <w:name w:val="WW8Num32z3"/>
    <w:rsid w:val="00AA293B"/>
    <w:rPr>
      <w:rFonts w:ascii="Symbol" w:hAnsi="Symbol" w:cs="Symbol"/>
    </w:rPr>
  </w:style>
  <w:style w:type="character" w:customStyle="1" w:styleId="FontStyle30">
    <w:name w:val="Font Style30"/>
    <w:rsid w:val="00AA293B"/>
    <w:rPr>
      <w:rFonts w:ascii="Times New Roman" w:hAnsi="Times New Roman" w:cs="Times New Roman"/>
      <w:sz w:val="28"/>
      <w:szCs w:val="28"/>
    </w:rPr>
  </w:style>
  <w:style w:type="paragraph" w:customStyle="1" w:styleId="318">
    <w:name w:val="Основной текст 31"/>
    <w:basedOn w:val="a3"/>
    <w:rsid w:val="00AA293B"/>
    <w:pPr>
      <w:suppressAutoHyphens/>
      <w:spacing w:after="120"/>
    </w:pPr>
    <w:rPr>
      <w:sz w:val="16"/>
      <w:szCs w:val="16"/>
      <w:lang w:eastAsia="zh-CN"/>
    </w:rPr>
  </w:style>
  <w:style w:type="paragraph" w:customStyle="1" w:styleId="219">
    <w:name w:val="Основной текст с отступом 21"/>
    <w:basedOn w:val="a3"/>
    <w:rsid w:val="00AA293B"/>
    <w:pPr>
      <w:suppressAutoHyphens/>
      <w:spacing w:after="120" w:line="480" w:lineRule="auto"/>
      <w:ind w:left="283"/>
    </w:pPr>
    <w:rPr>
      <w:lang w:eastAsia="zh-CN"/>
    </w:rPr>
  </w:style>
  <w:style w:type="paragraph" w:customStyle="1" w:styleId="afffffff2">
    <w:name w:val="Содержимое врезки"/>
    <w:basedOn w:val="a3"/>
    <w:rsid w:val="00AA293B"/>
    <w:pPr>
      <w:suppressAutoHyphens/>
    </w:pPr>
    <w:rPr>
      <w:lang w:eastAsia="zh-CN"/>
    </w:rPr>
  </w:style>
  <w:style w:type="paragraph" w:customStyle="1" w:styleId="text1">
    <w:name w:val="text1"/>
    <w:basedOn w:val="a3"/>
    <w:rsid w:val="00AA293B"/>
    <w:pPr>
      <w:spacing w:after="300"/>
    </w:pPr>
  </w:style>
  <w:style w:type="paragraph" w:styleId="afffffff3">
    <w:name w:val="TOC Heading"/>
    <w:basedOn w:val="11"/>
    <w:next w:val="a3"/>
    <w:qFormat/>
    <w:rsid w:val="00AA293B"/>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A293B"/>
    <w:rPr>
      <w:rFonts w:ascii="Times New Roman" w:hAnsi="Times New Roman" w:cs="Times New Roman"/>
      <w:sz w:val="18"/>
      <w:szCs w:val="18"/>
    </w:rPr>
  </w:style>
  <w:style w:type="paragraph" w:customStyle="1" w:styleId="afffffff4">
    <w:name w:val="Базовый"/>
    <w:rsid w:val="00AA293B"/>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A293B"/>
    <w:rPr>
      <w:rFonts w:cs="Times New Roman"/>
      <w:color w:val="0000FF"/>
      <w:u w:val="single"/>
    </w:rPr>
  </w:style>
  <w:style w:type="character" w:customStyle="1" w:styleId="textmaincenter">
    <w:name w:val="textmain_center"/>
    <w:rsid w:val="00AA293B"/>
  </w:style>
  <w:style w:type="character" w:customStyle="1" w:styleId="WW8Num2z3">
    <w:name w:val="WW8Num2z3"/>
    <w:rsid w:val="00AA293B"/>
  </w:style>
  <w:style w:type="character" w:customStyle="1" w:styleId="WW8Num2z4">
    <w:name w:val="WW8Num2z4"/>
    <w:rsid w:val="00AA293B"/>
  </w:style>
  <w:style w:type="character" w:customStyle="1" w:styleId="WW8Num2z5">
    <w:name w:val="WW8Num2z5"/>
    <w:rsid w:val="00AA293B"/>
  </w:style>
  <w:style w:type="character" w:customStyle="1" w:styleId="WW8Num2z6">
    <w:name w:val="WW8Num2z6"/>
    <w:rsid w:val="00AA293B"/>
  </w:style>
  <w:style w:type="character" w:customStyle="1" w:styleId="WW8Num2z7">
    <w:name w:val="WW8Num2z7"/>
    <w:rsid w:val="00AA293B"/>
  </w:style>
  <w:style w:type="character" w:customStyle="1" w:styleId="WW8Num2z8">
    <w:name w:val="WW8Num2z8"/>
    <w:rsid w:val="00AA293B"/>
  </w:style>
  <w:style w:type="character" w:customStyle="1" w:styleId="WW8Num3z4">
    <w:name w:val="WW8Num3z4"/>
    <w:rsid w:val="00AA293B"/>
  </w:style>
  <w:style w:type="character" w:customStyle="1" w:styleId="WW8Num3z5">
    <w:name w:val="WW8Num3z5"/>
    <w:rsid w:val="00AA293B"/>
  </w:style>
  <w:style w:type="character" w:customStyle="1" w:styleId="WW8Num3z6">
    <w:name w:val="WW8Num3z6"/>
    <w:rsid w:val="00AA293B"/>
  </w:style>
  <w:style w:type="character" w:customStyle="1" w:styleId="WW8Num3z7">
    <w:name w:val="WW8Num3z7"/>
    <w:rsid w:val="00AA293B"/>
  </w:style>
  <w:style w:type="character" w:customStyle="1" w:styleId="WW8Num3z8">
    <w:name w:val="WW8Num3z8"/>
    <w:rsid w:val="00AA293B"/>
  </w:style>
  <w:style w:type="paragraph" w:customStyle="1" w:styleId="LO-Normal">
    <w:name w:val="LO-Normal"/>
    <w:rsid w:val="00AA293B"/>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A293B"/>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A293B"/>
  </w:style>
  <w:style w:type="character" w:customStyle="1" w:styleId="afffffff6">
    <w:name w:val="Стиль Обычный"/>
    <w:rsid w:val="00AA293B"/>
    <w:rPr>
      <w:rFonts w:ascii="Times New Roman" w:hAnsi="Times New Roman"/>
      <w:sz w:val="24"/>
    </w:rPr>
  </w:style>
  <w:style w:type="paragraph" w:customStyle="1" w:styleId="2TimesNewRoman12">
    <w:name w:val="Стиль Заголовок 2 + Times New Roman 12 пт"/>
    <w:basedOn w:val="21"/>
    <w:rsid w:val="00AA293B"/>
    <w:rPr>
      <w:i w:val="0"/>
      <w:sz w:val="24"/>
      <w:lang w:eastAsia="ru-RU"/>
    </w:rPr>
  </w:style>
  <w:style w:type="paragraph" w:customStyle="1" w:styleId="afffffff7">
    <w:name w:val="Стиль Основной текст"/>
    <w:basedOn w:val="a3"/>
    <w:rsid w:val="00AA293B"/>
    <w:rPr>
      <w:szCs w:val="20"/>
    </w:rPr>
  </w:style>
  <w:style w:type="character" w:customStyle="1" w:styleId="1ffff2">
    <w:name w:val="Основной текст + Полужирный1"/>
    <w:rsid w:val="00AA293B"/>
    <w:rPr>
      <w:rFonts w:ascii="Times New Roman" w:hAnsi="Times New Roman" w:cs="Times New Roman"/>
      <w:b/>
      <w:bCs/>
      <w:sz w:val="20"/>
      <w:szCs w:val="20"/>
    </w:rPr>
  </w:style>
  <w:style w:type="paragraph" w:customStyle="1" w:styleId="319">
    <w:name w:val="Основной текст (3)1"/>
    <w:basedOn w:val="a3"/>
    <w:rsid w:val="00AA293B"/>
    <w:pPr>
      <w:shd w:val="clear" w:color="auto" w:fill="FFFFFF"/>
      <w:spacing w:before="300" w:after="180" w:line="240" w:lineRule="atLeast"/>
    </w:pPr>
    <w:rPr>
      <w:rFonts w:ascii="Garamond" w:hAnsi="Garamond"/>
    </w:rPr>
  </w:style>
  <w:style w:type="character" w:customStyle="1" w:styleId="48">
    <w:name w:val="Основной текст (4)"/>
    <w:link w:val="413"/>
    <w:rsid w:val="00AA293B"/>
    <w:rPr>
      <w:rFonts w:ascii="Garamond" w:hAnsi="Garamond"/>
      <w:sz w:val="24"/>
      <w:szCs w:val="24"/>
      <w:shd w:val="clear" w:color="auto" w:fill="FFFFFF"/>
    </w:rPr>
  </w:style>
  <w:style w:type="paragraph" w:customStyle="1" w:styleId="413">
    <w:name w:val="Основной текст (4)1"/>
    <w:basedOn w:val="a3"/>
    <w:link w:val="48"/>
    <w:rsid w:val="00AA293B"/>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A293B"/>
    <w:rPr>
      <w:rFonts w:ascii="Garamond" w:hAnsi="Garamond"/>
      <w:sz w:val="24"/>
      <w:szCs w:val="24"/>
      <w:shd w:val="clear" w:color="auto" w:fill="FFFFFF"/>
    </w:rPr>
  </w:style>
  <w:style w:type="paragraph" w:customStyle="1" w:styleId="21a">
    <w:name w:val="Подпись к картинке (2)1"/>
    <w:basedOn w:val="a3"/>
    <w:link w:val="2fb"/>
    <w:rsid w:val="00AA293B"/>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A293B"/>
    <w:rPr>
      <w:rFonts w:ascii="Garamond" w:hAnsi="Garamond"/>
      <w:b/>
      <w:bCs/>
      <w:sz w:val="18"/>
      <w:szCs w:val="18"/>
      <w:shd w:val="clear" w:color="auto" w:fill="FFFFFF"/>
    </w:rPr>
  </w:style>
  <w:style w:type="paragraph" w:customStyle="1" w:styleId="261">
    <w:name w:val="Основной текст (26)1"/>
    <w:basedOn w:val="a3"/>
    <w:link w:val="260"/>
    <w:uiPriority w:val="99"/>
    <w:rsid w:val="00AA293B"/>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A293B"/>
    <w:rPr>
      <w:rFonts w:ascii="Century Schoolbook" w:hAnsi="Century Schoolbook"/>
      <w:shd w:val="clear" w:color="auto" w:fill="FFFFFF"/>
    </w:rPr>
  </w:style>
  <w:style w:type="paragraph" w:customStyle="1" w:styleId="5310">
    <w:name w:val="Основной текст (53)1"/>
    <w:basedOn w:val="a3"/>
    <w:link w:val="531"/>
    <w:rsid w:val="00AA293B"/>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A293B"/>
    <w:rPr>
      <w:rFonts w:ascii="Century Schoolbook" w:hAnsi="Century Schoolbook"/>
      <w:sz w:val="26"/>
      <w:szCs w:val="26"/>
      <w:shd w:val="clear" w:color="auto" w:fill="FFFFFF"/>
    </w:rPr>
  </w:style>
  <w:style w:type="paragraph" w:customStyle="1" w:styleId="711">
    <w:name w:val="Основной текст (7)1"/>
    <w:basedOn w:val="a3"/>
    <w:link w:val="74"/>
    <w:rsid w:val="00AA293B"/>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A293B"/>
    <w:rPr>
      <w:rFonts w:ascii="Trebuchet MS" w:hAnsi="Trebuchet MS"/>
      <w:b/>
      <w:bCs/>
      <w:sz w:val="14"/>
      <w:szCs w:val="14"/>
      <w:shd w:val="clear" w:color="auto" w:fill="FFFFFF"/>
    </w:rPr>
  </w:style>
  <w:style w:type="paragraph" w:customStyle="1" w:styleId="811">
    <w:name w:val="Основной текст (81)1"/>
    <w:basedOn w:val="a3"/>
    <w:link w:val="810"/>
    <w:rsid w:val="00AA293B"/>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A293B"/>
    <w:rPr>
      <w:sz w:val="10"/>
      <w:szCs w:val="10"/>
      <w:shd w:val="clear" w:color="auto" w:fill="FFFFFF"/>
      <w:lang w:val="ru-RU" w:eastAsia="ru-RU"/>
    </w:rPr>
  </w:style>
  <w:style w:type="paragraph" w:customStyle="1" w:styleId="741">
    <w:name w:val="Основной текст (74)1"/>
    <w:basedOn w:val="a3"/>
    <w:link w:val="740"/>
    <w:rsid w:val="00AA293B"/>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A293B"/>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A293B"/>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A293B"/>
    <w:pPr>
      <w:ind w:firstLine="709"/>
      <w:jc w:val="both"/>
    </w:pPr>
    <w:rPr>
      <w:rFonts w:ascii="Verdana" w:hAnsi="Verdana"/>
      <w:bCs/>
      <w:sz w:val="20"/>
      <w:szCs w:val="20"/>
    </w:rPr>
  </w:style>
  <w:style w:type="character" w:customStyle="1" w:styleId="3f2">
    <w:name w:val="Основной текст3"/>
    <w:rsid w:val="00AA293B"/>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A293B"/>
    <w:pPr>
      <w:spacing w:line="360" w:lineRule="auto"/>
    </w:pPr>
    <w:rPr>
      <w:szCs w:val="20"/>
    </w:rPr>
  </w:style>
  <w:style w:type="paragraph" w:customStyle="1" w:styleId="21b">
    <w:name w:val="Красная строка 21"/>
    <w:basedOn w:val="aff9"/>
    <w:rsid w:val="00AA293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A293B"/>
    <w:rPr>
      <w:szCs w:val="20"/>
    </w:rPr>
  </w:style>
  <w:style w:type="paragraph" w:customStyle="1" w:styleId="Style100">
    <w:name w:val="Style10"/>
    <w:basedOn w:val="a3"/>
    <w:rsid w:val="00AA293B"/>
    <w:pPr>
      <w:widowControl w:val="0"/>
      <w:autoSpaceDE w:val="0"/>
      <w:autoSpaceDN w:val="0"/>
      <w:adjustRightInd w:val="0"/>
      <w:spacing w:line="321" w:lineRule="exact"/>
      <w:ind w:firstLine="485"/>
      <w:jc w:val="both"/>
    </w:pPr>
  </w:style>
  <w:style w:type="paragraph" w:customStyle="1" w:styleId="u">
    <w:name w:val="u"/>
    <w:basedOn w:val="a3"/>
    <w:rsid w:val="00AA293B"/>
    <w:pPr>
      <w:spacing w:before="100" w:beforeAutospacing="1" w:after="100" w:afterAutospacing="1"/>
    </w:pPr>
  </w:style>
  <w:style w:type="character" w:customStyle="1" w:styleId="FontStyle95">
    <w:name w:val="Font Style95"/>
    <w:rsid w:val="00AA293B"/>
    <w:rPr>
      <w:rFonts w:ascii="Times New Roman" w:hAnsi="Times New Roman" w:cs="Times New Roman"/>
      <w:sz w:val="22"/>
      <w:szCs w:val="22"/>
    </w:rPr>
  </w:style>
  <w:style w:type="character" w:customStyle="1" w:styleId="FontStyle94">
    <w:name w:val="Font Style94"/>
    <w:rsid w:val="00AA293B"/>
    <w:rPr>
      <w:rFonts w:ascii="Times New Roman" w:hAnsi="Times New Roman" w:cs="Times New Roman"/>
      <w:b/>
      <w:bCs/>
      <w:sz w:val="22"/>
      <w:szCs w:val="22"/>
    </w:rPr>
  </w:style>
  <w:style w:type="character" w:customStyle="1" w:styleId="FontStyle231">
    <w:name w:val="Font Style231"/>
    <w:rsid w:val="00AA293B"/>
    <w:rPr>
      <w:rFonts w:ascii="Times New Roman" w:hAnsi="Times New Roman" w:cs="Times New Roman"/>
      <w:sz w:val="26"/>
      <w:szCs w:val="26"/>
    </w:rPr>
  </w:style>
  <w:style w:type="character" w:customStyle="1" w:styleId="Heading1Char1">
    <w:name w:val="Heading 1 Char1"/>
    <w:aliases w:val="Знак Char1"/>
    <w:locked/>
    <w:rsid w:val="00AA293B"/>
    <w:rPr>
      <w:rFonts w:ascii="Times New Roman" w:hAnsi="Times New Roman" w:cs="Tahoma"/>
      <w:b/>
      <w:bCs/>
      <w:kern w:val="32"/>
      <w:sz w:val="32"/>
      <w:szCs w:val="32"/>
      <w:lang w:eastAsia="ru-RU"/>
    </w:rPr>
  </w:style>
  <w:style w:type="character" w:customStyle="1" w:styleId="news">
    <w:name w:val="news"/>
    <w:rsid w:val="00AA293B"/>
    <w:rPr>
      <w:rFonts w:ascii="Times New Roman" w:hAnsi="Times New Roman" w:cs="Times New Roman"/>
    </w:rPr>
  </w:style>
  <w:style w:type="character" w:customStyle="1" w:styleId="hl">
    <w:name w:val="hl"/>
    <w:rsid w:val="00AA293B"/>
    <w:rPr>
      <w:rFonts w:cs="Times New Roman"/>
    </w:rPr>
  </w:style>
  <w:style w:type="character" w:customStyle="1" w:styleId="DocumentMapChar">
    <w:name w:val="Document Map Char"/>
    <w:semiHidden/>
    <w:locked/>
    <w:rsid w:val="00AA293B"/>
    <w:rPr>
      <w:rFonts w:ascii="Tahoma" w:hAnsi="Tahoma" w:cs="Tahoma"/>
      <w:lang w:val="ru-RU" w:eastAsia="ru-RU" w:bidi="ar-SA"/>
    </w:rPr>
  </w:style>
  <w:style w:type="character" w:customStyle="1" w:styleId="BodyText3Char">
    <w:name w:val="Body Text 3 Char"/>
    <w:aliases w:val="Знак5 Char"/>
    <w:locked/>
    <w:rsid w:val="00AA293B"/>
    <w:rPr>
      <w:sz w:val="16"/>
      <w:szCs w:val="16"/>
      <w:lang w:val="ru-RU" w:eastAsia="ru-RU" w:bidi="ar-SA"/>
    </w:rPr>
  </w:style>
  <w:style w:type="character" w:customStyle="1" w:styleId="BalloonTextChar">
    <w:name w:val="Balloon Text Char"/>
    <w:locked/>
    <w:rsid w:val="00AA293B"/>
    <w:rPr>
      <w:rFonts w:ascii="Tahoma" w:hAnsi="Tahoma" w:cs="Tahoma"/>
      <w:sz w:val="16"/>
      <w:szCs w:val="16"/>
      <w:lang w:val="ru-RU" w:eastAsia="ru-RU" w:bidi="ar-SA"/>
    </w:rPr>
  </w:style>
  <w:style w:type="character" w:customStyle="1" w:styleId="FontStyle145">
    <w:name w:val="Font Style145"/>
    <w:rsid w:val="00AA293B"/>
    <w:rPr>
      <w:rFonts w:ascii="Times New Roman" w:hAnsi="Times New Roman" w:cs="Times New Roman"/>
      <w:color w:val="000000"/>
      <w:sz w:val="18"/>
      <w:szCs w:val="18"/>
    </w:rPr>
  </w:style>
  <w:style w:type="character" w:customStyle="1" w:styleId="FontStyle215">
    <w:name w:val="Font Style215"/>
    <w:rsid w:val="00AA293B"/>
    <w:rPr>
      <w:rFonts w:ascii="Times New Roman" w:hAnsi="Times New Roman" w:cs="Times New Roman"/>
      <w:b/>
      <w:bCs/>
      <w:color w:val="000000"/>
      <w:sz w:val="18"/>
      <w:szCs w:val="18"/>
    </w:rPr>
  </w:style>
  <w:style w:type="character" w:customStyle="1" w:styleId="FontStyle153">
    <w:name w:val="Font Style153"/>
    <w:rsid w:val="00AA293B"/>
    <w:rPr>
      <w:rFonts w:ascii="Times New Roman" w:hAnsi="Times New Roman" w:cs="Times New Roman"/>
      <w:i/>
      <w:iCs/>
      <w:color w:val="000000"/>
      <w:sz w:val="18"/>
      <w:szCs w:val="18"/>
    </w:rPr>
  </w:style>
  <w:style w:type="paragraph" w:customStyle="1" w:styleId="Style101">
    <w:name w:val="Style101"/>
    <w:basedOn w:val="a3"/>
    <w:rsid w:val="00AA293B"/>
    <w:pPr>
      <w:widowControl w:val="0"/>
      <w:suppressAutoHyphens/>
      <w:autoSpaceDE w:val="0"/>
      <w:spacing w:line="240" w:lineRule="atLeast"/>
    </w:pPr>
    <w:rPr>
      <w:sz w:val="20"/>
      <w:szCs w:val="20"/>
      <w:lang w:eastAsia="ar-SA"/>
    </w:rPr>
  </w:style>
  <w:style w:type="character" w:customStyle="1" w:styleId="FontStyle173">
    <w:name w:val="Font Style173"/>
    <w:rsid w:val="00AA293B"/>
    <w:rPr>
      <w:rFonts w:ascii="Times New Roman" w:hAnsi="Times New Roman" w:cs="Times New Roman"/>
      <w:i/>
      <w:iCs/>
      <w:color w:val="000000"/>
      <w:spacing w:val="20"/>
      <w:sz w:val="18"/>
      <w:szCs w:val="18"/>
    </w:rPr>
  </w:style>
  <w:style w:type="paragraph" w:customStyle="1" w:styleId="Style92">
    <w:name w:val="Style92"/>
    <w:basedOn w:val="a3"/>
    <w:rsid w:val="00AA293B"/>
    <w:pPr>
      <w:widowControl w:val="0"/>
      <w:suppressAutoHyphens/>
      <w:autoSpaceDE w:val="0"/>
      <w:spacing w:line="240" w:lineRule="atLeast"/>
    </w:pPr>
    <w:rPr>
      <w:sz w:val="20"/>
      <w:szCs w:val="20"/>
      <w:lang w:eastAsia="ar-SA"/>
    </w:rPr>
  </w:style>
  <w:style w:type="paragraph" w:customStyle="1" w:styleId="Style87">
    <w:name w:val="Style87"/>
    <w:basedOn w:val="a3"/>
    <w:rsid w:val="00AA293B"/>
    <w:pPr>
      <w:widowControl w:val="0"/>
      <w:suppressAutoHyphens/>
      <w:autoSpaceDE w:val="0"/>
      <w:spacing w:line="240" w:lineRule="atLeast"/>
    </w:pPr>
    <w:rPr>
      <w:sz w:val="20"/>
      <w:szCs w:val="20"/>
      <w:lang w:eastAsia="ar-SA"/>
    </w:rPr>
  </w:style>
  <w:style w:type="paragraph" w:customStyle="1" w:styleId="Style44">
    <w:name w:val="Style44"/>
    <w:basedOn w:val="a3"/>
    <w:rsid w:val="00AA293B"/>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A293B"/>
    <w:rPr>
      <w:rFonts w:ascii="Arial" w:hAnsi="Arial" w:cs="Arial"/>
      <w:b/>
      <w:bCs/>
      <w:sz w:val="18"/>
      <w:szCs w:val="18"/>
    </w:rPr>
  </w:style>
  <w:style w:type="character" w:customStyle="1" w:styleId="FontStyle255">
    <w:name w:val="Font Style255"/>
    <w:rsid w:val="00AA293B"/>
    <w:rPr>
      <w:rFonts w:ascii="Times New Roman" w:hAnsi="Times New Roman" w:cs="Times New Roman"/>
      <w:b/>
      <w:bCs/>
      <w:i/>
      <w:iCs/>
      <w:sz w:val="20"/>
      <w:szCs w:val="20"/>
    </w:rPr>
  </w:style>
  <w:style w:type="character" w:customStyle="1" w:styleId="FontStyle256">
    <w:name w:val="Font Style256"/>
    <w:rsid w:val="00AA293B"/>
    <w:rPr>
      <w:rFonts w:ascii="Times New Roman" w:hAnsi="Times New Roman" w:cs="Times New Roman"/>
      <w:b/>
      <w:bCs/>
      <w:sz w:val="20"/>
      <w:szCs w:val="20"/>
    </w:rPr>
  </w:style>
  <w:style w:type="character" w:customStyle="1" w:styleId="FontStyle240">
    <w:name w:val="Font Style240"/>
    <w:rsid w:val="00AA293B"/>
    <w:rPr>
      <w:rFonts w:ascii="Times New Roman" w:hAnsi="Times New Roman" w:cs="Times New Roman"/>
      <w:sz w:val="18"/>
      <w:szCs w:val="18"/>
    </w:rPr>
  </w:style>
  <w:style w:type="character" w:customStyle="1" w:styleId="FontStyle253">
    <w:name w:val="Font Style253"/>
    <w:rsid w:val="00AA293B"/>
    <w:rPr>
      <w:rFonts w:ascii="Times New Roman" w:hAnsi="Times New Roman" w:cs="Times New Roman"/>
      <w:i/>
      <w:iCs/>
      <w:sz w:val="18"/>
      <w:szCs w:val="18"/>
    </w:rPr>
  </w:style>
  <w:style w:type="character" w:customStyle="1" w:styleId="FontStyle234">
    <w:name w:val="Font Style234"/>
    <w:rsid w:val="00AA293B"/>
    <w:rPr>
      <w:rFonts w:ascii="Arial" w:hAnsi="Arial" w:cs="Arial"/>
      <w:b/>
      <w:bCs/>
      <w:sz w:val="16"/>
      <w:szCs w:val="16"/>
    </w:rPr>
  </w:style>
  <w:style w:type="paragraph" w:customStyle="1" w:styleId="Style55">
    <w:name w:val="Style55"/>
    <w:basedOn w:val="a3"/>
    <w:rsid w:val="00AA293B"/>
    <w:pPr>
      <w:widowControl w:val="0"/>
      <w:autoSpaceDE w:val="0"/>
      <w:autoSpaceDN w:val="0"/>
      <w:adjustRightInd w:val="0"/>
    </w:pPr>
    <w:rPr>
      <w:rFonts w:ascii="Segoe UI" w:hAnsi="Segoe UI" w:cs="Segoe UI"/>
    </w:rPr>
  </w:style>
  <w:style w:type="paragraph" w:customStyle="1" w:styleId="Style69">
    <w:name w:val="Style69"/>
    <w:basedOn w:val="a3"/>
    <w:rsid w:val="00AA293B"/>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A293B"/>
    <w:pPr>
      <w:widowControl w:val="0"/>
      <w:autoSpaceDE w:val="0"/>
      <w:autoSpaceDN w:val="0"/>
      <w:adjustRightInd w:val="0"/>
    </w:pPr>
    <w:rPr>
      <w:rFonts w:ascii="Segoe UI" w:hAnsi="Segoe UI" w:cs="Segoe UI"/>
    </w:rPr>
  </w:style>
  <w:style w:type="character" w:customStyle="1" w:styleId="FontStyle271">
    <w:name w:val="Font Style271"/>
    <w:rsid w:val="00AA293B"/>
    <w:rPr>
      <w:rFonts w:ascii="Arial" w:hAnsi="Arial" w:cs="Arial"/>
      <w:b/>
      <w:bCs/>
      <w:spacing w:val="-10"/>
      <w:sz w:val="18"/>
      <w:szCs w:val="18"/>
    </w:rPr>
  </w:style>
  <w:style w:type="character" w:customStyle="1" w:styleId="FontStyle38">
    <w:name w:val="Font Style38"/>
    <w:rsid w:val="00AA293B"/>
    <w:rPr>
      <w:rFonts w:ascii="Times New Roman" w:hAnsi="Times New Roman" w:cs="Times New Roman"/>
      <w:sz w:val="28"/>
      <w:szCs w:val="28"/>
    </w:rPr>
  </w:style>
  <w:style w:type="character" w:customStyle="1" w:styleId="FontStyle35">
    <w:name w:val="Font Style35"/>
    <w:rsid w:val="00AA293B"/>
    <w:rPr>
      <w:rFonts w:ascii="Times New Roman" w:hAnsi="Times New Roman" w:cs="Times New Roman"/>
      <w:sz w:val="26"/>
      <w:szCs w:val="26"/>
    </w:rPr>
  </w:style>
  <w:style w:type="paragraph" w:customStyle="1" w:styleId="Style15">
    <w:name w:val="Style15"/>
    <w:basedOn w:val="a3"/>
    <w:rsid w:val="00AA293B"/>
    <w:pPr>
      <w:widowControl w:val="0"/>
      <w:autoSpaceDE w:val="0"/>
      <w:autoSpaceDN w:val="0"/>
      <w:adjustRightInd w:val="0"/>
      <w:spacing w:line="482" w:lineRule="exact"/>
      <w:ind w:firstLine="701"/>
      <w:jc w:val="both"/>
    </w:pPr>
  </w:style>
  <w:style w:type="paragraph" w:customStyle="1" w:styleId="Style22">
    <w:name w:val="Style22"/>
    <w:basedOn w:val="a3"/>
    <w:rsid w:val="00AA293B"/>
    <w:pPr>
      <w:widowControl w:val="0"/>
      <w:autoSpaceDE w:val="0"/>
      <w:autoSpaceDN w:val="0"/>
      <w:adjustRightInd w:val="0"/>
      <w:spacing w:line="274" w:lineRule="exact"/>
    </w:pPr>
  </w:style>
  <w:style w:type="character" w:customStyle="1" w:styleId="citation">
    <w:name w:val="citation"/>
    <w:rsid w:val="00AA293B"/>
  </w:style>
  <w:style w:type="character" w:customStyle="1" w:styleId="xmlemitalic10">
    <w:name w:val="xmlemitalic1"/>
    <w:rsid w:val="00AA293B"/>
  </w:style>
  <w:style w:type="paragraph" w:customStyle="1" w:styleId="nospacing">
    <w:name w:val="nospacing"/>
    <w:basedOn w:val="a3"/>
    <w:rsid w:val="00AA293B"/>
    <w:pPr>
      <w:spacing w:before="100" w:beforeAutospacing="1" w:after="100" w:afterAutospacing="1"/>
    </w:pPr>
  </w:style>
  <w:style w:type="paragraph" w:customStyle="1" w:styleId="afffffff9">
    <w:name w:val="...... . ......."/>
    <w:basedOn w:val="Default"/>
    <w:next w:val="Default"/>
    <w:rsid w:val="00AA293B"/>
    <w:rPr>
      <w:color w:val="auto"/>
    </w:rPr>
  </w:style>
  <w:style w:type="paragraph" w:customStyle="1" w:styleId="PrilogRazd">
    <w:name w:val="Prilog Razd"/>
    <w:rsid w:val="00AA293B"/>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A293B"/>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A293B"/>
    <w:rPr>
      <w:rFonts w:ascii="Calibri" w:hAnsi="Calibri"/>
      <w:i/>
      <w:iCs/>
      <w:sz w:val="24"/>
      <w:szCs w:val="24"/>
      <w:lang w:val="ru-RU" w:eastAsia="en-US" w:bidi="ar-SA"/>
    </w:rPr>
  </w:style>
  <w:style w:type="character" w:customStyle="1" w:styleId="640">
    <w:name w:val="Знак Знак64"/>
    <w:locked/>
    <w:rsid w:val="00AA293B"/>
    <w:rPr>
      <w:b/>
      <w:bCs/>
      <w:sz w:val="28"/>
      <w:szCs w:val="28"/>
      <w:lang w:val="ru-RU" w:eastAsia="ru-RU" w:bidi="ar-SA"/>
    </w:rPr>
  </w:style>
  <w:style w:type="character" w:customStyle="1" w:styleId="FontStyle133">
    <w:name w:val="Font Style133"/>
    <w:rsid w:val="00AA293B"/>
    <w:rPr>
      <w:rFonts w:ascii="Times New Roman" w:hAnsi="Times New Roman" w:cs="Times New Roman"/>
      <w:i/>
      <w:iCs/>
      <w:sz w:val="18"/>
      <w:szCs w:val="18"/>
    </w:rPr>
  </w:style>
  <w:style w:type="character" w:customStyle="1" w:styleId="blk3">
    <w:name w:val="blk3"/>
    <w:rsid w:val="00AA293B"/>
    <w:rPr>
      <w:vanish w:val="0"/>
    </w:rPr>
  </w:style>
  <w:style w:type="paragraph" w:customStyle="1" w:styleId="afffffffa">
    <w:name w:val="Словарная статья"/>
    <w:basedOn w:val="a3"/>
    <w:next w:val="a3"/>
    <w:rsid w:val="00AA293B"/>
    <w:pPr>
      <w:autoSpaceDE w:val="0"/>
      <w:autoSpaceDN w:val="0"/>
      <w:adjustRightInd w:val="0"/>
      <w:ind w:left="170" w:right="118"/>
      <w:jc w:val="both"/>
    </w:pPr>
    <w:rPr>
      <w:rFonts w:ascii="Arial" w:hAnsi="Arial"/>
      <w:sz w:val="20"/>
      <w:szCs w:val="20"/>
    </w:rPr>
  </w:style>
  <w:style w:type="character" w:customStyle="1" w:styleId="FontStyle214">
    <w:name w:val="Font Style214"/>
    <w:rsid w:val="00AA293B"/>
    <w:rPr>
      <w:rFonts w:ascii="Trebuchet MS" w:hAnsi="Trebuchet MS" w:cs="Trebuchet MS"/>
      <w:b/>
      <w:bCs/>
      <w:color w:val="000000"/>
      <w:sz w:val="22"/>
      <w:szCs w:val="22"/>
    </w:rPr>
  </w:style>
  <w:style w:type="character" w:customStyle="1" w:styleId="afffffffb">
    <w:name w:val="Цветовое выделение"/>
    <w:rsid w:val="00AA293B"/>
    <w:rPr>
      <w:b/>
      <w:bCs/>
      <w:color w:val="000080"/>
      <w:sz w:val="22"/>
      <w:szCs w:val="22"/>
    </w:rPr>
  </w:style>
  <w:style w:type="character" w:customStyle="1" w:styleId="afffffffc">
    <w:name w:val="Гипертекстовая ссылка"/>
    <w:rsid w:val="00AA293B"/>
    <w:rPr>
      <w:b/>
      <w:bCs/>
      <w:color w:val="008000"/>
      <w:sz w:val="22"/>
      <w:szCs w:val="22"/>
      <w:u w:val="single"/>
    </w:rPr>
  </w:style>
  <w:style w:type="paragraph" w:customStyle="1" w:styleId="Tst1">
    <w:name w:val="Tst1"/>
    <w:basedOn w:val="a3"/>
    <w:rsid w:val="00AA293B"/>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A293B"/>
    <w:rPr>
      <w:sz w:val="24"/>
      <w:lang w:val="ru-RU" w:eastAsia="ru-RU" w:bidi="ar-SA"/>
    </w:rPr>
  </w:style>
  <w:style w:type="character" w:customStyle="1" w:styleId="FontStyle816">
    <w:name w:val="Font Style816"/>
    <w:rsid w:val="00AA293B"/>
    <w:rPr>
      <w:rFonts w:ascii="Times New Roman" w:hAnsi="Times New Roman" w:cs="Times New Roman"/>
      <w:sz w:val="20"/>
      <w:szCs w:val="20"/>
    </w:rPr>
  </w:style>
  <w:style w:type="paragraph" w:customStyle="1" w:styleId="opredelenie">
    <w:name w:val="opredelenie"/>
    <w:basedOn w:val="a3"/>
    <w:rsid w:val="00AA293B"/>
    <w:pPr>
      <w:spacing w:before="100" w:beforeAutospacing="1" w:after="100" w:afterAutospacing="1"/>
    </w:pPr>
  </w:style>
  <w:style w:type="paragraph" w:customStyle="1" w:styleId="afffffffd">
    <w:name w:val="НУМ"/>
    <w:basedOn w:val="afff3"/>
    <w:next w:val="afff3"/>
    <w:rsid w:val="00AA293B"/>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A293B"/>
    <w:rPr>
      <w:rFonts w:ascii="Cambria" w:eastAsia="Times New Roman" w:hAnsi="Cambria" w:cs="Times New Roman" w:hint="default"/>
      <w:b/>
      <w:bCs/>
      <w:color w:val="4F81BD"/>
      <w:sz w:val="26"/>
      <w:szCs w:val="26"/>
    </w:rPr>
  </w:style>
  <w:style w:type="character" w:customStyle="1" w:styleId="280">
    <w:name w:val="Знак Знак28"/>
    <w:locked/>
    <w:rsid w:val="00AA293B"/>
    <w:rPr>
      <w:b/>
      <w:bCs/>
      <w:lang w:val="ru-RU" w:eastAsia="ru-RU" w:bidi="ar-SA"/>
    </w:rPr>
  </w:style>
  <w:style w:type="paragraph" w:customStyle="1" w:styleId="afffffffe">
    <w:name w:val="ТЕМА"/>
    <w:basedOn w:val="a3"/>
    <w:rsid w:val="00AA293B"/>
    <w:pPr>
      <w:spacing w:after="60" w:line="264" w:lineRule="auto"/>
      <w:jc w:val="both"/>
    </w:pPr>
    <w:rPr>
      <w:rFonts w:ascii="Arial" w:hAnsi="Arial"/>
      <w:b/>
      <w:sz w:val="30"/>
    </w:rPr>
  </w:style>
  <w:style w:type="character" w:customStyle="1" w:styleId="3f3">
    <w:name w:val="Гиперссылка3"/>
    <w:rsid w:val="00AA293B"/>
    <w:rPr>
      <w:strike w:val="0"/>
      <w:dstrike w:val="0"/>
      <w:color w:val="2C437A"/>
      <w:u w:val="none"/>
    </w:rPr>
  </w:style>
  <w:style w:type="paragraph" w:customStyle="1" w:styleId="affffffff">
    <w:name w:val="Список М"/>
    <w:basedOn w:val="afff3"/>
    <w:rsid w:val="00AA293B"/>
    <w:pPr>
      <w:spacing w:before="0" w:beforeAutospacing="0" w:after="0" w:afterAutospacing="0" w:line="288" w:lineRule="auto"/>
      <w:jc w:val="both"/>
    </w:pPr>
    <w:rPr>
      <w:sz w:val="30"/>
      <w:szCs w:val="30"/>
      <w:lang w:bidi="ar-SA"/>
    </w:rPr>
  </w:style>
  <w:style w:type="character" w:customStyle="1" w:styleId="FontStyle31">
    <w:name w:val="Font Style31"/>
    <w:rsid w:val="00AA293B"/>
    <w:rPr>
      <w:rFonts w:ascii="Times New Roman" w:hAnsi="Times New Roman" w:cs="Times New Roman"/>
      <w:b/>
      <w:bCs/>
      <w:sz w:val="28"/>
      <w:szCs w:val="28"/>
    </w:rPr>
  </w:style>
  <w:style w:type="character" w:customStyle="1" w:styleId="480">
    <w:name w:val="Знак Знак48"/>
    <w:locked/>
    <w:rsid w:val="00AA293B"/>
    <w:rPr>
      <w:b/>
      <w:bCs/>
      <w:sz w:val="27"/>
      <w:szCs w:val="27"/>
      <w:lang w:val="ru-RU" w:eastAsia="ru-RU" w:bidi="ar-SA"/>
    </w:rPr>
  </w:style>
  <w:style w:type="character" w:customStyle="1" w:styleId="511">
    <w:name w:val="Знак5 Знак Знак1"/>
    <w:locked/>
    <w:rsid w:val="00AA293B"/>
    <w:rPr>
      <w:sz w:val="16"/>
      <w:szCs w:val="16"/>
      <w:lang w:val="ru-RU" w:eastAsia="ru-RU" w:bidi="ar-SA"/>
    </w:rPr>
  </w:style>
  <w:style w:type="table" w:customStyle="1" w:styleId="1ffff3">
    <w:name w:val="Сетка таблицы1"/>
    <w:basedOn w:val="a5"/>
    <w:rsid w:val="00AA293B"/>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A293B"/>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A293B"/>
    <w:rPr>
      <w:b/>
      <w:bCs/>
      <w:sz w:val="28"/>
      <w:szCs w:val="28"/>
      <w:lang w:val="ru-RU" w:eastAsia="ru-RU" w:bidi="ar-SA"/>
    </w:rPr>
  </w:style>
  <w:style w:type="character" w:customStyle="1" w:styleId="hl1">
    <w:name w:val="hl1"/>
    <w:rsid w:val="00AA293B"/>
    <w:rPr>
      <w:color w:val="4682B4"/>
    </w:rPr>
  </w:style>
  <w:style w:type="character" w:customStyle="1" w:styleId="font23">
    <w:name w:val="font23"/>
    <w:rsid w:val="00AA293B"/>
  </w:style>
  <w:style w:type="character" w:customStyle="1" w:styleId="texttext1">
    <w:name w:val="texttext1"/>
    <w:rsid w:val="00AA293B"/>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A293B"/>
    <w:rPr>
      <w:rFonts w:ascii="Times New Roman" w:hAnsi="Times New Roman" w:cs="Times New Roman" w:hint="default"/>
      <w:b/>
      <w:bCs/>
      <w:sz w:val="24"/>
      <w:szCs w:val="24"/>
    </w:rPr>
  </w:style>
  <w:style w:type="character" w:customStyle="1" w:styleId="authorabout1">
    <w:name w:val="authorabout1"/>
    <w:rsid w:val="00AA293B"/>
    <w:rPr>
      <w:vanish w:val="0"/>
      <w:sz w:val="26"/>
      <w:szCs w:val="26"/>
    </w:rPr>
  </w:style>
  <w:style w:type="character" w:customStyle="1" w:styleId="authorabout">
    <w:name w:val="authorabout"/>
    <w:rsid w:val="00AA293B"/>
    <w:rPr>
      <w:rFonts w:ascii="Times New Roman" w:hAnsi="Times New Roman" w:cs="Times New Roman" w:hint="default"/>
    </w:rPr>
  </w:style>
  <w:style w:type="character" w:customStyle="1" w:styleId="textbf">
    <w:name w:val="textbf"/>
    <w:rsid w:val="00AA293B"/>
    <w:rPr>
      <w:rFonts w:cs="Times New Roman"/>
    </w:rPr>
  </w:style>
  <w:style w:type="character" w:customStyle="1" w:styleId="textit">
    <w:name w:val="textit"/>
    <w:rsid w:val="00AA293B"/>
    <w:rPr>
      <w:rFonts w:cs="Times New Roman"/>
    </w:rPr>
  </w:style>
  <w:style w:type="character" w:customStyle="1" w:styleId="textdoc1">
    <w:name w:val="textdoc1"/>
    <w:rsid w:val="00AA293B"/>
    <w:rPr>
      <w:rFonts w:cs="Times New Roman"/>
    </w:rPr>
  </w:style>
  <w:style w:type="paragraph" w:customStyle="1" w:styleId="textdoc">
    <w:name w:val="textdoc"/>
    <w:basedOn w:val="a3"/>
    <w:rsid w:val="00AA293B"/>
    <w:pPr>
      <w:spacing w:before="100" w:beforeAutospacing="1" w:after="100" w:afterAutospacing="1"/>
    </w:pPr>
  </w:style>
  <w:style w:type="paragraph" w:customStyle="1" w:styleId="msonormalcxsplast">
    <w:name w:val="msonormalcxsplast"/>
    <w:basedOn w:val="a3"/>
    <w:rsid w:val="00AA293B"/>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A293B"/>
    <w:pPr>
      <w:spacing w:before="100" w:beforeAutospacing="1" w:after="100" w:afterAutospacing="1"/>
    </w:pPr>
    <w:rPr>
      <w:rFonts w:ascii="Arial" w:hAnsi="Arial" w:cs="Arial"/>
      <w:color w:val="000000"/>
      <w:sz w:val="20"/>
      <w:szCs w:val="20"/>
    </w:rPr>
  </w:style>
  <w:style w:type="character" w:customStyle="1" w:styleId="FontStyle52">
    <w:name w:val="Font Style52"/>
    <w:rsid w:val="00AA293B"/>
    <w:rPr>
      <w:rFonts w:ascii="Times New Roman" w:hAnsi="Times New Roman" w:cs="Times New Roman"/>
      <w:sz w:val="20"/>
      <w:szCs w:val="20"/>
    </w:rPr>
  </w:style>
  <w:style w:type="character" w:customStyle="1" w:styleId="t9">
    <w:name w:val="t9"/>
    <w:rsid w:val="00AA293B"/>
  </w:style>
  <w:style w:type="character" w:customStyle="1" w:styleId="t10">
    <w:name w:val="t10"/>
    <w:rsid w:val="00AA293B"/>
  </w:style>
  <w:style w:type="character" w:customStyle="1" w:styleId="snsep">
    <w:name w:val="snsep"/>
    <w:rsid w:val="00AA293B"/>
  </w:style>
  <w:style w:type="character" w:customStyle="1" w:styleId="FontStyle56">
    <w:name w:val="Font Style56"/>
    <w:rsid w:val="00AA293B"/>
    <w:rPr>
      <w:rFonts w:ascii="Times New Roman" w:hAnsi="Times New Roman" w:cs="Times New Roman"/>
      <w:sz w:val="22"/>
      <w:szCs w:val="22"/>
    </w:rPr>
  </w:style>
  <w:style w:type="paragraph" w:customStyle="1" w:styleId="normalrus">
    <w:name w:val="normalrus"/>
    <w:basedOn w:val="a3"/>
    <w:rsid w:val="00AA293B"/>
    <w:pPr>
      <w:spacing w:before="100" w:beforeAutospacing="1" w:after="100" w:afterAutospacing="1"/>
    </w:pPr>
  </w:style>
  <w:style w:type="paragraph" w:customStyle="1" w:styleId="listnum">
    <w:name w:val="listnum"/>
    <w:basedOn w:val="a3"/>
    <w:rsid w:val="00AA293B"/>
    <w:pPr>
      <w:spacing w:before="100" w:beforeAutospacing="1" w:after="100" w:afterAutospacing="1"/>
    </w:pPr>
  </w:style>
  <w:style w:type="character" w:customStyle="1" w:styleId="bold">
    <w:name w:val="bold"/>
    <w:rsid w:val="00AA293B"/>
    <w:rPr>
      <w:rFonts w:cs="Times New Roman"/>
    </w:rPr>
  </w:style>
  <w:style w:type="character" w:customStyle="1" w:styleId="133">
    <w:name w:val="табл_заголовок_13 Знак"/>
    <w:link w:val="134"/>
    <w:locked/>
    <w:rsid w:val="00AA293B"/>
    <w:rPr>
      <w:b/>
      <w:bCs/>
      <w:sz w:val="26"/>
      <w:lang w:eastAsia="ru-RU"/>
    </w:rPr>
  </w:style>
  <w:style w:type="paragraph" w:customStyle="1" w:styleId="134">
    <w:name w:val="табл_заголовок_13"/>
    <w:basedOn w:val="a3"/>
    <w:link w:val="133"/>
    <w:rsid w:val="00AA293B"/>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A293B"/>
    <w:rPr>
      <w:rFonts w:ascii="Courier New" w:eastAsia="Calibri" w:hAnsi="Courier New"/>
      <w:sz w:val="20"/>
      <w:szCs w:val="20"/>
    </w:rPr>
  </w:style>
  <w:style w:type="paragraph" w:customStyle="1" w:styleId="a0cxspmiddle">
    <w:name w:val="a0cxspmiddle"/>
    <w:basedOn w:val="a3"/>
    <w:rsid w:val="00AA293B"/>
    <w:pPr>
      <w:spacing w:before="100" w:beforeAutospacing="1" w:after="100" w:afterAutospacing="1"/>
    </w:pPr>
  </w:style>
  <w:style w:type="character" w:customStyle="1" w:styleId="wrc131">
    <w:name w:val="wrc131"/>
    <w:rsid w:val="00AA293B"/>
    <w:rPr>
      <w:vanish/>
    </w:rPr>
  </w:style>
  <w:style w:type="character" w:customStyle="1" w:styleId="mw-editsection">
    <w:name w:val="mw-editsection"/>
    <w:rsid w:val="00AA293B"/>
  </w:style>
  <w:style w:type="character" w:customStyle="1" w:styleId="num0">
    <w:name w:val="num0"/>
    <w:rsid w:val="00AA293B"/>
  </w:style>
  <w:style w:type="paragraph" w:customStyle="1" w:styleId="c3">
    <w:name w:val="c3"/>
    <w:basedOn w:val="a3"/>
    <w:rsid w:val="00AA293B"/>
    <w:pPr>
      <w:spacing w:before="100" w:beforeAutospacing="1" w:after="100" w:afterAutospacing="1"/>
    </w:pPr>
  </w:style>
  <w:style w:type="character" w:customStyle="1" w:styleId="c4">
    <w:name w:val="c4"/>
    <w:rsid w:val="00AA293B"/>
  </w:style>
  <w:style w:type="paragraph" w:customStyle="1" w:styleId="HTML12">
    <w:name w:val="Стандартный HTML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A293B"/>
    <w:rPr>
      <w:rFonts w:cs="Times New Roman"/>
    </w:rPr>
  </w:style>
  <w:style w:type="character" w:customStyle="1" w:styleId="BalloonTextChar1">
    <w:name w:val="Balloon Text Char1"/>
    <w:locked/>
    <w:rsid w:val="00AA293B"/>
    <w:rPr>
      <w:rFonts w:cs="Times New Roman"/>
      <w:sz w:val="2"/>
    </w:rPr>
  </w:style>
  <w:style w:type="character" w:customStyle="1" w:styleId="highlight">
    <w:name w:val="highlight"/>
    <w:rsid w:val="00AA293B"/>
    <w:rPr>
      <w:rFonts w:cs="Times New Roman"/>
    </w:rPr>
  </w:style>
  <w:style w:type="character" w:customStyle="1" w:styleId="style80">
    <w:name w:val="style8"/>
    <w:rsid w:val="00AA293B"/>
    <w:rPr>
      <w:rFonts w:cs="Times New Roman"/>
    </w:rPr>
  </w:style>
  <w:style w:type="character" w:customStyle="1" w:styleId="b-serp-itemtextpassage">
    <w:name w:val="b-serp-item__text_passage"/>
    <w:rsid w:val="00AA293B"/>
    <w:rPr>
      <w:rFonts w:cs="Times New Roman"/>
    </w:rPr>
  </w:style>
  <w:style w:type="character" w:customStyle="1" w:styleId="postbody">
    <w:name w:val="postbody"/>
    <w:rsid w:val="00AA293B"/>
    <w:rPr>
      <w:rFonts w:cs="Times New Roman"/>
    </w:rPr>
  </w:style>
  <w:style w:type="paragraph" w:customStyle="1" w:styleId="ptx2">
    <w:name w:val="ptx2"/>
    <w:basedOn w:val="a3"/>
    <w:rsid w:val="00AA293B"/>
    <w:pPr>
      <w:spacing w:before="100" w:beforeAutospacing="1" w:after="100" w:afterAutospacing="1"/>
    </w:pPr>
  </w:style>
  <w:style w:type="character" w:customStyle="1" w:styleId="512">
    <w:name w:val="Заголовок 5 Знак1"/>
    <w:locked/>
    <w:rsid w:val="00AA293B"/>
    <w:rPr>
      <w:b/>
      <w:bCs/>
      <w:i/>
      <w:iCs/>
      <w:sz w:val="26"/>
      <w:szCs w:val="26"/>
    </w:rPr>
  </w:style>
  <w:style w:type="character" w:customStyle="1" w:styleId="affffffff0">
    <w:name w:val="Выделение жирным"/>
    <w:rsid w:val="00AA293B"/>
    <w:rPr>
      <w:b/>
    </w:rPr>
  </w:style>
  <w:style w:type="character" w:customStyle="1" w:styleId="ListLabel1">
    <w:name w:val="ListLabel 1"/>
    <w:rsid w:val="00AA293B"/>
    <w:rPr>
      <w:color w:val="000000"/>
      <w:spacing w:val="0"/>
      <w:position w:val="0"/>
      <w:sz w:val="20"/>
      <w:u w:val="none"/>
      <w:vertAlign w:val="baseline"/>
    </w:rPr>
  </w:style>
  <w:style w:type="character" w:customStyle="1" w:styleId="ListLabel2">
    <w:name w:val="ListLabel 2"/>
    <w:rsid w:val="00AA293B"/>
  </w:style>
  <w:style w:type="character" w:customStyle="1" w:styleId="ListLabel3">
    <w:name w:val="ListLabel 3"/>
    <w:rsid w:val="00AA293B"/>
    <w:rPr>
      <w:b/>
    </w:rPr>
  </w:style>
  <w:style w:type="character" w:customStyle="1" w:styleId="ListLabel4">
    <w:name w:val="ListLabel 4"/>
    <w:rsid w:val="00AA293B"/>
  </w:style>
  <w:style w:type="character" w:customStyle="1" w:styleId="ListLabel5">
    <w:name w:val="ListLabel 5"/>
    <w:rsid w:val="00AA293B"/>
    <w:rPr>
      <w:color w:val="00000A"/>
    </w:rPr>
  </w:style>
  <w:style w:type="character" w:customStyle="1" w:styleId="ListLabel6">
    <w:name w:val="ListLabel 6"/>
    <w:rsid w:val="00AA293B"/>
    <w:rPr>
      <w:sz w:val="20"/>
    </w:rPr>
  </w:style>
  <w:style w:type="character" w:customStyle="1" w:styleId="2fe">
    <w:name w:val="Название Знак2"/>
    <w:locked/>
    <w:rsid w:val="00AA293B"/>
    <w:rPr>
      <w:rFonts w:cs="Mangal"/>
      <w:i/>
      <w:iCs/>
      <w:color w:val="00000A"/>
      <w:sz w:val="24"/>
      <w:szCs w:val="24"/>
    </w:rPr>
  </w:style>
  <w:style w:type="character" w:customStyle="1" w:styleId="2ff">
    <w:name w:val="Схема документа Знак2"/>
    <w:locked/>
    <w:rsid w:val="00AA293B"/>
    <w:rPr>
      <w:rFonts w:ascii="Tahoma" w:hAnsi="Tahoma" w:cs="Tahoma"/>
      <w:color w:val="00000A"/>
      <w:shd w:val="clear" w:color="auto" w:fill="000080"/>
    </w:rPr>
  </w:style>
  <w:style w:type="character" w:customStyle="1" w:styleId="322">
    <w:name w:val="Основной текст с отступом 3 Знак2"/>
    <w:semiHidden/>
    <w:locked/>
    <w:rsid w:val="00AA293B"/>
    <w:rPr>
      <w:color w:val="00000A"/>
      <w:sz w:val="16"/>
      <w:szCs w:val="16"/>
      <w:lang w:val="ru-RU" w:eastAsia="ru-RU" w:bidi="ar-SA"/>
    </w:rPr>
  </w:style>
  <w:style w:type="character" w:customStyle="1" w:styleId="2ff0">
    <w:name w:val="Нижний колонтитул Знак2"/>
    <w:locked/>
    <w:rsid w:val="00AA293B"/>
    <w:rPr>
      <w:sz w:val="24"/>
      <w:szCs w:val="24"/>
    </w:rPr>
  </w:style>
  <w:style w:type="character" w:customStyle="1" w:styleId="2ff1">
    <w:name w:val="Текст выноски Знак2"/>
    <w:locked/>
    <w:rsid w:val="00AA293B"/>
    <w:rPr>
      <w:rFonts w:ascii="Tahoma" w:hAnsi="Tahoma"/>
      <w:color w:val="00000A"/>
      <w:sz w:val="16"/>
      <w:szCs w:val="16"/>
    </w:rPr>
  </w:style>
  <w:style w:type="character" w:customStyle="1" w:styleId="HTML20">
    <w:name w:val="Стандартный HTML Знак2"/>
    <w:locked/>
    <w:rsid w:val="00AA293B"/>
    <w:rPr>
      <w:rFonts w:ascii="Courier New" w:hAnsi="Courier New" w:cs="Courier New"/>
      <w:color w:val="00000A"/>
    </w:rPr>
  </w:style>
  <w:style w:type="character" w:customStyle="1" w:styleId="226">
    <w:name w:val="Основной текст 2 Знак2"/>
    <w:locked/>
    <w:rsid w:val="00AA293B"/>
    <w:rPr>
      <w:sz w:val="24"/>
      <w:szCs w:val="24"/>
    </w:rPr>
  </w:style>
  <w:style w:type="paragraph" w:customStyle="1" w:styleId="affffffff1">
    <w:name w:val="Заглавие"/>
    <w:basedOn w:val="afffffff4"/>
    <w:rsid w:val="00AA293B"/>
    <w:pPr>
      <w:jc w:val="center"/>
    </w:pPr>
    <w:rPr>
      <w:sz w:val="20"/>
      <w:szCs w:val="20"/>
    </w:rPr>
  </w:style>
  <w:style w:type="table" w:customStyle="1" w:styleId="119">
    <w:name w:val="Сетка таблицы11"/>
    <w:basedOn w:val="a5"/>
    <w:rsid w:val="00AA293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A293B"/>
    <w:rPr>
      <w:b/>
      <w:bCs/>
      <w:sz w:val="22"/>
      <w:szCs w:val="22"/>
      <w:lang w:val="ru-RU" w:eastAsia="ru-RU" w:bidi="ar-SA"/>
    </w:rPr>
  </w:style>
  <w:style w:type="character" w:customStyle="1" w:styleId="420">
    <w:name w:val="Знак Знак42"/>
    <w:rsid w:val="00AA293B"/>
    <w:rPr>
      <w:sz w:val="24"/>
      <w:szCs w:val="24"/>
      <w:lang w:val="ru-RU" w:eastAsia="ru-RU" w:bidi="ar-SA"/>
    </w:rPr>
  </w:style>
  <w:style w:type="character" w:customStyle="1" w:styleId="ft1834">
    <w:name w:val="ft1834"/>
    <w:rsid w:val="00AA293B"/>
  </w:style>
  <w:style w:type="character" w:customStyle="1" w:styleId="ft1846">
    <w:name w:val="ft1846"/>
    <w:rsid w:val="00AA293B"/>
  </w:style>
  <w:style w:type="character" w:customStyle="1" w:styleId="ft1850">
    <w:name w:val="ft1850"/>
    <w:rsid w:val="00AA293B"/>
  </w:style>
  <w:style w:type="character" w:customStyle="1" w:styleId="ft1994">
    <w:name w:val="ft1994"/>
    <w:rsid w:val="00AA293B"/>
  </w:style>
  <w:style w:type="character" w:customStyle="1" w:styleId="ft2006">
    <w:name w:val="ft2006"/>
    <w:rsid w:val="00AA293B"/>
  </w:style>
  <w:style w:type="character" w:customStyle="1" w:styleId="ft2181">
    <w:name w:val="ft2181"/>
    <w:rsid w:val="00AA293B"/>
  </w:style>
  <w:style w:type="character" w:customStyle="1" w:styleId="ft2193">
    <w:name w:val="ft2193"/>
    <w:rsid w:val="00AA293B"/>
  </w:style>
  <w:style w:type="character" w:customStyle="1" w:styleId="ft2205">
    <w:name w:val="ft2205"/>
    <w:rsid w:val="00AA293B"/>
  </w:style>
  <w:style w:type="character" w:customStyle="1" w:styleId="ft2213">
    <w:name w:val="ft2213"/>
    <w:rsid w:val="00AA293B"/>
  </w:style>
  <w:style w:type="paragraph" w:customStyle="1" w:styleId="-10-11">
    <w:name w:val="А-10-11"/>
    <w:basedOn w:val="a3"/>
    <w:rsid w:val="00AA293B"/>
    <w:pPr>
      <w:spacing w:line="233" w:lineRule="exact"/>
      <w:ind w:firstLine="397"/>
      <w:jc w:val="both"/>
    </w:pPr>
    <w:rPr>
      <w:sz w:val="20"/>
      <w:szCs w:val="20"/>
    </w:rPr>
  </w:style>
  <w:style w:type="paragraph" w:customStyle="1" w:styleId="Lang">
    <w:name w:val="Lang"/>
    <w:basedOn w:val="a3"/>
    <w:rsid w:val="00AA293B"/>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A293B"/>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A293B"/>
    <w:pPr>
      <w:suppressAutoHyphens/>
      <w:jc w:val="center"/>
    </w:pPr>
    <w:rPr>
      <w:sz w:val="26"/>
      <w:lang w:eastAsia="ar-SA"/>
    </w:rPr>
  </w:style>
  <w:style w:type="paragraph" w:customStyle="1" w:styleId="2ff2">
    <w:name w:val="Заголовок_2"/>
    <w:basedOn w:val="a3"/>
    <w:rsid w:val="00AA293B"/>
    <w:pPr>
      <w:spacing w:line="360" w:lineRule="auto"/>
      <w:jc w:val="both"/>
    </w:pPr>
    <w:rPr>
      <w:rFonts w:ascii="Arial" w:hAnsi="Arial"/>
      <w:b/>
      <w:i/>
      <w:sz w:val="28"/>
      <w:szCs w:val="20"/>
    </w:rPr>
  </w:style>
  <w:style w:type="paragraph" w:customStyle="1" w:styleId="affffffff2">
    <w:name w:val="Абзац_СУБД"/>
    <w:basedOn w:val="a3"/>
    <w:rsid w:val="00AA293B"/>
    <w:pPr>
      <w:spacing w:line="360" w:lineRule="auto"/>
      <w:ind w:firstLine="720"/>
      <w:jc w:val="both"/>
    </w:pPr>
    <w:rPr>
      <w:rFonts w:ascii="Arial" w:hAnsi="Arial"/>
      <w:sz w:val="28"/>
      <w:szCs w:val="20"/>
    </w:rPr>
  </w:style>
  <w:style w:type="character" w:customStyle="1" w:styleId="f1">
    <w:name w:val="f1"/>
    <w:rsid w:val="00AA293B"/>
    <w:rPr>
      <w:rFonts w:cs="Times New Roman"/>
    </w:rPr>
  </w:style>
  <w:style w:type="paragraph" w:customStyle="1" w:styleId="075">
    <w:name w:val="Стиль Нумерованный список + сверху: (одинарная Авто  075 пт лини..."/>
    <w:basedOn w:val="a2"/>
    <w:rsid w:val="00AA293B"/>
    <w:pPr>
      <w:numPr>
        <w:numId w:val="0"/>
      </w:numPr>
      <w:tabs>
        <w:tab w:val="left" w:pos="720"/>
        <w:tab w:val="left" w:pos="1354"/>
      </w:tabs>
      <w:ind w:left="360" w:hanging="360"/>
    </w:pPr>
    <w:rPr>
      <w:sz w:val="24"/>
      <w:lang w:eastAsia="ru-RU"/>
    </w:rPr>
  </w:style>
  <w:style w:type="paragraph" w:customStyle="1" w:styleId="4a">
    <w:name w:val="Обычный4"/>
    <w:rsid w:val="00AA293B"/>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A293B"/>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A293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A293B"/>
  </w:style>
  <w:style w:type="character" w:customStyle="1" w:styleId="ft776">
    <w:name w:val="ft776"/>
    <w:rsid w:val="00AA293B"/>
  </w:style>
  <w:style w:type="character" w:customStyle="1" w:styleId="ft431">
    <w:name w:val="ft431"/>
    <w:rsid w:val="00AA293B"/>
  </w:style>
  <w:style w:type="character" w:customStyle="1" w:styleId="ft793">
    <w:name w:val="ft793"/>
    <w:rsid w:val="00AA293B"/>
  </w:style>
  <w:style w:type="character" w:customStyle="1" w:styleId="ft802">
    <w:name w:val="ft802"/>
    <w:rsid w:val="00AA293B"/>
  </w:style>
  <w:style w:type="character" w:customStyle="1" w:styleId="ft890">
    <w:name w:val="ft890"/>
    <w:rsid w:val="00AA293B"/>
  </w:style>
  <w:style w:type="character" w:customStyle="1" w:styleId="ft904">
    <w:name w:val="ft904"/>
    <w:rsid w:val="00AA293B"/>
  </w:style>
  <w:style w:type="character" w:customStyle="1" w:styleId="ft914">
    <w:name w:val="ft914"/>
    <w:rsid w:val="00AA293B"/>
  </w:style>
  <w:style w:type="character" w:customStyle="1" w:styleId="HTMLPreformattedChar">
    <w:name w:val="HTML Preformatted Char"/>
    <w:locked/>
    <w:rsid w:val="00AA293B"/>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A293B"/>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A293B"/>
    <w:pPr>
      <w:keepNext/>
      <w:outlineLvl w:val="2"/>
    </w:pPr>
    <w:rPr>
      <w:rFonts w:eastAsia="Calibri"/>
      <w:szCs w:val="20"/>
    </w:rPr>
  </w:style>
  <w:style w:type="character" w:customStyle="1" w:styleId="review-h52">
    <w:name w:val="review-h52"/>
    <w:rsid w:val="00AA293B"/>
    <w:rPr>
      <w:rFonts w:cs="Times New Roman"/>
      <w:b/>
      <w:bCs/>
      <w:color w:val="004080"/>
      <w:sz w:val="18"/>
      <w:szCs w:val="18"/>
      <w:u w:val="none"/>
    </w:rPr>
  </w:style>
  <w:style w:type="character" w:customStyle="1" w:styleId="BodyText2Char">
    <w:name w:val="Body Text 2 Char"/>
    <w:locked/>
    <w:rsid w:val="00AA293B"/>
    <w:rPr>
      <w:rFonts w:ascii="Calibri" w:hAnsi="Calibri"/>
      <w:sz w:val="22"/>
      <w:szCs w:val="22"/>
      <w:lang w:val="ru-RU" w:eastAsia="ru-RU" w:bidi="ar-SA"/>
    </w:rPr>
  </w:style>
  <w:style w:type="paragraph" w:customStyle="1" w:styleId="1TimesNewRoman12">
    <w:name w:val="Стиль Загол. 1 ур. + Times New Roman 12 пт"/>
    <w:basedOn w:val="a3"/>
    <w:rsid w:val="00AA293B"/>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A293B"/>
    <w:rPr>
      <w:sz w:val="24"/>
      <w:szCs w:val="24"/>
      <w:lang w:val="ru-RU" w:eastAsia="ru-RU" w:bidi="ar-SA"/>
    </w:rPr>
  </w:style>
  <w:style w:type="character" w:customStyle="1" w:styleId="BodyText2Char1">
    <w:name w:val="Body Text 2 Char1"/>
    <w:semiHidden/>
    <w:locked/>
    <w:rsid w:val="00AA293B"/>
    <w:rPr>
      <w:rFonts w:ascii="Calibri" w:hAnsi="Calibri"/>
      <w:lang w:val="ru-RU" w:eastAsia="ru-RU" w:bidi="ar-SA"/>
    </w:rPr>
  </w:style>
  <w:style w:type="paragraph" w:customStyle="1" w:styleId="affffffff3">
    <w:name w:val="НаКурсач"/>
    <w:basedOn w:val="a3"/>
    <w:rsid w:val="00AA293B"/>
    <w:pPr>
      <w:spacing w:line="312" w:lineRule="auto"/>
      <w:jc w:val="both"/>
    </w:pPr>
    <w:rPr>
      <w:sz w:val="28"/>
    </w:rPr>
  </w:style>
  <w:style w:type="character" w:customStyle="1" w:styleId="Heading8Char">
    <w:name w:val="Heading 8 Char"/>
    <w:semiHidden/>
    <w:locked/>
    <w:rsid w:val="00AA293B"/>
    <w:rPr>
      <w:rFonts w:ascii="Cambria" w:hAnsi="Cambria"/>
      <w:color w:val="404040"/>
      <w:lang w:val="ru-RU" w:eastAsia="ru-RU" w:bidi="ar-SA"/>
    </w:rPr>
  </w:style>
  <w:style w:type="character" w:customStyle="1" w:styleId="a10">
    <w:name w:val="a1"/>
    <w:rsid w:val="00AA293B"/>
    <w:rPr>
      <w:rFonts w:cs="Times New Roman"/>
    </w:rPr>
  </w:style>
  <w:style w:type="character" w:customStyle="1" w:styleId="94">
    <w:name w:val="Знак Знак9"/>
    <w:locked/>
    <w:rsid w:val="00AA293B"/>
    <w:rPr>
      <w:sz w:val="16"/>
      <w:szCs w:val="16"/>
      <w:lang w:val="ru-RU" w:eastAsia="ar-SA" w:bidi="ar-SA"/>
    </w:rPr>
  </w:style>
  <w:style w:type="character" w:customStyle="1" w:styleId="136">
    <w:name w:val="Знак Знак13"/>
    <w:locked/>
    <w:rsid w:val="00AA293B"/>
    <w:rPr>
      <w:b/>
      <w:bCs/>
      <w:sz w:val="27"/>
      <w:szCs w:val="27"/>
      <w:lang w:val="ru-RU" w:eastAsia="ru-RU" w:bidi="ar-SA"/>
    </w:rPr>
  </w:style>
  <w:style w:type="character" w:customStyle="1" w:styleId="1ffff5">
    <w:name w:val="Сильное выделение1"/>
    <w:rsid w:val="00AA293B"/>
    <w:rPr>
      <w:b/>
    </w:rPr>
  </w:style>
  <w:style w:type="paragraph" w:customStyle="1" w:styleId="HTML13">
    <w:name w:val="Стандартный HTML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A293B"/>
    <w:rPr>
      <w:rFonts w:ascii="Arial" w:hAnsi="Arial" w:cs="Arial"/>
      <w:b/>
      <w:bCs/>
      <w:kern w:val="32"/>
      <w:sz w:val="32"/>
      <w:szCs w:val="32"/>
    </w:rPr>
  </w:style>
  <w:style w:type="character" w:customStyle="1" w:styleId="31a">
    <w:name w:val="Знак Знак31"/>
    <w:rsid w:val="00AA293B"/>
    <w:rPr>
      <w:rFonts w:ascii="Arial" w:hAnsi="Arial" w:cs="Arial"/>
      <w:b/>
      <w:bCs/>
      <w:sz w:val="26"/>
      <w:szCs w:val="26"/>
    </w:rPr>
  </w:style>
  <w:style w:type="character" w:customStyle="1" w:styleId="227">
    <w:name w:val="Знак Знак22"/>
    <w:rsid w:val="00AA293B"/>
    <w:rPr>
      <w:sz w:val="24"/>
      <w:szCs w:val="24"/>
    </w:rPr>
  </w:style>
  <w:style w:type="character" w:customStyle="1" w:styleId="300">
    <w:name w:val="Знак Знак30"/>
    <w:rsid w:val="00AA293B"/>
    <w:rPr>
      <w:b/>
      <w:bCs/>
      <w:sz w:val="28"/>
      <w:szCs w:val="28"/>
    </w:rPr>
  </w:style>
  <w:style w:type="character" w:customStyle="1" w:styleId="262">
    <w:name w:val="Знак Знак26"/>
    <w:rsid w:val="00AA293B"/>
    <w:rPr>
      <w:rFonts w:ascii="Calibri" w:hAnsi="Calibri"/>
      <w:i/>
      <w:iCs/>
      <w:sz w:val="24"/>
      <w:szCs w:val="24"/>
      <w:lang w:eastAsia="en-US"/>
    </w:rPr>
  </w:style>
  <w:style w:type="character" w:customStyle="1" w:styleId="200">
    <w:name w:val="Знак Знак20"/>
    <w:rsid w:val="00AA293B"/>
    <w:rPr>
      <w:sz w:val="16"/>
      <w:szCs w:val="16"/>
    </w:rPr>
  </w:style>
  <w:style w:type="character" w:customStyle="1" w:styleId="190">
    <w:name w:val="Знак Знак19"/>
    <w:rsid w:val="00AA293B"/>
    <w:rPr>
      <w:sz w:val="16"/>
      <w:szCs w:val="16"/>
    </w:rPr>
  </w:style>
  <w:style w:type="character" w:customStyle="1" w:styleId="250">
    <w:name w:val="Знак Знак25"/>
    <w:rsid w:val="00AA293B"/>
    <w:rPr>
      <w:sz w:val="24"/>
    </w:rPr>
  </w:style>
  <w:style w:type="paragraph" w:customStyle="1" w:styleId="324">
    <w:name w:val="Основной текст 32"/>
    <w:basedOn w:val="a3"/>
    <w:rsid w:val="00AA293B"/>
    <w:pPr>
      <w:overflowPunct w:val="0"/>
      <w:autoSpaceDE w:val="0"/>
      <w:autoSpaceDN w:val="0"/>
      <w:adjustRightInd w:val="0"/>
      <w:jc w:val="center"/>
      <w:textAlignment w:val="baseline"/>
    </w:pPr>
    <w:rPr>
      <w:b/>
      <w:sz w:val="32"/>
      <w:szCs w:val="20"/>
    </w:rPr>
  </w:style>
  <w:style w:type="character" w:customStyle="1" w:styleId="82">
    <w:name w:val="Знак Знак8"/>
    <w:rsid w:val="00AA293B"/>
    <w:rPr>
      <w:rFonts w:ascii="Arial" w:hAnsi="Arial" w:cs="Arial"/>
      <w:b/>
      <w:bCs/>
      <w:i/>
      <w:iCs/>
      <w:sz w:val="28"/>
      <w:szCs w:val="28"/>
      <w:lang w:val="ru-RU" w:eastAsia="en-US" w:bidi="ar-SA"/>
    </w:rPr>
  </w:style>
  <w:style w:type="character" w:customStyle="1" w:styleId="field-content">
    <w:name w:val="field-content"/>
    <w:rsid w:val="00AA293B"/>
  </w:style>
  <w:style w:type="character" w:customStyle="1" w:styleId="reference-text">
    <w:name w:val="reference-text"/>
    <w:rsid w:val="00AA293B"/>
  </w:style>
  <w:style w:type="paragraph" w:customStyle="1" w:styleId="snip1">
    <w:name w:val="snip1"/>
    <w:basedOn w:val="a3"/>
    <w:rsid w:val="00AA293B"/>
    <w:pPr>
      <w:spacing w:before="49" w:line="300" w:lineRule="atLeast"/>
    </w:pPr>
    <w:rPr>
      <w:color w:val="000000"/>
    </w:rPr>
  </w:style>
  <w:style w:type="paragraph" w:customStyle="1" w:styleId="Style74">
    <w:name w:val="Style74"/>
    <w:basedOn w:val="a3"/>
    <w:rsid w:val="00AA293B"/>
    <w:pPr>
      <w:widowControl w:val="0"/>
      <w:autoSpaceDE w:val="0"/>
      <w:autoSpaceDN w:val="0"/>
      <w:adjustRightInd w:val="0"/>
      <w:spacing w:line="274" w:lineRule="exact"/>
      <w:ind w:firstLine="293"/>
      <w:jc w:val="both"/>
    </w:pPr>
  </w:style>
  <w:style w:type="character" w:customStyle="1" w:styleId="513">
    <w:name w:val="Знак Знак51"/>
    <w:locked/>
    <w:rsid w:val="00AA293B"/>
    <w:rPr>
      <w:b/>
      <w:caps/>
      <w:sz w:val="24"/>
      <w:szCs w:val="24"/>
      <w:lang w:val="ru-RU" w:eastAsia="ru-RU" w:bidi="ar-SA"/>
    </w:rPr>
  </w:style>
  <w:style w:type="paragraph" w:customStyle="1" w:styleId="affffffff4">
    <w:name w:val="Основной текст с отступо"/>
    <w:basedOn w:val="a3"/>
    <w:rsid w:val="00AA293B"/>
    <w:pPr>
      <w:ind w:left="-340" w:firstLine="720"/>
    </w:pPr>
    <w:rPr>
      <w:sz w:val="36"/>
      <w:szCs w:val="20"/>
    </w:rPr>
  </w:style>
  <w:style w:type="paragraph" w:customStyle="1" w:styleId="Standard">
    <w:name w:val="Standard"/>
    <w:rsid w:val="00AA293B"/>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A293B"/>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A293B"/>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A293B"/>
    <w:rPr>
      <w:rFonts w:ascii="Sylfaen" w:hAnsi="Sylfaen" w:cs="Sylfaen"/>
      <w:sz w:val="19"/>
      <w:szCs w:val="19"/>
      <w:u w:val="none"/>
    </w:rPr>
  </w:style>
  <w:style w:type="character" w:customStyle="1" w:styleId="520">
    <w:name w:val="Знак Знак52"/>
    <w:rsid w:val="00AA293B"/>
    <w:rPr>
      <w:rFonts w:ascii="Arial" w:eastAsia="Times New Roman" w:hAnsi="Arial" w:cs="Arial"/>
      <w:b/>
      <w:bCs/>
      <w:i/>
      <w:iCs/>
      <w:sz w:val="28"/>
      <w:szCs w:val="28"/>
    </w:rPr>
  </w:style>
  <w:style w:type="paragraph" w:customStyle="1" w:styleId="a3cxspmiddle">
    <w:name w:val="a3cxspmiddle"/>
    <w:basedOn w:val="a3"/>
    <w:rsid w:val="00AA293B"/>
    <w:pPr>
      <w:spacing w:before="100" w:beforeAutospacing="1" w:after="100" w:afterAutospacing="1"/>
    </w:pPr>
    <w:rPr>
      <w:color w:val="000000"/>
    </w:rPr>
  </w:style>
  <w:style w:type="paragraph" w:customStyle="1" w:styleId="a3cxsplast">
    <w:name w:val="a3cxsplast"/>
    <w:basedOn w:val="a3"/>
    <w:rsid w:val="00AA293B"/>
    <w:pPr>
      <w:spacing w:before="100" w:beforeAutospacing="1" w:after="100" w:afterAutospacing="1"/>
    </w:pPr>
    <w:rPr>
      <w:color w:val="000000"/>
    </w:rPr>
  </w:style>
  <w:style w:type="character" w:customStyle="1" w:styleId="ft1786">
    <w:name w:val="ft1786"/>
    <w:uiPriority w:val="99"/>
    <w:rsid w:val="00AA293B"/>
  </w:style>
  <w:style w:type="character" w:customStyle="1" w:styleId="c16">
    <w:name w:val="c16"/>
    <w:rsid w:val="00AA293B"/>
  </w:style>
  <w:style w:type="character" w:customStyle="1" w:styleId="BodyTextChar1">
    <w:name w:val="Body Text Char1"/>
    <w:aliases w:val="Знак1 Char"/>
    <w:locked/>
    <w:rsid w:val="00AA293B"/>
    <w:rPr>
      <w:sz w:val="24"/>
      <w:lang w:val="ru-RU" w:eastAsia="ru-RU"/>
    </w:rPr>
  </w:style>
  <w:style w:type="character" w:customStyle="1" w:styleId="font7">
    <w:name w:val="font7"/>
    <w:rsid w:val="00AA293B"/>
  </w:style>
  <w:style w:type="paragraph" w:customStyle="1" w:styleId="affffffff5">
    <w:name w:val="Знак Знак Знак Знак Знак Знак Знак Знак Знак Знак"/>
    <w:basedOn w:val="a3"/>
    <w:rsid w:val="00AA293B"/>
    <w:pPr>
      <w:spacing w:after="160" w:line="240" w:lineRule="exact"/>
    </w:pPr>
    <w:rPr>
      <w:rFonts w:ascii="Verdana" w:hAnsi="Verdana" w:cs="Verdana"/>
      <w:sz w:val="20"/>
      <w:szCs w:val="20"/>
      <w:lang w:val="en-US" w:eastAsia="en-US"/>
    </w:rPr>
  </w:style>
  <w:style w:type="character" w:customStyle="1" w:styleId="FontStyle79">
    <w:name w:val="Font Style79"/>
    <w:rsid w:val="00AA293B"/>
    <w:rPr>
      <w:rFonts w:ascii="Times New Roman" w:hAnsi="Times New Roman" w:cs="Times New Roman"/>
      <w:sz w:val="16"/>
      <w:szCs w:val="16"/>
    </w:rPr>
  </w:style>
  <w:style w:type="character" w:customStyle="1" w:styleId="FontStyle57">
    <w:name w:val="Font Style57"/>
    <w:rsid w:val="00AA293B"/>
    <w:rPr>
      <w:rFonts w:ascii="Times New Roman" w:hAnsi="Times New Roman" w:cs="Times New Roman"/>
      <w:b/>
      <w:bCs/>
      <w:sz w:val="16"/>
      <w:szCs w:val="16"/>
    </w:rPr>
  </w:style>
  <w:style w:type="character" w:customStyle="1" w:styleId="FontStyle32">
    <w:name w:val="Font Style32"/>
    <w:rsid w:val="00AA293B"/>
    <w:rPr>
      <w:rFonts w:ascii="Times New Roman" w:hAnsi="Times New Roman" w:cs="Times New Roman"/>
      <w:i/>
      <w:iCs/>
      <w:sz w:val="26"/>
      <w:szCs w:val="26"/>
    </w:rPr>
  </w:style>
  <w:style w:type="paragraph" w:customStyle="1" w:styleId="iditems">
    <w:name w:val="iditems"/>
    <w:basedOn w:val="a3"/>
    <w:rsid w:val="00AA293B"/>
    <w:pPr>
      <w:spacing w:before="75" w:after="150"/>
    </w:pPr>
  </w:style>
  <w:style w:type="character" w:customStyle="1" w:styleId="pseudo-href5">
    <w:name w:val="pseudo-href5"/>
    <w:rsid w:val="00AA293B"/>
  </w:style>
  <w:style w:type="character" w:customStyle="1" w:styleId="title1">
    <w:name w:val="title1"/>
    <w:rsid w:val="00AA293B"/>
    <w:rPr>
      <w:rFonts w:ascii="Verdana" w:hAnsi="Verdana" w:hint="default"/>
      <w:color w:val="301007"/>
      <w:sz w:val="30"/>
      <w:szCs w:val="30"/>
    </w:rPr>
  </w:style>
  <w:style w:type="paragraph" w:customStyle="1" w:styleId="325">
    <w:name w:val="Заголовок 32"/>
    <w:basedOn w:val="a3"/>
    <w:next w:val="a3"/>
    <w:rsid w:val="00AA293B"/>
    <w:pPr>
      <w:keepNext/>
      <w:snapToGrid w:val="0"/>
      <w:spacing w:before="240" w:after="60"/>
    </w:pPr>
    <w:rPr>
      <w:rFonts w:ascii="Arial" w:hAnsi="Arial"/>
      <w:szCs w:val="20"/>
    </w:rPr>
  </w:style>
  <w:style w:type="character" w:customStyle="1" w:styleId="2ff3">
    <w:name w:val="Заголовок 2 Знак Знак Знак"/>
    <w:rsid w:val="00AA293B"/>
    <w:rPr>
      <w:rFonts w:ascii="Arial" w:hAnsi="Arial" w:cs="Arial"/>
      <w:b/>
      <w:bCs/>
      <w:i/>
      <w:iCs/>
      <w:sz w:val="28"/>
      <w:szCs w:val="28"/>
      <w:lang w:val="en-US" w:eastAsia="en-US" w:bidi="ar-SA"/>
    </w:rPr>
  </w:style>
  <w:style w:type="character" w:customStyle="1" w:styleId="ft21391">
    <w:name w:val="ft21391"/>
    <w:rsid w:val="00AA293B"/>
    <w:rPr>
      <w:rFonts w:ascii="Times" w:hAnsi="Times" w:hint="default"/>
      <w:color w:val="000000"/>
      <w:spacing w:val="13"/>
      <w:sz w:val="24"/>
      <w:szCs w:val="24"/>
    </w:rPr>
  </w:style>
  <w:style w:type="character" w:customStyle="1" w:styleId="ft21791">
    <w:name w:val="ft21791"/>
    <w:rsid w:val="00AA293B"/>
    <w:rPr>
      <w:rFonts w:ascii="Times" w:hAnsi="Times" w:hint="default"/>
      <w:color w:val="000000"/>
      <w:spacing w:val="13"/>
      <w:sz w:val="24"/>
      <w:szCs w:val="24"/>
    </w:rPr>
  </w:style>
  <w:style w:type="character" w:customStyle="1" w:styleId="ft23581">
    <w:name w:val="ft23581"/>
    <w:rsid w:val="00AA293B"/>
    <w:rPr>
      <w:rFonts w:ascii="Times" w:hAnsi="Times" w:hint="default"/>
      <w:color w:val="000000"/>
      <w:spacing w:val="13"/>
      <w:sz w:val="24"/>
      <w:szCs w:val="24"/>
    </w:rPr>
  </w:style>
  <w:style w:type="character" w:customStyle="1" w:styleId="ft22941">
    <w:name w:val="ft22941"/>
    <w:rsid w:val="00AA293B"/>
    <w:rPr>
      <w:rFonts w:ascii="Times" w:hAnsi="Times" w:hint="default"/>
      <w:color w:val="000000"/>
      <w:spacing w:val="13"/>
      <w:sz w:val="24"/>
      <w:szCs w:val="24"/>
    </w:rPr>
  </w:style>
  <w:style w:type="character" w:customStyle="1" w:styleId="garantcommenttitle1">
    <w:name w:val="garantcommenttitle1"/>
    <w:rsid w:val="00AA293B"/>
    <w:rPr>
      <w:sz w:val="22"/>
      <w:szCs w:val="22"/>
    </w:rPr>
  </w:style>
  <w:style w:type="paragraph" w:customStyle="1" w:styleId="affffffff6">
    <w:name w:val="Текст диссертации"/>
    <w:basedOn w:val="a3"/>
    <w:rsid w:val="00AA293B"/>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A293B"/>
    <w:rPr>
      <w:rFonts w:ascii="Times New Roman" w:hAnsi="Times New Roman"/>
      <w:b/>
      <w:i/>
      <w:spacing w:val="0"/>
      <w:sz w:val="23"/>
    </w:rPr>
  </w:style>
  <w:style w:type="paragraph" w:customStyle="1" w:styleId="src">
    <w:name w:val="src"/>
    <w:basedOn w:val="a3"/>
    <w:rsid w:val="00AA293B"/>
    <w:pPr>
      <w:spacing w:after="225"/>
    </w:pPr>
    <w:rPr>
      <w:i/>
      <w:iCs/>
      <w:color w:val="939756"/>
      <w:sz w:val="17"/>
      <w:szCs w:val="17"/>
    </w:rPr>
  </w:style>
  <w:style w:type="paragraph" w:customStyle="1" w:styleId="3f4">
    <w:name w:val="Обычный3"/>
    <w:rsid w:val="00AA293B"/>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A293B"/>
    <w:pPr>
      <w:widowControl w:val="0"/>
      <w:autoSpaceDE w:val="0"/>
      <w:autoSpaceDN w:val="0"/>
      <w:adjustRightInd w:val="0"/>
      <w:spacing w:line="317" w:lineRule="exact"/>
      <w:ind w:firstLine="355"/>
      <w:jc w:val="both"/>
    </w:pPr>
  </w:style>
  <w:style w:type="character" w:customStyle="1" w:styleId="FontStyle924">
    <w:name w:val="Font Style924"/>
    <w:rsid w:val="00AA293B"/>
    <w:rPr>
      <w:rFonts w:ascii="Times New Roman" w:hAnsi="Times New Roman" w:cs="Times New Roman"/>
      <w:b/>
      <w:bCs/>
      <w:i/>
      <w:iCs/>
      <w:sz w:val="12"/>
      <w:szCs w:val="12"/>
    </w:rPr>
  </w:style>
  <w:style w:type="paragraph" w:customStyle="1" w:styleId="Style451">
    <w:name w:val="Style451"/>
    <w:basedOn w:val="a3"/>
    <w:rsid w:val="00AA293B"/>
    <w:pPr>
      <w:widowControl w:val="0"/>
      <w:autoSpaceDE w:val="0"/>
      <w:autoSpaceDN w:val="0"/>
      <w:adjustRightInd w:val="0"/>
    </w:pPr>
  </w:style>
  <w:style w:type="character" w:customStyle="1" w:styleId="FontStyle818">
    <w:name w:val="Font Style818"/>
    <w:rsid w:val="00AA293B"/>
    <w:rPr>
      <w:rFonts w:ascii="Times New Roman" w:hAnsi="Times New Roman" w:cs="Times New Roman"/>
      <w:b/>
      <w:bCs/>
      <w:sz w:val="16"/>
      <w:szCs w:val="16"/>
    </w:rPr>
  </w:style>
  <w:style w:type="character" w:customStyle="1" w:styleId="FontStyle998">
    <w:name w:val="Font Style998"/>
    <w:rsid w:val="00AA293B"/>
    <w:rPr>
      <w:rFonts w:ascii="Times New Roman" w:hAnsi="Times New Roman" w:cs="Times New Roman"/>
      <w:b/>
      <w:bCs/>
      <w:spacing w:val="-10"/>
      <w:sz w:val="22"/>
      <w:szCs w:val="22"/>
    </w:rPr>
  </w:style>
  <w:style w:type="paragraph" w:customStyle="1" w:styleId="Style411">
    <w:name w:val="Style411"/>
    <w:basedOn w:val="a3"/>
    <w:rsid w:val="00AA293B"/>
    <w:pPr>
      <w:widowControl w:val="0"/>
      <w:autoSpaceDE w:val="0"/>
      <w:autoSpaceDN w:val="0"/>
      <w:adjustRightInd w:val="0"/>
    </w:pPr>
  </w:style>
  <w:style w:type="character" w:customStyle="1" w:styleId="FontStyle812">
    <w:name w:val="Font Style812"/>
    <w:rsid w:val="00AA293B"/>
    <w:rPr>
      <w:rFonts w:ascii="Times New Roman" w:hAnsi="Times New Roman" w:cs="Times New Roman"/>
      <w:b/>
      <w:bCs/>
      <w:spacing w:val="-10"/>
      <w:sz w:val="30"/>
      <w:szCs w:val="30"/>
    </w:rPr>
  </w:style>
  <w:style w:type="character" w:customStyle="1" w:styleId="FontStyle947">
    <w:name w:val="Font Style947"/>
    <w:rsid w:val="00AA293B"/>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A293B"/>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A293B"/>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A293B"/>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A293B"/>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A293B"/>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A293B"/>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A293B"/>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A293B"/>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A293B"/>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A293B"/>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A293B"/>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A293B"/>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A293B"/>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A293B"/>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A293B"/>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A293B"/>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A293B"/>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A293B"/>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A293B"/>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A293B"/>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A293B"/>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A293B"/>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A293B"/>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A293B"/>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A293B"/>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A293B"/>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A293B"/>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A293B"/>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A293B"/>
    <w:rPr>
      <w:rFonts w:ascii="Times New Roman" w:hAnsi="Times New Roman"/>
      <w:bCs w:val="0"/>
      <w:i w:val="0"/>
      <w:sz w:val="24"/>
      <w:lang w:eastAsia="ru-RU"/>
    </w:rPr>
  </w:style>
  <w:style w:type="paragraph" w:customStyle="1" w:styleId="FR5">
    <w:name w:val="FR5"/>
    <w:rsid w:val="00AA293B"/>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A293B"/>
    <w:pPr>
      <w:spacing w:before="100" w:beforeAutospacing="1" w:after="100" w:afterAutospacing="1"/>
    </w:pPr>
  </w:style>
  <w:style w:type="paragraph" w:customStyle="1" w:styleId="unip">
    <w:name w:val="unip"/>
    <w:basedOn w:val="a3"/>
    <w:rsid w:val="00AA293B"/>
    <w:pPr>
      <w:spacing w:before="100" w:beforeAutospacing="1" w:after="100" w:afterAutospacing="1"/>
    </w:pPr>
  </w:style>
  <w:style w:type="character" w:customStyle="1" w:styleId="modinfo">
    <w:name w:val="modinfo"/>
    <w:rsid w:val="00AA293B"/>
  </w:style>
  <w:style w:type="character" w:customStyle="1" w:styleId="style81">
    <w:name w:val="style81"/>
    <w:rsid w:val="00AA293B"/>
    <w:rPr>
      <w:b/>
      <w:bCs/>
      <w:color w:val="333333"/>
      <w:sz w:val="31"/>
      <w:szCs w:val="31"/>
    </w:rPr>
  </w:style>
  <w:style w:type="character" w:customStyle="1" w:styleId="affffffff7">
    <w:name w:val="Разрядка"/>
    <w:rsid w:val="00AA293B"/>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A293B"/>
    <w:rPr>
      <w:sz w:val="24"/>
      <w:szCs w:val="24"/>
      <w:lang w:val="ru-RU" w:eastAsia="ru-RU" w:bidi="hi-IN"/>
    </w:rPr>
  </w:style>
  <w:style w:type="character" w:customStyle="1" w:styleId="401">
    <w:name w:val="Знак Знак40"/>
    <w:locked/>
    <w:rsid w:val="00AA293B"/>
    <w:rPr>
      <w:rFonts w:ascii="Arial" w:hAnsi="Arial"/>
      <w:b/>
      <w:sz w:val="26"/>
    </w:rPr>
  </w:style>
  <w:style w:type="character" w:customStyle="1" w:styleId="290">
    <w:name w:val="Знак Знак29"/>
    <w:locked/>
    <w:rsid w:val="00AA293B"/>
    <w:rPr>
      <w:sz w:val="24"/>
    </w:rPr>
  </w:style>
  <w:style w:type="character" w:customStyle="1" w:styleId="21c">
    <w:name w:val="Красная строка 2 Знак1"/>
    <w:rsid w:val="00AA293B"/>
    <w:rPr>
      <w:sz w:val="24"/>
      <w:lang w:val="ru-RU" w:eastAsia="ru-RU"/>
    </w:rPr>
  </w:style>
  <w:style w:type="character" w:customStyle="1" w:styleId="3231Heading121">
    <w:name w:val="Знак Знак3;Текст Знак2;Знак3 Знак1;Heading 12 Знак1 Знак Знак"/>
    <w:locked/>
    <w:rsid w:val="00AA293B"/>
    <w:rPr>
      <w:sz w:val="24"/>
      <w:lang w:val="ru-RU" w:eastAsia="ru-RU"/>
    </w:rPr>
  </w:style>
  <w:style w:type="character" w:customStyle="1" w:styleId="391">
    <w:name w:val="Знак Знак39"/>
    <w:locked/>
    <w:rsid w:val="00AA293B"/>
    <w:rPr>
      <w:b/>
      <w:sz w:val="28"/>
    </w:rPr>
  </w:style>
  <w:style w:type="character" w:customStyle="1" w:styleId="381">
    <w:name w:val="Знак Знак38"/>
    <w:locked/>
    <w:rsid w:val="00AA293B"/>
    <w:rPr>
      <w:b/>
      <w:i/>
      <w:sz w:val="26"/>
    </w:rPr>
  </w:style>
  <w:style w:type="character" w:customStyle="1" w:styleId="371">
    <w:name w:val="Знак Знак37"/>
    <w:locked/>
    <w:rsid w:val="00AA293B"/>
    <w:rPr>
      <w:b/>
      <w:sz w:val="22"/>
      <w:lang w:val="ru-RU" w:eastAsia="ru-RU"/>
    </w:rPr>
  </w:style>
  <w:style w:type="character" w:customStyle="1" w:styleId="361">
    <w:name w:val="Знак Знак36"/>
    <w:locked/>
    <w:rsid w:val="00AA293B"/>
    <w:rPr>
      <w:sz w:val="24"/>
      <w:lang w:val="ru-RU" w:eastAsia="ru-RU"/>
    </w:rPr>
  </w:style>
  <w:style w:type="character" w:customStyle="1" w:styleId="351">
    <w:name w:val="Знак Знак35"/>
    <w:uiPriority w:val="99"/>
    <w:locked/>
    <w:rsid w:val="00AA293B"/>
    <w:rPr>
      <w:rFonts w:ascii="Calibri" w:hAnsi="Calibri"/>
      <w:i/>
      <w:sz w:val="24"/>
      <w:lang w:eastAsia="en-US"/>
    </w:rPr>
  </w:style>
  <w:style w:type="character" w:customStyle="1" w:styleId="342">
    <w:name w:val="Знак Знак34"/>
    <w:locked/>
    <w:rsid w:val="00AA293B"/>
    <w:rPr>
      <w:rFonts w:ascii="Arial" w:hAnsi="Arial"/>
      <w:sz w:val="22"/>
      <w:lang w:val="ru-RU" w:eastAsia="ru-RU"/>
    </w:rPr>
  </w:style>
  <w:style w:type="character" w:customStyle="1" w:styleId="301">
    <w:name w:val="Знак Знак301"/>
    <w:locked/>
    <w:rsid w:val="00AA293B"/>
    <w:rPr>
      <w:sz w:val="24"/>
    </w:rPr>
  </w:style>
  <w:style w:type="character" w:customStyle="1" w:styleId="272">
    <w:name w:val="Знак Знак27"/>
    <w:locked/>
    <w:rsid w:val="00AA293B"/>
    <w:rPr>
      <w:sz w:val="24"/>
    </w:rPr>
  </w:style>
  <w:style w:type="paragraph" w:customStyle="1" w:styleId="affffffff8">
    <w:name w:val="Об"/>
    <w:rsid w:val="00AA293B"/>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A293B"/>
    <w:rPr>
      <w:sz w:val="24"/>
      <w:lang w:val="en-US"/>
    </w:rPr>
  </w:style>
  <w:style w:type="paragraph" w:customStyle="1" w:styleId="stepanov">
    <w:name w:val="stepanov"/>
    <w:basedOn w:val="af3"/>
    <w:rsid w:val="00AA293B"/>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A293B"/>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A293B"/>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A293B"/>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A293B"/>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A293B"/>
    <w:rPr>
      <w:iCs/>
    </w:rPr>
  </w:style>
  <w:style w:type="character" w:customStyle="1" w:styleId="720">
    <w:name w:val="Знак Знак72"/>
    <w:rsid w:val="00AA293B"/>
    <w:rPr>
      <w:sz w:val="16"/>
      <w:lang w:val="ru-RU" w:eastAsia="ru-RU"/>
    </w:rPr>
  </w:style>
  <w:style w:type="paragraph" w:customStyle="1" w:styleId="08">
    <w:name w:val="Стиль По ширине Первая строка:  08 см"/>
    <w:basedOn w:val="a3"/>
    <w:rsid w:val="00AA293B"/>
    <w:pPr>
      <w:ind w:firstLine="454"/>
      <w:jc w:val="both"/>
    </w:pPr>
  </w:style>
  <w:style w:type="character" w:customStyle="1" w:styleId="orange">
    <w:name w:val="orange"/>
    <w:rsid w:val="00AA293B"/>
  </w:style>
  <w:style w:type="character" w:customStyle="1" w:styleId="gray">
    <w:name w:val="gray"/>
    <w:rsid w:val="00AA293B"/>
  </w:style>
  <w:style w:type="paragraph" w:customStyle="1" w:styleId="affffffff9">
    <w:name w:val="Основной тект"/>
    <w:basedOn w:val="a3"/>
    <w:link w:val="affffffffa"/>
    <w:rsid w:val="00AA293B"/>
    <w:pPr>
      <w:ind w:firstLine="454"/>
      <w:jc w:val="both"/>
    </w:pPr>
  </w:style>
  <w:style w:type="character" w:customStyle="1" w:styleId="affffffffa">
    <w:name w:val="Основной тект Знак"/>
    <w:link w:val="affffffff9"/>
    <w:locked/>
    <w:rsid w:val="00AA293B"/>
    <w:rPr>
      <w:rFonts w:ascii="Times New Roman" w:eastAsia="Times New Roman" w:hAnsi="Times New Roman" w:cs="Times New Roman"/>
      <w:sz w:val="24"/>
      <w:szCs w:val="24"/>
      <w:lang w:eastAsia="ru-RU"/>
    </w:rPr>
  </w:style>
  <w:style w:type="paragraph" w:customStyle="1" w:styleId="affffffffb">
    <w:name w:val="Примечание"/>
    <w:basedOn w:val="a3"/>
    <w:rsid w:val="00AA293B"/>
    <w:pPr>
      <w:ind w:firstLine="454"/>
      <w:jc w:val="both"/>
    </w:pPr>
    <w:rPr>
      <w:i/>
    </w:rPr>
  </w:style>
  <w:style w:type="character" w:customStyle="1" w:styleId="nameautor3">
    <w:name w:val="name_autor3"/>
    <w:rsid w:val="00AA293B"/>
    <w:rPr>
      <w:rFonts w:cs="Times New Roman"/>
    </w:rPr>
  </w:style>
  <w:style w:type="paragraph" w:customStyle="1" w:styleId="affffffffc">
    <w:name w:val="Прижатый влево"/>
    <w:basedOn w:val="a3"/>
    <w:next w:val="a3"/>
    <w:rsid w:val="00AA293B"/>
    <w:pPr>
      <w:autoSpaceDE w:val="0"/>
      <w:autoSpaceDN w:val="0"/>
      <w:adjustRightInd w:val="0"/>
    </w:pPr>
    <w:rPr>
      <w:rFonts w:ascii="Arial" w:hAnsi="Arial"/>
      <w:sz w:val="20"/>
      <w:szCs w:val="20"/>
    </w:rPr>
  </w:style>
  <w:style w:type="paragraph" w:customStyle="1" w:styleId="11a">
    <w:name w:val="Обычный11"/>
    <w:rsid w:val="00AA293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A293B"/>
    <w:pPr>
      <w:spacing w:before="100" w:beforeAutospacing="1" w:after="100" w:afterAutospacing="1"/>
    </w:pPr>
  </w:style>
  <w:style w:type="paragraph" w:customStyle="1" w:styleId="affffffffd">
    <w:name w:val="Нормальный (таблица)"/>
    <w:basedOn w:val="a3"/>
    <w:next w:val="a3"/>
    <w:rsid w:val="00AA293B"/>
    <w:pPr>
      <w:widowControl w:val="0"/>
      <w:autoSpaceDE w:val="0"/>
      <w:autoSpaceDN w:val="0"/>
      <w:adjustRightInd w:val="0"/>
      <w:jc w:val="both"/>
    </w:pPr>
    <w:rPr>
      <w:rFonts w:ascii="Arial" w:hAnsi="Arial" w:cs="Arial"/>
    </w:rPr>
  </w:style>
  <w:style w:type="character" w:customStyle="1" w:styleId="ft523">
    <w:name w:val="ft523"/>
    <w:rsid w:val="00AA293B"/>
    <w:rPr>
      <w:rFonts w:cs="Times New Roman"/>
    </w:rPr>
  </w:style>
  <w:style w:type="character" w:customStyle="1" w:styleId="ft553">
    <w:name w:val="ft553"/>
    <w:rsid w:val="00AA293B"/>
    <w:rPr>
      <w:rFonts w:cs="Times New Roman"/>
    </w:rPr>
  </w:style>
  <w:style w:type="character" w:customStyle="1" w:styleId="ft672">
    <w:name w:val="ft672"/>
    <w:rsid w:val="00AA293B"/>
    <w:rPr>
      <w:rFonts w:cs="Times New Roman"/>
    </w:rPr>
  </w:style>
  <w:style w:type="character" w:customStyle="1" w:styleId="formlabels1">
    <w:name w:val="form_labels1"/>
    <w:rsid w:val="00AA293B"/>
    <w:rPr>
      <w:rFonts w:ascii="Verdana" w:hAnsi="Verdana"/>
      <w:sz w:val="16"/>
    </w:rPr>
  </w:style>
  <w:style w:type="paragraph" w:customStyle="1" w:styleId="2ff4">
    <w:name w:val="Знак Знак2 Знак Знак Знак Знак Знак Знак Знак Знак Знак Знак"/>
    <w:basedOn w:val="a3"/>
    <w:rsid w:val="00AA293B"/>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A293B"/>
    <w:rPr>
      <w:rFonts w:ascii="Verdana" w:hAnsi="Verdana"/>
      <w:b/>
      <w:color w:val="7C9DC0"/>
      <w:sz w:val="22"/>
      <w:shd w:val="clear" w:color="auto" w:fill="FAF0E6"/>
    </w:rPr>
  </w:style>
  <w:style w:type="paragraph" w:customStyle="1" w:styleId="cjk">
    <w:name w:val="cjk"/>
    <w:basedOn w:val="a3"/>
    <w:rsid w:val="00AA293B"/>
    <w:pPr>
      <w:spacing w:before="100" w:beforeAutospacing="1" w:after="115"/>
    </w:pPr>
    <w:rPr>
      <w:color w:val="000000"/>
      <w:sz w:val="20"/>
      <w:szCs w:val="20"/>
    </w:rPr>
  </w:style>
  <w:style w:type="paragraph" w:customStyle="1" w:styleId="ctl">
    <w:name w:val="ctl"/>
    <w:basedOn w:val="a3"/>
    <w:rsid w:val="00AA293B"/>
    <w:pPr>
      <w:spacing w:before="100" w:beforeAutospacing="1" w:after="115"/>
    </w:pPr>
    <w:rPr>
      <w:rFonts w:ascii="Calibri" w:hAnsi="Calibri"/>
      <w:color w:val="000000"/>
      <w:sz w:val="20"/>
      <w:szCs w:val="20"/>
    </w:rPr>
  </w:style>
  <w:style w:type="character" w:customStyle="1" w:styleId="ft1100">
    <w:name w:val="ft1100"/>
    <w:rsid w:val="00AA293B"/>
    <w:rPr>
      <w:rFonts w:cs="Times New Roman"/>
    </w:rPr>
  </w:style>
  <w:style w:type="character" w:customStyle="1" w:styleId="ft1168">
    <w:name w:val="ft1168"/>
    <w:rsid w:val="00AA293B"/>
    <w:rPr>
      <w:rFonts w:cs="Times New Roman"/>
    </w:rPr>
  </w:style>
  <w:style w:type="character" w:customStyle="1" w:styleId="ft1237">
    <w:name w:val="ft1237"/>
    <w:rsid w:val="00AA293B"/>
    <w:rPr>
      <w:rFonts w:cs="Times New Roman"/>
    </w:rPr>
  </w:style>
  <w:style w:type="character" w:customStyle="1" w:styleId="ft1245">
    <w:name w:val="ft1245"/>
    <w:rsid w:val="00AA293B"/>
    <w:rPr>
      <w:rFonts w:cs="Times New Roman"/>
    </w:rPr>
  </w:style>
  <w:style w:type="paragraph" w:customStyle="1" w:styleId="2ff5">
    <w:name w:val="[О] Загол. 2 ур."/>
    <w:rsid w:val="00AA293B"/>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A293B"/>
    <w:rPr>
      <w:b/>
      <w:caps/>
      <w:sz w:val="24"/>
      <w:lang w:val="ru-RU" w:eastAsia="ru-RU"/>
    </w:rPr>
  </w:style>
  <w:style w:type="character" w:customStyle="1" w:styleId="162">
    <w:name w:val="Знак Знак162"/>
    <w:rsid w:val="00AA293B"/>
    <w:rPr>
      <w:rFonts w:ascii="Cambria" w:eastAsia="Times New Roman" w:hAnsi="Cambria"/>
      <w:b/>
      <w:kern w:val="32"/>
      <w:sz w:val="32"/>
    </w:rPr>
  </w:style>
  <w:style w:type="paragraph" w:customStyle="1" w:styleId="BodyText22">
    <w:name w:val="Body Text 22"/>
    <w:basedOn w:val="a3"/>
    <w:rsid w:val="00AA293B"/>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A293B"/>
    <w:pPr>
      <w:ind w:left="600" w:hanging="600"/>
      <w:jc w:val="both"/>
    </w:pPr>
    <w:rPr>
      <w:rFonts w:eastAsia="MS Mincho"/>
      <w:sz w:val="28"/>
      <w:szCs w:val="28"/>
      <w:lang w:eastAsia="ja-JP"/>
    </w:rPr>
  </w:style>
  <w:style w:type="paragraph" w:customStyle="1" w:styleId="affffffffe">
    <w:name w:val="Îñíîâíîé"/>
    <w:basedOn w:val="a3"/>
    <w:rsid w:val="00AA293B"/>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A293B"/>
    <w:pPr>
      <w:overflowPunct w:val="0"/>
      <w:autoSpaceDE w:val="0"/>
      <w:autoSpaceDN w:val="0"/>
      <w:adjustRightInd w:val="0"/>
      <w:jc w:val="center"/>
      <w:textAlignment w:val="baseline"/>
    </w:pPr>
    <w:rPr>
      <w:sz w:val="28"/>
      <w:szCs w:val="20"/>
    </w:rPr>
  </w:style>
  <w:style w:type="character" w:customStyle="1" w:styleId="name">
    <w:name w:val="name"/>
    <w:rsid w:val="00AA293B"/>
    <w:rPr>
      <w:rFonts w:cs="Times New Roman"/>
    </w:rPr>
  </w:style>
  <w:style w:type="paragraph" w:customStyle="1" w:styleId="acaae">
    <w:name w:val="?acaae"/>
    <w:basedOn w:val="a3"/>
    <w:rsid w:val="00AA293B"/>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A293B"/>
    <w:pPr>
      <w:widowControl w:val="0"/>
      <w:ind w:left="720" w:firstLine="400"/>
      <w:jc w:val="both"/>
    </w:pPr>
  </w:style>
  <w:style w:type="paragraph" w:customStyle="1" w:styleId="326">
    <w:name w:val="Основной текст с отступом 32"/>
    <w:basedOn w:val="a3"/>
    <w:rsid w:val="00AA293B"/>
    <w:pPr>
      <w:overflowPunct w:val="0"/>
      <w:autoSpaceDE w:val="0"/>
      <w:autoSpaceDN w:val="0"/>
      <w:adjustRightInd w:val="0"/>
      <w:spacing w:after="120"/>
      <w:ind w:left="283"/>
      <w:textAlignment w:val="baseline"/>
    </w:pPr>
    <w:rPr>
      <w:sz w:val="16"/>
      <w:szCs w:val="20"/>
    </w:rPr>
  </w:style>
  <w:style w:type="character" w:customStyle="1" w:styleId="ft3087">
    <w:name w:val="ft3087"/>
    <w:rsid w:val="00AA293B"/>
    <w:rPr>
      <w:rFonts w:cs="Times New Roman"/>
    </w:rPr>
  </w:style>
  <w:style w:type="character" w:customStyle="1" w:styleId="ft3162">
    <w:name w:val="ft3162"/>
    <w:rsid w:val="00AA293B"/>
    <w:rPr>
      <w:rFonts w:cs="Times New Roman"/>
    </w:rPr>
  </w:style>
  <w:style w:type="character" w:customStyle="1" w:styleId="ft1373">
    <w:name w:val="ft1373"/>
    <w:rsid w:val="00AA293B"/>
    <w:rPr>
      <w:rFonts w:cs="Times New Roman"/>
    </w:rPr>
  </w:style>
  <w:style w:type="character" w:customStyle="1" w:styleId="ft32">
    <w:name w:val="ft32"/>
    <w:rsid w:val="00AA293B"/>
    <w:rPr>
      <w:rFonts w:cs="Times New Roman"/>
    </w:rPr>
  </w:style>
  <w:style w:type="character" w:customStyle="1" w:styleId="ft1433">
    <w:name w:val="ft1433"/>
    <w:rsid w:val="00AA293B"/>
    <w:rPr>
      <w:rFonts w:cs="Times New Roman"/>
    </w:rPr>
  </w:style>
  <w:style w:type="character" w:customStyle="1" w:styleId="ft1481">
    <w:name w:val="ft1481"/>
    <w:rsid w:val="00AA293B"/>
    <w:rPr>
      <w:rFonts w:cs="Times New Roman"/>
    </w:rPr>
  </w:style>
  <w:style w:type="character" w:customStyle="1" w:styleId="ft1536">
    <w:name w:val="ft1536"/>
    <w:rsid w:val="00AA293B"/>
    <w:rPr>
      <w:rFonts w:cs="Times New Roman"/>
    </w:rPr>
  </w:style>
  <w:style w:type="character" w:customStyle="1" w:styleId="ft1543">
    <w:name w:val="ft1543"/>
    <w:rsid w:val="00AA293B"/>
    <w:rPr>
      <w:rFonts w:cs="Times New Roman"/>
    </w:rPr>
  </w:style>
  <w:style w:type="character" w:customStyle="1" w:styleId="ft1">
    <w:name w:val="ft1"/>
    <w:rsid w:val="00AA293B"/>
    <w:rPr>
      <w:rFonts w:cs="Times New Roman"/>
    </w:rPr>
  </w:style>
  <w:style w:type="character" w:customStyle="1" w:styleId="ft1546">
    <w:name w:val="ft1546"/>
    <w:rsid w:val="00AA293B"/>
    <w:rPr>
      <w:rFonts w:cs="Times New Roman"/>
    </w:rPr>
  </w:style>
  <w:style w:type="character" w:customStyle="1" w:styleId="ft1550">
    <w:name w:val="ft1550"/>
    <w:rsid w:val="00AA293B"/>
    <w:rPr>
      <w:rFonts w:cs="Times New Roman"/>
    </w:rPr>
  </w:style>
  <w:style w:type="character" w:customStyle="1" w:styleId="ft1571">
    <w:name w:val="ft1571"/>
    <w:rsid w:val="00AA293B"/>
    <w:rPr>
      <w:rFonts w:cs="Times New Roman"/>
    </w:rPr>
  </w:style>
  <w:style w:type="character" w:customStyle="1" w:styleId="ft1577">
    <w:name w:val="ft1577"/>
    <w:rsid w:val="00AA293B"/>
    <w:rPr>
      <w:rFonts w:cs="Times New Roman"/>
    </w:rPr>
  </w:style>
  <w:style w:type="character" w:customStyle="1" w:styleId="ft1583">
    <w:name w:val="ft1583"/>
    <w:rsid w:val="00AA293B"/>
    <w:rPr>
      <w:rFonts w:cs="Times New Roman"/>
    </w:rPr>
  </w:style>
  <w:style w:type="character" w:customStyle="1" w:styleId="ft1593">
    <w:name w:val="ft1593"/>
    <w:rsid w:val="00AA293B"/>
    <w:rPr>
      <w:rFonts w:cs="Times New Roman"/>
    </w:rPr>
  </w:style>
  <w:style w:type="character" w:customStyle="1" w:styleId="ft1641">
    <w:name w:val="ft1641"/>
    <w:rsid w:val="00AA293B"/>
    <w:rPr>
      <w:rFonts w:cs="Times New Roman"/>
    </w:rPr>
  </w:style>
  <w:style w:type="character" w:customStyle="1" w:styleId="ft1671">
    <w:name w:val="ft1671"/>
    <w:rsid w:val="00AA293B"/>
    <w:rPr>
      <w:rFonts w:cs="Times New Roman"/>
    </w:rPr>
  </w:style>
  <w:style w:type="character" w:customStyle="1" w:styleId="ft1723">
    <w:name w:val="ft1723"/>
    <w:rsid w:val="00AA293B"/>
    <w:rPr>
      <w:rFonts w:cs="Times New Roman"/>
    </w:rPr>
  </w:style>
  <w:style w:type="character" w:customStyle="1" w:styleId="ft1809">
    <w:name w:val="ft1809"/>
    <w:rsid w:val="00AA293B"/>
    <w:rPr>
      <w:rFonts w:cs="Times New Roman"/>
    </w:rPr>
  </w:style>
  <w:style w:type="character" w:customStyle="1" w:styleId="ft1814">
    <w:name w:val="ft1814"/>
    <w:rsid w:val="00AA293B"/>
    <w:rPr>
      <w:rFonts w:cs="Times New Roman"/>
    </w:rPr>
  </w:style>
  <w:style w:type="character" w:customStyle="1" w:styleId="ft1827">
    <w:name w:val="ft1827"/>
    <w:rsid w:val="00AA293B"/>
    <w:rPr>
      <w:rFonts w:cs="Times New Roman"/>
    </w:rPr>
  </w:style>
  <w:style w:type="character" w:customStyle="1" w:styleId="ft1831">
    <w:name w:val="ft1831"/>
    <w:rsid w:val="00AA293B"/>
    <w:rPr>
      <w:rFonts w:cs="Times New Roman"/>
    </w:rPr>
  </w:style>
  <w:style w:type="character" w:customStyle="1" w:styleId="ft1837">
    <w:name w:val="ft1837"/>
    <w:rsid w:val="00AA293B"/>
    <w:rPr>
      <w:rFonts w:cs="Times New Roman"/>
    </w:rPr>
  </w:style>
  <w:style w:type="character" w:customStyle="1" w:styleId="ft1857">
    <w:name w:val="ft1857"/>
    <w:rsid w:val="00AA293B"/>
    <w:rPr>
      <w:rFonts w:cs="Times New Roman"/>
    </w:rPr>
  </w:style>
  <w:style w:type="character" w:customStyle="1" w:styleId="ft1873">
    <w:name w:val="ft1873"/>
    <w:rsid w:val="00AA293B"/>
    <w:rPr>
      <w:rFonts w:cs="Times New Roman"/>
    </w:rPr>
  </w:style>
  <w:style w:type="character" w:customStyle="1" w:styleId="ft1932">
    <w:name w:val="ft1932"/>
    <w:rsid w:val="00AA293B"/>
    <w:rPr>
      <w:rFonts w:cs="Times New Roman"/>
    </w:rPr>
  </w:style>
  <w:style w:type="character" w:customStyle="1" w:styleId="ft1995">
    <w:name w:val="ft1995"/>
    <w:rsid w:val="00AA293B"/>
    <w:rPr>
      <w:rFonts w:cs="Times New Roman"/>
    </w:rPr>
  </w:style>
  <w:style w:type="character" w:customStyle="1" w:styleId="ft2033">
    <w:name w:val="ft2033"/>
    <w:rsid w:val="00AA293B"/>
    <w:rPr>
      <w:rFonts w:cs="Times New Roman"/>
    </w:rPr>
  </w:style>
  <w:style w:type="character" w:customStyle="1" w:styleId="ft11943">
    <w:name w:val="ft11943"/>
    <w:rsid w:val="00AA293B"/>
    <w:rPr>
      <w:rFonts w:cs="Times New Roman"/>
    </w:rPr>
  </w:style>
  <w:style w:type="character" w:customStyle="1" w:styleId="ft12010">
    <w:name w:val="ft12010"/>
    <w:rsid w:val="00AA293B"/>
    <w:rPr>
      <w:rFonts w:cs="Times New Roman"/>
    </w:rPr>
  </w:style>
  <w:style w:type="character" w:customStyle="1" w:styleId="ft12050">
    <w:name w:val="ft12050"/>
    <w:rsid w:val="00AA293B"/>
    <w:rPr>
      <w:rFonts w:cs="Times New Roman"/>
    </w:rPr>
  </w:style>
  <w:style w:type="character" w:customStyle="1" w:styleId="ft12104">
    <w:name w:val="ft12104"/>
    <w:rsid w:val="00AA293B"/>
    <w:rPr>
      <w:rFonts w:cs="Times New Roman"/>
    </w:rPr>
  </w:style>
  <w:style w:type="character" w:customStyle="1" w:styleId="ft12139">
    <w:name w:val="ft12139"/>
    <w:rsid w:val="00AA293B"/>
    <w:rPr>
      <w:rFonts w:cs="Times New Roman"/>
    </w:rPr>
  </w:style>
  <w:style w:type="character" w:customStyle="1" w:styleId="ft12166">
    <w:name w:val="ft12166"/>
    <w:rsid w:val="00AA293B"/>
    <w:rPr>
      <w:rFonts w:cs="Times New Roman"/>
    </w:rPr>
  </w:style>
  <w:style w:type="character" w:customStyle="1" w:styleId="ft12184">
    <w:name w:val="ft12184"/>
    <w:rsid w:val="00AA293B"/>
    <w:rPr>
      <w:rFonts w:cs="Times New Roman"/>
    </w:rPr>
  </w:style>
  <w:style w:type="character" w:customStyle="1" w:styleId="ft12250">
    <w:name w:val="ft12250"/>
    <w:rsid w:val="00AA293B"/>
    <w:rPr>
      <w:rFonts w:cs="Times New Roman"/>
    </w:rPr>
  </w:style>
  <w:style w:type="character" w:customStyle="1" w:styleId="ft12278">
    <w:name w:val="ft12278"/>
    <w:rsid w:val="00AA293B"/>
    <w:rPr>
      <w:rFonts w:cs="Times New Roman"/>
    </w:rPr>
  </w:style>
  <w:style w:type="character" w:customStyle="1" w:styleId="ft12329">
    <w:name w:val="ft12329"/>
    <w:rsid w:val="00AA293B"/>
    <w:rPr>
      <w:rFonts w:cs="Times New Roman"/>
    </w:rPr>
  </w:style>
  <w:style w:type="character" w:customStyle="1" w:styleId="ft12373">
    <w:name w:val="ft12373"/>
    <w:rsid w:val="00AA293B"/>
    <w:rPr>
      <w:rFonts w:cs="Times New Roman"/>
    </w:rPr>
  </w:style>
  <w:style w:type="character" w:customStyle="1" w:styleId="ft12374">
    <w:name w:val="ft12374"/>
    <w:rsid w:val="00AA293B"/>
    <w:rPr>
      <w:rFonts w:cs="Times New Roman"/>
    </w:rPr>
  </w:style>
  <w:style w:type="character" w:customStyle="1" w:styleId="ft12429">
    <w:name w:val="ft12429"/>
    <w:rsid w:val="00AA293B"/>
    <w:rPr>
      <w:rFonts w:cs="Times New Roman"/>
    </w:rPr>
  </w:style>
  <w:style w:type="character" w:customStyle="1" w:styleId="ft12471">
    <w:name w:val="ft12471"/>
    <w:rsid w:val="00AA293B"/>
    <w:rPr>
      <w:rFonts w:cs="Times New Roman"/>
    </w:rPr>
  </w:style>
  <w:style w:type="character" w:customStyle="1" w:styleId="ft12500">
    <w:name w:val="ft12500"/>
    <w:rsid w:val="00AA293B"/>
    <w:rPr>
      <w:rFonts w:cs="Times New Roman"/>
    </w:rPr>
  </w:style>
  <w:style w:type="character" w:customStyle="1" w:styleId="ft12501">
    <w:name w:val="ft12501"/>
    <w:rsid w:val="00AA293B"/>
    <w:rPr>
      <w:rFonts w:cs="Times New Roman"/>
    </w:rPr>
  </w:style>
  <w:style w:type="character" w:customStyle="1" w:styleId="ft12561">
    <w:name w:val="ft12561"/>
    <w:rsid w:val="00AA293B"/>
    <w:rPr>
      <w:rFonts w:cs="Times New Roman"/>
    </w:rPr>
  </w:style>
  <w:style w:type="character" w:customStyle="1" w:styleId="ft12562">
    <w:name w:val="ft12562"/>
    <w:rsid w:val="00AA293B"/>
    <w:rPr>
      <w:rFonts w:cs="Times New Roman"/>
    </w:rPr>
  </w:style>
  <w:style w:type="character" w:customStyle="1" w:styleId="ft12589">
    <w:name w:val="ft12589"/>
    <w:rsid w:val="00AA293B"/>
    <w:rPr>
      <w:rFonts w:cs="Times New Roman"/>
    </w:rPr>
  </w:style>
  <w:style w:type="character" w:customStyle="1" w:styleId="ft12609">
    <w:name w:val="ft12609"/>
    <w:rsid w:val="00AA293B"/>
    <w:rPr>
      <w:rFonts w:cs="Times New Roman"/>
    </w:rPr>
  </w:style>
  <w:style w:type="character" w:customStyle="1" w:styleId="ft12670">
    <w:name w:val="ft12670"/>
    <w:rsid w:val="00AA293B"/>
    <w:rPr>
      <w:rFonts w:cs="Times New Roman"/>
    </w:rPr>
  </w:style>
  <w:style w:type="character" w:customStyle="1" w:styleId="ft12676">
    <w:name w:val="ft12676"/>
    <w:rsid w:val="00AA293B"/>
    <w:rPr>
      <w:rFonts w:cs="Times New Roman"/>
    </w:rPr>
  </w:style>
  <w:style w:type="character" w:customStyle="1" w:styleId="ft12686">
    <w:name w:val="ft12686"/>
    <w:rsid w:val="00AA293B"/>
    <w:rPr>
      <w:rFonts w:cs="Times New Roman"/>
    </w:rPr>
  </w:style>
  <w:style w:type="character" w:customStyle="1" w:styleId="ft12696">
    <w:name w:val="ft12696"/>
    <w:rsid w:val="00AA293B"/>
    <w:rPr>
      <w:rFonts w:cs="Times New Roman"/>
    </w:rPr>
  </w:style>
  <w:style w:type="character" w:customStyle="1" w:styleId="ft12701">
    <w:name w:val="ft12701"/>
    <w:rsid w:val="00AA293B"/>
    <w:rPr>
      <w:rFonts w:cs="Times New Roman"/>
    </w:rPr>
  </w:style>
  <w:style w:type="character" w:customStyle="1" w:styleId="ft12708">
    <w:name w:val="ft12708"/>
    <w:rsid w:val="00AA293B"/>
    <w:rPr>
      <w:rFonts w:cs="Times New Roman"/>
    </w:rPr>
  </w:style>
  <w:style w:type="character" w:customStyle="1" w:styleId="ft12715">
    <w:name w:val="ft12715"/>
    <w:rsid w:val="00AA293B"/>
    <w:rPr>
      <w:rFonts w:cs="Times New Roman"/>
    </w:rPr>
  </w:style>
  <w:style w:type="character" w:customStyle="1" w:styleId="ft12722">
    <w:name w:val="ft12722"/>
    <w:rsid w:val="00AA293B"/>
    <w:rPr>
      <w:rFonts w:cs="Times New Roman"/>
    </w:rPr>
  </w:style>
  <w:style w:type="character" w:customStyle="1" w:styleId="ft12787">
    <w:name w:val="ft12787"/>
    <w:rsid w:val="00AA293B"/>
    <w:rPr>
      <w:rFonts w:cs="Times New Roman"/>
    </w:rPr>
  </w:style>
  <w:style w:type="character" w:customStyle="1" w:styleId="ft12790">
    <w:name w:val="ft12790"/>
    <w:rsid w:val="00AA293B"/>
    <w:rPr>
      <w:rFonts w:cs="Times New Roman"/>
    </w:rPr>
  </w:style>
  <w:style w:type="character" w:customStyle="1" w:styleId="ft12850">
    <w:name w:val="ft12850"/>
    <w:rsid w:val="00AA293B"/>
    <w:rPr>
      <w:rFonts w:cs="Times New Roman"/>
    </w:rPr>
  </w:style>
  <w:style w:type="character" w:customStyle="1" w:styleId="ft12896">
    <w:name w:val="ft12896"/>
    <w:rsid w:val="00AA293B"/>
    <w:rPr>
      <w:rFonts w:cs="Times New Roman"/>
    </w:rPr>
  </w:style>
  <w:style w:type="character" w:customStyle="1" w:styleId="ft12942">
    <w:name w:val="ft12942"/>
    <w:rsid w:val="00AA293B"/>
    <w:rPr>
      <w:rFonts w:cs="Times New Roman"/>
    </w:rPr>
  </w:style>
  <w:style w:type="character" w:customStyle="1" w:styleId="ft12991">
    <w:name w:val="ft12991"/>
    <w:rsid w:val="00AA293B"/>
    <w:rPr>
      <w:rFonts w:cs="Times New Roman"/>
    </w:rPr>
  </w:style>
  <w:style w:type="character" w:customStyle="1" w:styleId="ft13046">
    <w:name w:val="ft13046"/>
    <w:rsid w:val="00AA293B"/>
    <w:rPr>
      <w:rFonts w:cs="Times New Roman"/>
    </w:rPr>
  </w:style>
  <w:style w:type="character" w:customStyle="1" w:styleId="ft13079">
    <w:name w:val="ft13079"/>
    <w:rsid w:val="00AA293B"/>
    <w:rPr>
      <w:rFonts w:cs="Times New Roman"/>
    </w:rPr>
  </w:style>
  <w:style w:type="character" w:customStyle="1" w:styleId="ft13129">
    <w:name w:val="ft13129"/>
    <w:rsid w:val="00AA293B"/>
    <w:rPr>
      <w:rFonts w:cs="Times New Roman"/>
    </w:rPr>
  </w:style>
  <w:style w:type="character" w:customStyle="1" w:styleId="ft13186">
    <w:name w:val="ft13186"/>
    <w:rsid w:val="00AA293B"/>
    <w:rPr>
      <w:rFonts w:cs="Times New Roman"/>
    </w:rPr>
  </w:style>
  <w:style w:type="character" w:customStyle="1" w:styleId="ft13226">
    <w:name w:val="ft13226"/>
    <w:rsid w:val="00AA293B"/>
    <w:rPr>
      <w:rFonts w:cs="Times New Roman"/>
    </w:rPr>
  </w:style>
  <w:style w:type="character" w:customStyle="1" w:styleId="ft13271">
    <w:name w:val="ft13271"/>
    <w:rsid w:val="00AA293B"/>
    <w:rPr>
      <w:rFonts w:cs="Times New Roman"/>
    </w:rPr>
  </w:style>
  <w:style w:type="character" w:customStyle="1" w:styleId="ft13309">
    <w:name w:val="ft13309"/>
    <w:rsid w:val="00AA293B"/>
    <w:rPr>
      <w:rFonts w:cs="Times New Roman"/>
    </w:rPr>
  </w:style>
  <w:style w:type="character" w:customStyle="1" w:styleId="ft13366">
    <w:name w:val="ft13366"/>
    <w:rsid w:val="00AA293B"/>
    <w:rPr>
      <w:rFonts w:cs="Times New Roman"/>
    </w:rPr>
  </w:style>
  <w:style w:type="character" w:customStyle="1" w:styleId="ft13418">
    <w:name w:val="ft13418"/>
    <w:rsid w:val="00AA293B"/>
    <w:rPr>
      <w:rFonts w:cs="Times New Roman"/>
    </w:rPr>
  </w:style>
  <w:style w:type="character" w:customStyle="1" w:styleId="ft13441">
    <w:name w:val="ft13441"/>
    <w:rsid w:val="00AA293B"/>
    <w:rPr>
      <w:rFonts w:cs="Times New Roman"/>
    </w:rPr>
  </w:style>
  <w:style w:type="character" w:customStyle="1" w:styleId="ft13487">
    <w:name w:val="ft13487"/>
    <w:rsid w:val="00AA293B"/>
    <w:rPr>
      <w:rFonts w:cs="Times New Roman"/>
    </w:rPr>
  </w:style>
  <w:style w:type="character" w:customStyle="1" w:styleId="ft13488">
    <w:name w:val="ft13488"/>
    <w:rsid w:val="00AA293B"/>
    <w:rPr>
      <w:rFonts w:cs="Times New Roman"/>
    </w:rPr>
  </w:style>
  <w:style w:type="character" w:customStyle="1" w:styleId="ft13494">
    <w:name w:val="ft13494"/>
    <w:rsid w:val="00AA293B"/>
    <w:rPr>
      <w:rFonts w:cs="Times New Roman"/>
    </w:rPr>
  </w:style>
  <w:style w:type="character" w:customStyle="1" w:styleId="ft13500">
    <w:name w:val="ft13500"/>
    <w:rsid w:val="00AA293B"/>
    <w:rPr>
      <w:rFonts w:cs="Times New Roman"/>
    </w:rPr>
  </w:style>
  <w:style w:type="character" w:customStyle="1" w:styleId="ft13505">
    <w:name w:val="ft13505"/>
    <w:rsid w:val="00AA293B"/>
    <w:rPr>
      <w:rFonts w:cs="Times New Roman"/>
    </w:rPr>
  </w:style>
  <w:style w:type="character" w:customStyle="1" w:styleId="ft13518">
    <w:name w:val="ft13518"/>
    <w:rsid w:val="00AA293B"/>
    <w:rPr>
      <w:rFonts w:cs="Times New Roman"/>
    </w:rPr>
  </w:style>
  <w:style w:type="character" w:customStyle="1" w:styleId="ft13525">
    <w:name w:val="ft13525"/>
    <w:rsid w:val="00AA293B"/>
    <w:rPr>
      <w:rFonts w:cs="Times New Roman"/>
    </w:rPr>
  </w:style>
  <w:style w:type="character" w:customStyle="1" w:styleId="ft13537">
    <w:name w:val="ft13537"/>
    <w:rsid w:val="00AA293B"/>
    <w:rPr>
      <w:rFonts w:cs="Times New Roman"/>
    </w:rPr>
  </w:style>
  <w:style w:type="character" w:customStyle="1" w:styleId="ft13542">
    <w:name w:val="ft13542"/>
    <w:rsid w:val="00AA293B"/>
    <w:rPr>
      <w:rFonts w:cs="Times New Roman"/>
    </w:rPr>
  </w:style>
  <w:style w:type="character" w:customStyle="1" w:styleId="ft13555">
    <w:name w:val="ft13555"/>
    <w:rsid w:val="00AA293B"/>
    <w:rPr>
      <w:rFonts w:cs="Times New Roman"/>
    </w:rPr>
  </w:style>
  <w:style w:type="character" w:customStyle="1" w:styleId="ft13563">
    <w:name w:val="ft13563"/>
    <w:rsid w:val="00AA293B"/>
    <w:rPr>
      <w:rFonts w:cs="Times New Roman"/>
    </w:rPr>
  </w:style>
  <w:style w:type="character" w:customStyle="1" w:styleId="ft13566">
    <w:name w:val="ft13566"/>
    <w:rsid w:val="00AA293B"/>
    <w:rPr>
      <w:rFonts w:cs="Times New Roman"/>
    </w:rPr>
  </w:style>
  <w:style w:type="character" w:customStyle="1" w:styleId="ft13578">
    <w:name w:val="ft13578"/>
    <w:rsid w:val="00AA293B"/>
    <w:rPr>
      <w:rFonts w:cs="Times New Roman"/>
    </w:rPr>
  </w:style>
  <w:style w:type="character" w:customStyle="1" w:styleId="ft13580">
    <w:name w:val="ft13580"/>
    <w:rsid w:val="00AA293B"/>
    <w:rPr>
      <w:rFonts w:cs="Times New Roman"/>
    </w:rPr>
  </w:style>
  <w:style w:type="character" w:customStyle="1" w:styleId="ft13588">
    <w:name w:val="ft13588"/>
    <w:rsid w:val="00AA293B"/>
    <w:rPr>
      <w:rFonts w:cs="Times New Roman"/>
    </w:rPr>
  </w:style>
  <w:style w:type="character" w:customStyle="1" w:styleId="ft13644">
    <w:name w:val="ft13644"/>
    <w:rsid w:val="00AA293B"/>
    <w:rPr>
      <w:rFonts w:cs="Times New Roman"/>
    </w:rPr>
  </w:style>
  <w:style w:type="character" w:customStyle="1" w:styleId="ft13668">
    <w:name w:val="ft13668"/>
    <w:rsid w:val="00AA293B"/>
    <w:rPr>
      <w:rFonts w:cs="Times New Roman"/>
    </w:rPr>
  </w:style>
  <w:style w:type="character" w:customStyle="1" w:styleId="ft13712">
    <w:name w:val="ft13712"/>
    <w:rsid w:val="00AA293B"/>
    <w:rPr>
      <w:rFonts w:cs="Times New Roman"/>
    </w:rPr>
  </w:style>
  <w:style w:type="character" w:customStyle="1" w:styleId="ft13768">
    <w:name w:val="ft13768"/>
    <w:rsid w:val="00AA293B"/>
    <w:rPr>
      <w:rFonts w:cs="Times New Roman"/>
    </w:rPr>
  </w:style>
  <w:style w:type="character" w:customStyle="1" w:styleId="ft13810">
    <w:name w:val="ft13810"/>
    <w:rsid w:val="00AA293B"/>
    <w:rPr>
      <w:rFonts w:cs="Times New Roman"/>
    </w:rPr>
  </w:style>
  <w:style w:type="character" w:customStyle="1" w:styleId="ft13834">
    <w:name w:val="ft13834"/>
    <w:rsid w:val="00AA293B"/>
    <w:rPr>
      <w:rFonts w:cs="Times New Roman"/>
    </w:rPr>
  </w:style>
  <w:style w:type="character" w:customStyle="1" w:styleId="ft13885">
    <w:name w:val="ft13885"/>
    <w:rsid w:val="00AA293B"/>
    <w:rPr>
      <w:rFonts w:cs="Times New Roman"/>
    </w:rPr>
  </w:style>
  <w:style w:type="paragraph" w:customStyle="1" w:styleId="TimesNewRoman">
    <w:name w:val="Стиль Основной текст + Times New Roman по ширине Первая строка:  ..."/>
    <w:basedOn w:val="aff2"/>
    <w:rsid w:val="00AA293B"/>
    <w:pPr>
      <w:spacing w:after="0"/>
      <w:ind w:firstLine="720"/>
      <w:jc w:val="both"/>
    </w:pPr>
    <w:rPr>
      <w:szCs w:val="20"/>
    </w:rPr>
  </w:style>
  <w:style w:type="character" w:customStyle="1" w:styleId="afffffffff">
    <w:name w:val="Оглавление"/>
    <w:rsid w:val="00AA293B"/>
    <w:rPr>
      <w:rFonts w:ascii="Times New Roman" w:hAnsi="Times New Roman"/>
      <w:b/>
      <w:i/>
      <w:sz w:val="28"/>
    </w:rPr>
  </w:style>
  <w:style w:type="character" w:customStyle="1" w:styleId="Heading5Char">
    <w:name w:val="Heading 5 Char"/>
    <w:locked/>
    <w:rsid w:val="00AA293B"/>
    <w:rPr>
      <w:sz w:val="22"/>
      <w:lang w:val="ru-RU" w:eastAsia="en-US"/>
    </w:rPr>
  </w:style>
  <w:style w:type="character" w:customStyle="1" w:styleId="Heading6Char">
    <w:name w:val="Heading 6 Char"/>
    <w:locked/>
    <w:rsid w:val="00AA293B"/>
    <w:rPr>
      <w:i/>
      <w:sz w:val="22"/>
      <w:lang w:val="ru-RU" w:eastAsia="en-US"/>
    </w:rPr>
  </w:style>
  <w:style w:type="paragraph" w:customStyle="1" w:styleId="1ffff8">
    <w:name w:val="Стиль Заголовок 1 + все прописные"/>
    <w:basedOn w:val="11"/>
    <w:rsid w:val="00AA293B"/>
    <w:pPr>
      <w:keepNext/>
      <w:keepLines/>
      <w:spacing w:before="240" w:after="60"/>
      <w:ind w:left="360" w:hanging="360"/>
    </w:pPr>
    <w:rPr>
      <w:rFonts w:ascii="Arial" w:hAnsi="Arial"/>
      <w:bCs/>
      <w:caps w:val="0"/>
      <w:sz w:val="32"/>
      <w:szCs w:val="32"/>
    </w:rPr>
  </w:style>
  <w:style w:type="character" w:customStyle="1" w:styleId="FontStyle75">
    <w:name w:val="Font Style75"/>
    <w:rsid w:val="00AA293B"/>
    <w:rPr>
      <w:rFonts w:ascii="Times New Roman" w:hAnsi="Times New Roman"/>
      <w:b/>
      <w:sz w:val="16"/>
    </w:rPr>
  </w:style>
  <w:style w:type="paragraph" w:customStyle="1" w:styleId="2Arial1">
    <w:name w:val="Стиль Заголовок 2 + Arial"/>
    <w:basedOn w:val="21"/>
    <w:rsid w:val="00AA293B"/>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A293B"/>
    <w:pPr>
      <w:shd w:val="clear" w:color="auto" w:fill="FFFFFF"/>
      <w:spacing w:before="240" w:after="60"/>
    </w:pPr>
    <w:rPr>
      <w:rFonts w:ascii="Arial" w:hAnsi="Arial"/>
      <w:b/>
      <w:bCs/>
      <w:sz w:val="32"/>
      <w:szCs w:val="20"/>
    </w:rPr>
  </w:style>
  <w:style w:type="character" w:customStyle="1" w:styleId="style21">
    <w:name w:val="style21"/>
    <w:rsid w:val="00AA293B"/>
  </w:style>
  <w:style w:type="paragraph" w:customStyle="1" w:styleId="justify2">
    <w:name w:val="justify2"/>
    <w:basedOn w:val="a3"/>
    <w:rsid w:val="00AA293B"/>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A293B"/>
    <w:pPr>
      <w:keepNext/>
      <w:snapToGrid w:val="0"/>
      <w:spacing w:before="100" w:after="100"/>
      <w:outlineLvl w:val="5"/>
    </w:pPr>
    <w:rPr>
      <w:b/>
      <w:sz w:val="20"/>
      <w:szCs w:val="20"/>
    </w:rPr>
  </w:style>
  <w:style w:type="character" w:customStyle="1" w:styleId="3f5">
    <w:name w:val="Знак Знак Знак3"/>
    <w:rsid w:val="00AA293B"/>
    <w:rPr>
      <w:rFonts w:ascii="Times New Roman" w:eastAsia="Times New Roman" w:hAnsi="Times New Roman"/>
      <w:b/>
      <w:caps/>
      <w:sz w:val="28"/>
    </w:rPr>
  </w:style>
  <w:style w:type="character" w:customStyle="1" w:styleId="FontStyle185">
    <w:name w:val="Font Style185"/>
    <w:rsid w:val="00AA293B"/>
    <w:rPr>
      <w:rFonts w:ascii="Times New Roman" w:hAnsi="Times New Roman"/>
      <w:sz w:val="18"/>
    </w:rPr>
  </w:style>
  <w:style w:type="character" w:customStyle="1" w:styleId="FontStyle179">
    <w:name w:val="Font Style179"/>
    <w:rsid w:val="00AA293B"/>
    <w:rPr>
      <w:rFonts w:ascii="Times New Roman" w:hAnsi="Times New Roman"/>
      <w:i/>
      <w:sz w:val="18"/>
    </w:rPr>
  </w:style>
  <w:style w:type="paragraph" w:customStyle="1" w:styleId="Style66">
    <w:name w:val="Style66"/>
    <w:basedOn w:val="a3"/>
    <w:rsid w:val="00AA293B"/>
    <w:pPr>
      <w:widowControl w:val="0"/>
      <w:autoSpaceDE w:val="0"/>
      <w:autoSpaceDN w:val="0"/>
      <w:adjustRightInd w:val="0"/>
    </w:pPr>
  </w:style>
  <w:style w:type="paragraph" w:customStyle="1" w:styleId="Style71">
    <w:name w:val="Style71"/>
    <w:basedOn w:val="a3"/>
    <w:rsid w:val="00AA293B"/>
    <w:pPr>
      <w:widowControl w:val="0"/>
      <w:autoSpaceDE w:val="0"/>
      <w:autoSpaceDN w:val="0"/>
      <w:adjustRightInd w:val="0"/>
      <w:spacing w:line="250" w:lineRule="exact"/>
      <w:ind w:firstLine="302"/>
      <w:jc w:val="both"/>
    </w:pPr>
  </w:style>
  <w:style w:type="character" w:customStyle="1" w:styleId="FontStyle266">
    <w:name w:val="Font Style266"/>
    <w:rsid w:val="00AA293B"/>
    <w:rPr>
      <w:rFonts w:ascii="Times New Roman" w:hAnsi="Times New Roman"/>
      <w:sz w:val="18"/>
    </w:rPr>
  </w:style>
  <w:style w:type="character" w:customStyle="1" w:styleId="FontStyle267">
    <w:name w:val="Font Style267"/>
    <w:rsid w:val="00AA293B"/>
    <w:rPr>
      <w:rFonts w:ascii="Times New Roman" w:hAnsi="Times New Roman"/>
      <w:i/>
      <w:sz w:val="18"/>
    </w:rPr>
  </w:style>
  <w:style w:type="character" w:customStyle="1" w:styleId="FontStyle202">
    <w:name w:val="Font Style202"/>
    <w:rsid w:val="00AA293B"/>
    <w:rPr>
      <w:rFonts w:ascii="Times New Roman" w:hAnsi="Times New Roman"/>
      <w:sz w:val="18"/>
    </w:rPr>
  </w:style>
  <w:style w:type="character" w:customStyle="1" w:styleId="FontStyle563">
    <w:name w:val="Font Style563"/>
    <w:rsid w:val="00AA293B"/>
    <w:rPr>
      <w:rFonts w:ascii="Times New Roman" w:hAnsi="Times New Roman"/>
      <w:b/>
      <w:sz w:val="20"/>
    </w:rPr>
  </w:style>
  <w:style w:type="paragraph" w:customStyle="1" w:styleId="Style113">
    <w:name w:val="Style113"/>
    <w:basedOn w:val="a3"/>
    <w:rsid w:val="00AA293B"/>
    <w:pPr>
      <w:widowControl w:val="0"/>
      <w:autoSpaceDE w:val="0"/>
      <w:autoSpaceDN w:val="0"/>
      <w:adjustRightInd w:val="0"/>
    </w:pPr>
  </w:style>
  <w:style w:type="character" w:customStyle="1" w:styleId="FontStyle134">
    <w:name w:val="Font Style134"/>
    <w:rsid w:val="00AA293B"/>
    <w:rPr>
      <w:rFonts w:ascii="Times New Roman" w:hAnsi="Times New Roman"/>
      <w:b/>
      <w:sz w:val="18"/>
    </w:rPr>
  </w:style>
  <w:style w:type="character" w:customStyle="1" w:styleId="textcop1">
    <w:name w:val="textcop1"/>
    <w:rsid w:val="00AA293B"/>
    <w:rPr>
      <w:rFonts w:ascii="Arial" w:hAnsi="Arial"/>
      <w:color w:val="000000"/>
      <w:sz w:val="20"/>
    </w:rPr>
  </w:style>
  <w:style w:type="character" w:customStyle="1" w:styleId="b1">
    <w:name w:val="b1"/>
    <w:rsid w:val="00AA293B"/>
    <w:rPr>
      <w:b/>
    </w:rPr>
  </w:style>
  <w:style w:type="character" w:customStyle="1" w:styleId="FontStyle201">
    <w:name w:val="Font Style201"/>
    <w:rsid w:val="00AA293B"/>
    <w:rPr>
      <w:rFonts w:ascii="Times New Roman" w:hAnsi="Times New Roman"/>
      <w:sz w:val="26"/>
    </w:rPr>
  </w:style>
  <w:style w:type="paragraph" w:customStyle="1" w:styleId="Style12">
    <w:name w:val="Style12"/>
    <w:basedOn w:val="a3"/>
    <w:rsid w:val="00AA293B"/>
    <w:pPr>
      <w:widowControl w:val="0"/>
      <w:autoSpaceDE w:val="0"/>
      <w:autoSpaceDN w:val="0"/>
      <w:adjustRightInd w:val="0"/>
    </w:pPr>
  </w:style>
  <w:style w:type="character" w:customStyle="1" w:styleId="180">
    <w:name w:val="Знак Знак18"/>
    <w:rsid w:val="00AA293B"/>
    <w:rPr>
      <w:rFonts w:ascii="Courier New" w:eastAsia="Times New Roman" w:hAnsi="Courier New"/>
    </w:rPr>
  </w:style>
  <w:style w:type="character" w:customStyle="1" w:styleId="170">
    <w:name w:val="Знак Знак17"/>
    <w:rsid w:val="00AA293B"/>
    <w:rPr>
      <w:rFonts w:ascii="Times New Roman" w:eastAsia="Times New Roman" w:hAnsi="Times New Roman"/>
      <w:sz w:val="24"/>
    </w:rPr>
  </w:style>
  <w:style w:type="character" w:customStyle="1" w:styleId="812">
    <w:name w:val="Знак Знак81"/>
    <w:locked/>
    <w:rsid w:val="00AA293B"/>
    <w:rPr>
      <w:sz w:val="24"/>
    </w:rPr>
  </w:style>
  <w:style w:type="paragraph" w:customStyle="1" w:styleId="en">
    <w:name w:val="?en"/>
    <w:basedOn w:val="a3"/>
    <w:rsid w:val="00AA293B"/>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A293B"/>
    <w:rPr>
      <w:rFonts w:ascii="Tahoma" w:hAnsi="Tahoma"/>
      <w:sz w:val="16"/>
      <w:lang w:val="ru-RU" w:eastAsia="ru-RU"/>
    </w:rPr>
  </w:style>
  <w:style w:type="paragraph" w:customStyle="1" w:styleId="75">
    <w:name w:val="Стиль7"/>
    <w:basedOn w:val="11"/>
    <w:rsid w:val="00AA293B"/>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A293B"/>
    <w:rPr>
      <w:rFonts w:ascii="Verdana" w:hAnsi="Verdana" w:cs="Verdana"/>
      <w:sz w:val="20"/>
      <w:szCs w:val="20"/>
      <w:lang w:val="en-US" w:eastAsia="en-US"/>
    </w:rPr>
  </w:style>
  <w:style w:type="paragraph" w:customStyle="1" w:styleId="Style38">
    <w:name w:val="Style38"/>
    <w:basedOn w:val="a3"/>
    <w:rsid w:val="00AA293B"/>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A293B"/>
    <w:rPr>
      <w:rFonts w:ascii="Times New Roman" w:hAnsi="Times New Roman"/>
      <w:i/>
      <w:sz w:val="20"/>
    </w:rPr>
  </w:style>
  <w:style w:type="character" w:customStyle="1" w:styleId="FontStyle293">
    <w:name w:val="Font Style293"/>
    <w:rsid w:val="00AA293B"/>
    <w:rPr>
      <w:rFonts w:ascii="Times New Roman" w:hAnsi="Times New Roman"/>
      <w:sz w:val="20"/>
    </w:rPr>
  </w:style>
  <w:style w:type="character" w:customStyle="1" w:styleId="FontStyle325">
    <w:name w:val="Font Style325"/>
    <w:rsid w:val="00AA293B"/>
    <w:rPr>
      <w:rFonts w:ascii="Times New Roman" w:hAnsi="Times New Roman"/>
      <w:sz w:val="26"/>
    </w:rPr>
  </w:style>
  <w:style w:type="character" w:customStyle="1" w:styleId="FontStyle219">
    <w:name w:val="Font Style219"/>
    <w:rsid w:val="00AA293B"/>
    <w:rPr>
      <w:rFonts w:ascii="Times New Roman" w:hAnsi="Times New Roman"/>
      <w:b/>
      <w:sz w:val="18"/>
    </w:rPr>
  </w:style>
  <w:style w:type="character" w:customStyle="1" w:styleId="FontStyle207">
    <w:name w:val="Font Style207"/>
    <w:rsid w:val="00AA293B"/>
    <w:rPr>
      <w:rFonts w:ascii="Times New Roman" w:hAnsi="Times New Roman"/>
      <w:i/>
      <w:sz w:val="18"/>
    </w:rPr>
  </w:style>
  <w:style w:type="character" w:customStyle="1" w:styleId="FontStyle574">
    <w:name w:val="Font Style574"/>
    <w:rsid w:val="00AA293B"/>
    <w:rPr>
      <w:rFonts w:ascii="Times New Roman" w:hAnsi="Times New Roman"/>
      <w:b/>
      <w:i/>
      <w:sz w:val="20"/>
    </w:rPr>
  </w:style>
  <w:style w:type="character" w:customStyle="1" w:styleId="FontStyle588">
    <w:name w:val="Font Style588"/>
    <w:rsid w:val="00AA293B"/>
    <w:rPr>
      <w:rFonts w:ascii="Times New Roman" w:hAnsi="Times New Roman"/>
      <w:sz w:val="20"/>
    </w:rPr>
  </w:style>
  <w:style w:type="character" w:customStyle="1" w:styleId="402">
    <w:name w:val="Основной текст (40)"/>
    <w:link w:val="4010"/>
    <w:locked/>
    <w:rsid w:val="00AA293B"/>
    <w:rPr>
      <w:b/>
      <w:sz w:val="14"/>
      <w:shd w:val="clear" w:color="auto" w:fill="FFFFFF"/>
    </w:rPr>
  </w:style>
  <w:style w:type="paragraph" w:customStyle="1" w:styleId="4010">
    <w:name w:val="Основной текст (40)1"/>
    <w:basedOn w:val="a3"/>
    <w:link w:val="402"/>
    <w:rsid w:val="00AA293B"/>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A293B"/>
    <w:rPr>
      <w:b/>
      <w:sz w:val="16"/>
      <w:shd w:val="clear" w:color="auto" w:fill="FFFFFF"/>
    </w:rPr>
  </w:style>
  <w:style w:type="paragraph" w:customStyle="1" w:styleId="1410">
    <w:name w:val="Основной текст (14)1"/>
    <w:basedOn w:val="a3"/>
    <w:link w:val="145"/>
    <w:rsid w:val="00AA293B"/>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A293B"/>
    <w:pPr>
      <w:tabs>
        <w:tab w:val="left" w:pos="369"/>
        <w:tab w:val="left" w:pos="643"/>
      </w:tabs>
      <w:spacing w:after="40"/>
      <w:ind w:left="697" w:hanging="357"/>
      <w:jc w:val="both"/>
    </w:pPr>
    <w:rPr>
      <w:sz w:val="20"/>
      <w:szCs w:val="20"/>
    </w:rPr>
  </w:style>
  <w:style w:type="paragraph" w:customStyle="1" w:styleId="2ff7">
    <w:name w:val="обычный2"/>
    <w:basedOn w:val="a3"/>
    <w:rsid w:val="00AA293B"/>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A293B"/>
    <w:pPr>
      <w:ind w:firstLine="720"/>
      <w:jc w:val="both"/>
    </w:pPr>
    <w:rPr>
      <w:szCs w:val="20"/>
    </w:rPr>
  </w:style>
  <w:style w:type="paragraph" w:customStyle="1" w:styleId="3000">
    <w:name w:val="Стиль Заголовок 3 + Перед:  0 пт После:  0 пт"/>
    <w:basedOn w:val="32"/>
    <w:rsid w:val="00AA293B"/>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A293B"/>
    <w:pPr>
      <w:keepNext/>
      <w:spacing w:before="520" w:after="260"/>
      <w:jc w:val="center"/>
      <w:outlineLvl w:val="0"/>
    </w:pPr>
    <w:rPr>
      <w:b/>
    </w:rPr>
  </w:style>
  <w:style w:type="paragraph" w:customStyle="1" w:styleId="Heading">
    <w:name w:val="Heading"/>
    <w:rsid w:val="00AA293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A293B"/>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A293B"/>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A293B"/>
    <w:pPr>
      <w:keepNext w:val="0"/>
      <w:widowControl w:val="0"/>
    </w:pPr>
    <w:rPr>
      <w:rFonts w:cs="Times New Roman"/>
      <w:bCs w:val="0"/>
      <w:i w:val="0"/>
      <w:iCs w:val="0"/>
      <w:kern w:val="32"/>
      <w:sz w:val="24"/>
      <w:szCs w:val="20"/>
    </w:rPr>
  </w:style>
  <w:style w:type="paragraph" w:customStyle="1" w:styleId="1ffffc">
    <w:name w:val="маркирован_1"/>
    <w:basedOn w:val="a3"/>
    <w:rsid w:val="00AA293B"/>
    <w:pPr>
      <w:widowControl w:val="0"/>
      <w:adjustRightInd w:val="0"/>
      <w:spacing w:line="360" w:lineRule="auto"/>
      <w:jc w:val="both"/>
      <w:textAlignment w:val="baseline"/>
    </w:pPr>
    <w:rPr>
      <w:sz w:val="28"/>
      <w:szCs w:val="28"/>
    </w:rPr>
  </w:style>
  <w:style w:type="paragraph" w:customStyle="1" w:styleId="1ffffd">
    <w:name w:val="Нумерован_1"/>
    <w:basedOn w:val="a3"/>
    <w:rsid w:val="00AA293B"/>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A293B"/>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A293B"/>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A293B"/>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A293B"/>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A293B"/>
    <w:pPr>
      <w:spacing w:line="360" w:lineRule="auto"/>
      <w:ind w:firstLine="720"/>
    </w:pPr>
    <w:rPr>
      <w:szCs w:val="20"/>
    </w:rPr>
  </w:style>
  <w:style w:type="character" w:customStyle="1" w:styleId="331">
    <w:name w:val="Знак3 Знак Знак3"/>
    <w:rsid w:val="00AA293B"/>
    <w:rPr>
      <w:rFonts w:ascii="Times New Roman" w:eastAsia="Times New Roman" w:hAnsi="Times New Roman"/>
      <w:lang w:eastAsia="en-US"/>
    </w:rPr>
  </w:style>
  <w:style w:type="character" w:customStyle="1" w:styleId="FontStyle278">
    <w:name w:val="Font Style278"/>
    <w:rsid w:val="00AA293B"/>
    <w:rPr>
      <w:rFonts w:ascii="Times New Roman" w:hAnsi="Times New Roman"/>
      <w:color w:val="000000"/>
      <w:sz w:val="22"/>
    </w:rPr>
  </w:style>
  <w:style w:type="character" w:customStyle="1" w:styleId="2110">
    <w:name w:val="Знак Знак211"/>
    <w:locked/>
    <w:rsid w:val="00AA293B"/>
    <w:rPr>
      <w:b/>
      <w:sz w:val="28"/>
      <w:lang w:val="ru-RU" w:eastAsia="ru-RU"/>
    </w:rPr>
  </w:style>
  <w:style w:type="character" w:customStyle="1" w:styleId="414">
    <w:name w:val="Знак Знак41"/>
    <w:locked/>
    <w:rsid w:val="00AA293B"/>
    <w:rPr>
      <w:rFonts w:ascii="Arial" w:hAnsi="Arial"/>
      <w:b/>
      <w:i/>
      <w:sz w:val="28"/>
      <w:lang w:val="ru-RU" w:eastAsia="en-US"/>
    </w:rPr>
  </w:style>
  <w:style w:type="character" w:customStyle="1" w:styleId="4011">
    <w:name w:val="Знак Знак401"/>
    <w:locked/>
    <w:rsid w:val="00AA293B"/>
    <w:rPr>
      <w:b/>
      <w:sz w:val="27"/>
      <w:lang w:val="ru-RU" w:eastAsia="ru-RU"/>
    </w:rPr>
  </w:style>
  <w:style w:type="character" w:customStyle="1" w:styleId="3910">
    <w:name w:val="Знак Знак391"/>
    <w:locked/>
    <w:rsid w:val="00AA293B"/>
    <w:rPr>
      <w:b/>
      <w:sz w:val="28"/>
      <w:lang w:val="ru-RU" w:eastAsia="ru-RU"/>
    </w:rPr>
  </w:style>
  <w:style w:type="character" w:customStyle="1" w:styleId="3810">
    <w:name w:val="Знак Знак381"/>
    <w:locked/>
    <w:rsid w:val="00AA293B"/>
    <w:rPr>
      <w:b/>
      <w:i/>
      <w:sz w:val="26"/>
      <w:lang w:val="ru-RU" w:eastAsia="ru-RU"/>
    </w:rPr>
  </w:style>
  <w:style w:type="character" w:customStyle="1" w:styleId="3710">
    <w:name w:val="Знак Знак371"/>
    <w:locked/>
    <w:rsid w:val="00AA293B"/>
    <w:rPr>
      <w:sz w:val="24"/>
      <w:lang w:val="ru-RU" w:eastAsia="ru-RU"/>
    </w:rPr>
  </w:style>
  <w:style w:type="character" w:customStyle="1" w:styleId="3610">
    <w:name w:val="Знак Знак361"/>
    <w:locked/>
    <w:rsid w:val="00AA293B"/>
    <w:rPr>
      <w:sz w:val="24"/>
      <w:lang w:val="ru-RU" w:eastAsia="ru-RU"/>
    </w:rPr>
  </w:style>
  <w:style w:type="character" w:customStyle="1" w:styleId="3510">
    <w:name w:val="Знак Знак351"/>
    <w:locked/>
    <w:rsid w:val="00AA293B"/>
    <w:rPr>
      <w:i/>
      <w:sz w:val="24"/>
      <w:lang w:val="ru-RU" w:eastAsia="ru-RU"/>
    </w:rPr>
  </w:style>
  <w:style w:type="character" w:customStyle="1" w:styleId="3410">
    <w:name w:val="Знак Знак341"/>
    <w:locked/>
    <w:rsid w:val="00AA293B"/>
    <w:rPr>
      <w:rFonts w:ascii="Arial" w:hAnsi="Arial"/>
      <w:sz w:val="22"/>
      <w:lang w:val="ru-RU" w:eastAsia="ru-RU"/>
    </w:rPr>
  </w:style>
  <w:style w:type="character" w:customStyle="1" w:styleId="3310">
    <w:name w:val="Знак Знак331"/>
    <w:locked/>
    <w:rsid w:val="00AA293B"/>
    <w:rPr>
      <w:rFonts w:ascii="Courier New" w:hAnsi="Courier New"/>
      <w:lang w:val="ru-RU" w:eastAsia="ru-RU"/>
    </w:rPr>
  </w:style>
  <w:style w:type="character" w:customStyle="1" w:styleId="3210">
    <w:name w:val="Знак Знак321"/>
    <w:locked/>
    <w:rsid w:val="00AA293B"/>
    <w:rPr>
      <w:lang w:val="ru-RU" w:eastAsia="ru-RU"/>
    </w:rPr>
  </w:style>
  <w:style w:type="character" w:customStyle="1" w:styleId="3110">
    <w:name w:val="Знак Знак311"/>
    <w:locked/>
    <w:rsid w:val="00AA293B"/>
    <w:rPr>
      <w:sz w:val="24"/>
      <w:lang w:val="ru-RU" w:eastAsia="ru-RU"/>
    </w:rPr>
  </w:style>
  <w:style w:type="character" w:customStyle="1" w:styleId="1fffff">
    <w:name w:val="Знак1 Знак Знак"/>
    <w:locked/>
    <w:rsid w:val="00AA293B"/>
    <w:rPr>
      <w:sz w:val="24"/>
      <w:lang w:val="ru-RU" w:eastAsia="ru-RU"/>
    </w:rPr>
  </w:style>
  <w:style w:type="character" w:customStyle="1" w:styleId="191">
    <w:name w:val="Знак Знак191"/>
    <w:locked/>
    <w:rsid w:val="00AA293B"/>
    <w:rPr>
      <w:sz w:val="24"/>
      <w:lang w:val="en-US" w:eastAsia="ru-RU"/>
    </w:rPr>
  </w:style>
  <w:style w:type="character" w:customStyle="1" w:styleId="1411">
    <w:name w:val="Знак Знак141"/>
    <w:locked/>
    <w:rsid w:val="00AA293B"/>
    <w:rPr>
      <w:rFonts w:ascii="Cambria" w:hAnsi="Cambria"/>
      <w:i/>
      <w:color w:val="4F81BD"/>
      <w:spacing w:val="15"/>
      <w:sz w:val="24"/>
      <w:lang w:val="ru-RU" w:eastAsia="ru-RU"/>
    </w:rPr>
  </w:style>
  <w:style w:type="character" w:customStyle="1" w:styleId="1210">
    <w:name w:val="Знак Знак121"/>
    <w:locked/>
    <w:rsid w:val="00AA293B"/>
    <w:rPr>
      <w:rFonts w:ascii="PragmaticaCTT" w:hAnsi="PragmaticaCTT"/>
      <w:sz w:val="24"/>
      <w:lang w:val="ru-RU" w:eastAsia="ru-RU"/>
    </w:rPr>
  </w:style>
  <w:style w:type="character" w:customStyle="1" w:styleId="2210">
    <w:name w:val="Знак Знак221"/>
    <w:locked/>
    <w:rsid w:val="00AA293B"/>
    <w:rPr>
      <w:color w:val="000000"/>
      <w:sz w:val="24"/>
      <w:lang w:val="ru-RU" w:eastAsia="ru-RU"/>
    </w:rPr>
  </w:style>
  <w:style w:type="character" w:customStyle="1" w:styleId="291">
    <w:name w:val="Знак Знак291"/>
    <w:locked/>
    <w:rsid w:val="00AA293B"/>
    <w:rPr>
      <w:sz w:val="16"/>
      <w:lang w:val="ru-RU" w:eastAsia="ru-RU"/>
    </w:rPr>
  </w:style>
  <w:style w:type="character" w:customStyle="1" w:styleId="251">
    <w:name w:val="Знак Знак251"/>
    <w:locked/>
    <w:rsid w:val="00AA293B"/>
    <w:rPr>
      <w:sz w:val="24"/>
      <w:lang w:val="ru-RU" w:eastAsia="ru-RU"/>
    </w:rPr>
  </w:style>
  <w:style w:type="character" w:customStyle="1" w:styleId="281">
    <w:name w:val="Знак Знак281"/>
    <w:locked/>
    <w:rsid w:val="00AA293B"/>
    <w:rPr>
      <w:sz w:val="16"/>
      <w:lang w:val="ru-RU" w:eastAsia="ru-RU"/>
    </w:rPr>
  </w:style>
  <w:style w:type="character" w:customStyle="1" w:styleId="2710">
    <w:name w:val="Знак Знак271"/>
    <w:locked/>
    <w:rsid w:val="00AA293B"/>
    <w:rPr>
      <w:rFonts w:ascii="Courier New" w:hAnsi="Courier New"/>
      <w:lang w:val="ru-RU" w:eastAsia="ru-RU"/>
    </w:rPr>
  </w:style>
  <w:style w:type="character" w:customStyle="1" w:styleId="181">
    <w:name w:val="Знак Знак181"/>
    <w:locked/>
    <w:rsid w:val="00AA293B"/>
    <w:rPr>
      <w:b/>
      <w:lang w:val="ru-RU" w:eastAsia="ru-RU"/>
    </w:rPr>
  </w:style>
  <w:style w:type="character" w:customStyle="1" w:styleId="201">
    <w:name w:val="Знак Знак201"/>
    <w:locked/>
    <w:rsid w:val="00AA293B"/>
    <w:rPr>
      <w:rFonts w:ascii="Tahoma" w:hAnsi="Tahoma"/>
      <w:sz w:val="16"/>
      <w:lang w:val="ru-RU" w:eastAsia="ru-RU"/>
    </w:rPr>
  </w:style>
  <w:style w:type="paragraph" w:customStyle="1" w:styleId="2ff9">
    <w:name w:val="Знак Знак Знак Знак Знак Знак2"/>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A293B"/>
    <w:rPr>
      <w:i/>
      <w:color w:val="000000"/>
      <w:sz w:val="24"/>
      <w:lang w:eastAsia="ru-RU"/>
    </w:rPr>
  </w:style>
  <w:style w:type="paragraph" w:styleId="2ffb">
    <w:name w:val="Quote"/>
    <w:basedOn w:val="a3"/>
    <w:next w:val="a3"/>
    <w:link w:val="2ffa"/>
    <w:qFormat/>
    <w:rsid w:val="00AA293B"/>
    <w:rPr>
      <w:rFonts w:asciiTheme="minorHAnsi" w:eastAsiaTheme="minorHAnsi" w:hAnsiTheme="minorHAnsi" w:cstheme="minorBidi"/>
      <w:i/>
      <w:color w:val="000000"/>
      <w:szCs w:val="22"/>
    </w:rPr>
  </w:style>
  <w:style w:type="character" w:customStyle="1" w:styleId="21f">
    <w:name w:val="Цитата 2 Знак1"/>
    <w:basedOn w:val="a4"/>
    <w:rsid w:val="00AA293B"/>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A293B"/>
    <w:rPr>
      <w:rFonts w:cs="Times New Roman"/>
      <w:i w:val="0"/>
      <w:sz w:val="24"/>
      <w:szCs w:val="20"/>
      <w:lang w:eastAsia="ru-RU"/>
    </w:rPr>
  </w:style>
  <w:style w:type="paragraph" w:customStyle="1" w:styleId="msolistparagraph0">
    <w:name w:val="msolistparagraph"/>
    <w:basedOn w:val="a3"/>
    <w:rsid w:val="00AA293B"/>
    <w:pPr>
      <w:spacing w:line="312" w:lineRule="auto"/>
      <w:ind w:left="720" w:firstLine="454"/>
      <w:contextualSpacing/>
      <w:jc w:val="both"/>
    </w:pPr>
  </w:style>
  <w:style w:type="character" w:customStyle="1" w:styleId="afffffffff5">
    <w:name w:val="ВЭС отступ Знак"/>
    <w:link w:val="afffffffff6"/>
    <w:locked/>
    <w:rsid w:val="00AA293B"/>
    <w:rPr>
      <w:color w:val="000000"/>
      <w:sz w:val="24"/>
    </w:rPr>
  </w:style>
  <w:style w:type="paragraph" w:customStyle="1" w:styleId="afffffffff6">
    <w:name w:val="ВЭС отступ"/>
    <w:basedOn w:val="a3"/>
    <w:link w:val="afffffffff5"/>
    <w:rsid w:val="00AA293B"/>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A293B"/>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A293B"/>
    <w:pPr>
      <w:spacing w:after="160" w:line="240" w:lineRule="exact"/>
    </w:pPr>
    <w:rPr>
      <w:rFonts w:ascii="Verdana" w:hAnsi="Verdana"/>
      <w:lang w:val="en-US" w:eastAsia="en-US"/>
    </w:rPr>
  </w:style>
  <w:style w:type="paragraph" w:customStyle="1" w:styleId="Li">
    <w:name w:val="Li"/>
    <w:basedOn w:val="a3"/>
    <w:rsid w:val="00AA293B"/>
    <w:pPr>
      <w:shd w:val="clear" w:color="auto" w:fill="FFFFFF"/>
      <w:suppressAutoHyphens/>
    </w:pPr>
    <w:rPr>
      <w:lang w:eastAsia="ar-SA"/>
    </w:rPr>
  </w:style>
  <w:style w:type="paragraph" w:customStyle="1" w:styleId="afffffffff7">
    <w:name w:val="Название оглавления"/>
    <w:rsid w:val="00AA293B"/>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A293B"/>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A293B"/>
    <w:pPr>
      <w:jc w:val="both"/>
    </w:pPr>
    <w:rPr>
      <w:kern w:val="28"/>
      <w:szCs w:val="20"/>
    </w:rPr>
  </w:style>
  <w:style w:type="paragraph" w:customStyle="1" w:styleId="Tst-question">
    <w:name w:val="Tst-question"/>
    <w:basedOn w:val="a3"/>
    <w:rsid w:val="00AA293B"/>
    <w:pPr>
      <w:numPr>
        <w:numId w:val="18"/>
      </w:numPr>
      <w:tabs>
        <w:tab w:val="clear" w:pos="357"/>
        <w:tab w:val="left" w:pos="360"/>
      </w:tabs>
      <w:jc w:val="both"/>
    </w:pPr>
    <w:rPr>
      <w:kern w:val="28"/>
      <w:szCs w:val="20"/>
    </w:rPr>
  </w:style>
  <w:style w:type="paragraph" w:customStyle="1" w:styleId="Tst10">
    <w:name w:val="Tst_1"/>
    <w:basedOn w:val="notabstyle"/>
    <w:rsid w:val="00AA293B"/>
    <w:pPr>
      <w:tabs>
        <w:tab w:val="left" w:pos="720"/>
      </w:tabs>
      <w:ind w:left="720" w:hanging="360"/>
    </w:pPr>
  </w:style>
  <w:style w:type="paragraph" w:customStyle="1" w:styleId="afffffffff9">
    <w:name w:val="УПЛОТНЕННЫЙ"/>
    <w:basedOn w:val="a3"/>
    <w:rsid w:val="00AA293B"/>
    <w:pPr>
      <w:ind w:firstLine="720"/>
      <w:jc w:val="both"/>
    </w:pPr>
    <w:rPr>
      <w:spacing w:val="-4"/>
      <w:sz w:val="28"/>
      <w:szCs w:val="20"/>
    </w:rPr>
  </w:style>
  <w:style w:type="paragraph" w:customStyle="1" w:styleId="afffffffffa">
    <w:name w:val="ОСНОВНОЙ"/>
    <w:basedOn w:val="a3"/>
    <w:rsid w:val="00AA293B"/>
    <w:pPr>
      <w:autoSpaceDE w:val="0"/>
      <w:autoSpaceDN w:val="0"/>
      <w:adjustRightInd w:val="0"/>
      <w:ind w:firstLine="720"/>
      <w:jc w:val="both"/>
    </w:pPr>
    <w:rPr>
      <w:sz w:val="28"/>
      <w:szCs w:val="20"/>
    </w:rPr>
  </w:style>
  <w:style w:type="paragraph" w:customStyle="1" w:styleId="simple">
    <w:name w:val="simple"/>
    <w:basedOn w:val="a3"/>
    <w:rsid w:val="00AA293B"/>
    <w:pPr>
      <w:spacing w:before="100" w:beforeAutospacing="1" w:after="100" w:afterAutospacing="1"/>
    </w:pPr>
  </w:style>
  <w:style w:type="paragraph" w:customStyle="1" w:styleId="uj">
    <w:name w:val="uj"/>
    <w:basedOn w:val="a3"/>
    <w:rsid w:val="00AA293B"/>
    <w:pPr>
      <w:spacing w:before="100" w:beforeAutospacing="1" w:after="100" w:afterAutospacing="1"/>
    </w:pPr>
  </w:style>
  <w:style w:type="paragraph" w:customStyle="1" w:styleId="a4cxspmiddle">
    <w:name w:val="a4cxspmiddle"/>
    <w:basedOn w:val="a3"/>
    <w:rsid w:val="00AA293B"/>
    <w:pPr>
      <w:spacing w:before="100" w:beforeAutospacing="1" w:after="100" w:afterAutospacing="1"/>
    </w:pPr>
    <w:rPr>
      <w:color w:val="000000"/>
    </w:rPr>
  </w:style>
  <w:style w:type="paragraph" w:customStyle="1" w:styleId="Style56">
    <w:name w:val="Style56"/>
    <w:basedOn w:val="a3"/>
    <w:rsid w:val="00AA293B"/>
    <w:pPr>
      <w:widowControl w:val="0"/>
      <w:autoSpaceDE w:val="0"/>
      <w:autoSpaceDN w:val="0"/>
      <w:adjustRightInd w:val="0"/>
      <w:spacing w:line="194" w:lineRule="exact"/>
    </w:pPr>
  </w:style>
  <w:style w:type="paragraph" w:customStyle="1" w:styleId="otstup">
    <w:name w:val="otstup"/>
    <w:basedOn w:val="a3"/>
    <w:rsid w:val="00AA293B"/>
    <w:pPr>
      <w:spacing w:before="100" w:beforeAutospacing="1" w:after="100" w:afterAutospacing="1"/>
    </w:pPr>
  </w:style>
  <w:style w:type="paragraph" w:customStyle="1" w:styleId="1fffff0">
    <w:name w:val="Схема документа1"/>
    <w:basedOn w:val="a3"/>
    <w:rsid w:val="00AA293B"/>
    <w:pPr>
      <w:shd w:val="clear" w:color="auto" w:fill="000080"/>
    </w:pPr>
    <w:rPr>
      <w:rFonts w:ascii="Tahoma" w:hAnsi="Tahoma" w:cs="Tahoma"/>
      <w:sz w:val="20"/>
      <w:szCs w:val="20"/>
      <w:lang w:eastAsia="zh-CN"/>
    </w:rPr>
  </w:style>
  <w:style w:type="paragraph" w:customStyle="1" w:styleId="BodyText1">
    <w:name w:val="Body Text1"/>
    <w:basedOn w:val="Normal1"/>
    <w:rsid w:val="00AA293B"/>
    <w:pPr>
      <w:widowControl/>
      <w:spacing w:line="360" w:lineRule="auto"/>
    </w:pPr>
    <w:rPr>
      <w:sz w:val="24"/>
    </w:rPr>
  </w:style>
  <w:style w:type="paragraph" w:customStyle="1" w:styleId="BodyText211">
    <w:name w:val="Body Text 211"/>
    <w:basedOn w:val="a3"/>
    <w:rsid w:val="00AA293B"/>
    <w:pPr>
      <w:spacing w:line="360" w:lineRule="auto"/>
      <w:jc w:val="both"/>
    </w:pPr>
    <w:rPr>
      <w:szCs w:val="20"/>
    </w:rPr>
  </w:style>
  <w:style w:type="paragraph" w:customStyle="1" w:styleId="ListParagraph1">
    <w:name w:val="List Paragraph1"/>
    <w:basedOn w:val="a3"/>
    <w:link w:val="ListParagraphChar1"/>
    <w:rsid w:val="00AA293B"/>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A293B"/>
    <w:rPr>
      <w:rFonts w:ascii="Calibri" w:eastAsia="Times New Roman" w:hAnsi="Calibri" w:cs="Times New Roman"/>
      <w:lang w:eastAsia="ru-RU"/>
    </w:rPr>
  </w:style>
  <w:style w:type="paragraph" w:customStyle="1" w:styleId="BodyText31">
    <w:name w:val="Body Text 31"/>
    <w:basedOn w:val="Normal1"/>
    <w:rsid w:val="00AA293B"/>
    <w:pPr>
      <w:widowControl/>
      <w:jc w:val="both"/>
    </w:pPr>
    <w:rPr>
      <w:i/>
      <w:sz w:val="26"/>
    </w:rPr>
  </w:style>
  <w:style w:type="character" w:customStyle="1" w:styleId="1010">
    <w:name w:val="Знак Знак101"/>
    <w:locked/>
    <w:rsid w:val="00AA293B"/>
    <w:rPr>
      <w:rFonts w:ascii="PragmaticaCTT" w:hAnsi="PragmaticaCTT"/>
      <w:sz w:val="24"/>
      <w:lang w:val="ru-RU" w:eastAsia="ru-RU"/>
    </w:rPr>
  </w:style>
  <w:style w:type="character" w:customStyle="1" w:styleId="4110">
    <w:name w:val="Знак Знак411"/>
    <w:locked/>
    <w:rsid w:val="00AA293B"/>
    <w:rPr>
      <w:rFonts w:ascii="Arial" w:hAnsi="Arial"/>
      <w:b/>
      <w:i/>
      <w:sz w:val="28"/>
      <w:lang w:val="ru-RU" w:eastAsia="en-US"/>
    </w:rPr>
  </w:style>
  <w:style w:type="character" w:customStyle="1" w:styleId="1100">
    <w:name w:val="Знак Знак110"/>
    <w:rsid w:val="00AA293B"/>
    <w:rPr>
      <w:rFonts w:ascii="Arial" w:hAnsi="Arial"/>
      <w:b/>
      <w:sz w:val="36"/>
      <w:lang w:val="ru-RU" w:eastAsia="en-US"/>
    </w:rPr>
  </w:style>
  <w:style w:type="character" w:customStyle="1" w:styleId="415">
    <w:name w:val="Заголовок 4 Знак1"/>
    <w:locked/>
    <w:rsid w:val="00AA293B"/>
    <w:rPr>
      <w:rFonts w:ascii="Times New Roman" w:eastAsia="Times New Roman" w:hAnsi="Times New Roman"/>
      <w:b/>
      <w:sz w:val="28"/>
      <w:lang w:eastAsia="ru-RU"/>
    </w:rPr>
  </w:style>
  <w:style w:type="character" w:styleId="afffffffffb">
    <w:name w:val="Intense Emphasis"/>
    <w:qFormat/>
    <w:rsid w:val="00AA293B"/>
    <w:rPr>
      <w:b/>
      <w:i/>
      <w:color w:val="4F81BD"/>
    </w:rPr>
  </w:style>
  <w:style w:type="character" w:styleId="afffffffffc">
    <w:name w:val="Subtle Reference"/>
    <w:qFormat/>
    <w:rsid w:val="00AA293B"/>
    <w:rPr>
      <w:smallCaps/>
      <w:color w:val="C0504D"/>
      <w:u w:val="single"/>
    </w:rPr>
  </w:style>
  <w:style w:type="character" w:styleId="afffffffffd">
    <w:name w:val="Intense Reference"/>
    <w:qFormat/>
    <w:rsid w:val="00AA293B"/>
    <w:rPr>
      <w:b/>
      <w:smallCaps/>
      <w:color w:val="C0504D"/>
      <w:spacing w:val="5"/>
      <w:u w:val="single"/>
    </w:rPr>
  </w:style>
  <w:style w:type="character" w:styleId="afffffffffe">
    <w:name w:val="Book Title"/>
    <w:qFormat/>
    <w:rsid w:val="00AA293B"/>
    <w:rPr>
      <w:b/>
      <w:smallCaps/>
      <w:spacing w:val="5"/>
    </w:rPr>
  </w:style>
  <w:style w:type="character" w:customStyle="1" w:styleId="612">
    <w:name w:val="Заголовок 6 Знак1"/>
    <w:rsid w:val="00AA293B"/>
    <w:rPr>
      <w:b/>
      <w:sz w:val="22"/>
      <w:lang w:val="ru-RU" w:eastAsia="ru-RU"/>
    </w:rPr>
  </w:style>
  <w:style w:type="character" w:customStyle="1" w:styleId="712">
    <w:name w:val="Заголовок 7 Знак1"/>
    <w:rsid w:val="00AA293B"/>
    <w:rPr>
      <w:sz w:val="24"/>
      <w:lang w:val="ru-RU" w:eastAsia="ru-RU"/>
    </w:rPr>
  </w:style>
  <w:style w:type="character" w:customStyle="1" w:styleId="813">
    <w:name w:val="Заголовок 8 Знак1"/>
    <w:rsid w:val="00AA293B"/>
    <w:rPr>
      <w:rFonts w:ascii="Calibri" w:hAnsi="Calibri"/>
      <w:i/>
      <w:sz w:val="24"/>
      <w:lang w:val="ru-RU" w:eastAsia="en-US"/>
    </w:rPr>
  </w:style>
  <w:style w:type="character" w:customStyle="1" w:styleId="911">
    <w:name w:val="Заголовок 9 Знак1"/>
    <w:rsid w:val="00AA293B"/>
    <w:rPr>
      <w:rFonts w:ascii="Arial" w:hAnsi="Arial"/>
      <w:sz w:val="22"/>
      <w:lang w:val="ru-RU" w:eastAsia="ru-RU"/>
    </w:rPr>
  </w:style>
  <w:style w:type="character" w:customStyle="1" w:styleId="tbb121">
    <w:name w:val="tbb121"/>
    <w:rsid w:val="00AA293B"/>
    <w:rPr>
      <w:rFonts w:ascii="Arial" w:hAnsi="Arial"/>
      <w:b/>
      <w:color w:val="000000"/>
      <w:sz w:val="18"/>
      <w:u w:val="none"/>
    </w:rPr>
  </w:style>
  <w:style w:type="character" w:customStyle="1" w:styleId="tbl121">
    <w:name w:val="tbl121"/>
    <w:rsid w:val="00AA293B"/>
    <w:rPr>
      <w:rFonts w:ascii="Tahoma" w:hAnsi="Tahoma"/>
      <w:color w:val="000000"/>
      <w:sz w:val="18"/>
      <w:u w:val="none"/>
    </w:rPr>
  </w:style>
  <w:style w:type="character" w:customStyle="1" w:styleId="em11">
    <w:name w:val="em11"/>
    <w:rsid w:val="00AA293B"/>
    <w:rPr>
      <w:b/>
      <w:sz w:val="24"/>
    </w:rPr>
  </w:style>
  <w:style w:type="character" w:customStyle="1" w:styleId="8pt">
    <w:name w:val="Основной текст + 8 pt"/>
    <w:rsid w:val="00AA293B"/>
    <w:rPr>
      <w:rFonts w:ascii="Times New Roman" w:eastAsia="Times New Roman" w:hAnsi="Times New Roman"/>
      <w:spacing w:val="0"/>
      <w:sz w:val="16"/>
    </w:rPr>
  </w:style>
  <w:style w:type="character" w:customStyle="1" w:styleId="7pt">
    <w:name w:val="Основной текст + 7 pt"/>
    <w:rsid w:val="00AA293B"/>
    <w:rPr>
      <w:rFonts w:ascii="Times New Roman" w:eastAsia="Times New Roman" w:hAnsi="Times New Roman"/>
      <w:spacing w:val="0"/>
      <w:sz w:val="14"/>
    </w:rPr>
  </w:style>
  <w:style w:type="character" w:customStyle="1" w:styleId="10pt0">
    <w:name w:val="Основной текст + 10 pt"/>
    <w:rsid w:val="00AA293B"/>
    <w:rPr>
      <w:rFonts w:ascii="Times New Roman" w:eastAsia="Times New Roman" w:hAnsi="Times New Roman"/>
      <w:b/>
      <w:spacing w:val="0"/>
      <w:sz w:val="20"/>
    </w:rPr>
  </w:style>
  <w:style w:type="character" w:customStyle="1" w:styleId="5pt">
    <w:name w:val="Основной текст + 5 pt"/>
    <w:rsid w:val="00AA293B"/>
    <w:rPr>
      <w:rFonts w:ascii="Times New Roman" w:eastAsia="Times New Roman" w:hAnsi="Times New Roman"/>
      <w:spacing w:val="10"/>
      <w:sz w:val="10"/>
    </w:rPr>
  </w:style>
  <w:style w:type="character" w:customStyle="1" w:styleId="9pt">
    <w:name w:val="Основной текст + 9 pt"/>
    <w:rsid w:val="00AA293B"/>
    <w:rPr>
      <w:rFonts w:ascii="Times New Roman" w:eastAsia="Times New Roman" w:hAnsi="Times New Roman"/>
      <w:spacing w:val="0"/>
      <w:sz w:val="18"/>
    </w:rPr>
  </w:style>
  <w:style w:type="character" w:customStyle="1" w:styleId="TimesNewRoman0">
    <w:name w:val="Основной текст + Times New Roman"/>
    <w:rsid w:val="00AA293B"/>
    <w:rPr>
      <w:rFonts w:ascii="Times New Roman" w:eastAsia="Times New Roman" w:hAnsi="Times New Roman"/>
      <w:spacing w:val="0"/>
      <w:sz w:val="21"/>
    </w:rPr>
  </w:style>
  <w:style w:type="character" w:customStyle="1" w:styleId="WW-9pt">
    <w:name w:val="WW-Основной текст + 9 pt"/>
    <w:rsid w:val="00AA293B"/>
    <w:rPr>
      <w:rFonts w:ascii="Times New Roman" w:eastAsia="Times New Roman" w:hAnsi="Times New Roman"/>
      <w:spacing w:val="0"/>
      <w:sz w:val="18"/>
    </w:rPr>
  </w:style>
  <w:style w:type="character" w:customStyle="1" w:styleId="FontStyle124">
    <w:name w:val="Font Style124"/>
    <w:rsid w:val="00AA293B"/>
    <w:rPr>
      <w:rFonts w:ascii="Times New Roman" w:hAnsi="Times New Roman"/>
      <w:b/>
      <w:sz w:val="18"/>
    </w:rPr>
  </w:style>
  <w:style w:type="character" w:customStyle="1" w:styleId="red">
    <w:name w:val="red"/>
    <w:rsid w:val="00AA293B"/>
    <w:rPr>
      <w:rFonts w:cs="Times New Roman"/>
    </w:rPr>
  </w:style>
  <w:style w:type="character" w:customStyle="1" w:styleId="msosubtleemphasis0">
    <w:name w:val="msosubtleemphasis"/>
    <w:rsid w:val="00AA293B"/>
    <w:rPr>
      <w:i/>
      <w:color w:val="808080"/>
    </w:rPr>
  </w:style>
  <w:style w:type="character" w:customStyle="1" w:styleId="FontStyle120">
    <w:name w:val="Font Style120"/>
    <w:rsid w:val="00AA293B"/>
    <w:rPr>
      <w:rFonts w:ascii="Times New Roman" w:hAnsi="Times New Roman"/>
      <w:b/>
      <w:sz w:val="26"/>
    </w:rPr>
  </w:style>
  <w:style w:type="character" w:customStyle="1" w:styleId="FontStyle121">
    <w:name w:val="Font Style121"/>
    <w:rsid w:val="00AA293B"/>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A293B"/>
    <w:pPr>
      <w:spacing w:after="160" w:line="240" w:lineRule="exact"/>
    </w:pPr>
    <w:rPr>
      <w:rFonts w:ascii="Verdana" w:hAnsi="Verdana"/>
      <w:lang w:val="en-US" w:eastAsia="en-US"/>
    </w:rPr>
  </w:style>
  <w:style w:type="character" w:customStyle="1" w:styleId="font0">
    <w:name w:val="font0"/>
    <w:rsid w:val="00AA293B"/>
    <w:rPr>
      <w:rFonts w:cs="Times New Roman"/>
    </w:rPr>
  </w:style>
  <w:style w:type="character" w:customStyle="1" w:styleId="s3">
    <w:name w:val="s3"/>
    <w:rsid w:val="00AA293B"/>
  </w:style>
  <w:style w:type="character" w:customStyle="1" w:styleId="FontStyle46">
    <w:name w:val="Font Style46"/>
    <w:rsid w:val="00AA293B"/>
    <w:rPr>
      <w:rFonts w:ascii="Times New Roman" w:hAnsi="Times New Roman"/>
      <w:b/>
      <w:sz w:val="30"/>
    </w:rPr>
  </w:style>
  <w:style w:type="character" w:customStyle="1" w:styleId="newstitle">
    <w:name w:val="news_title"/>
    <w:rsid w:val="00AA293B"/>
    <w:rPr>
      <w:rFonts w:cs="Times New Roman"/>
    </w:rPr>
  </w:style>
  <w:style w:type="character" w:customStyle="1" w:styleId="s1">
    <w:name w:val="s1"/>
    <w:rsid w:val="00AA293B"/>
  </w:style>
  <w:style w:type="paragraph" w:customStyle="1" w:styleId="31b">
    <w:name w:val="Знак31"/>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A293B"/>
    <w:rPr>
      <w:b/>
      <w:sz w:val="2"/>
      <w:bdr w:val="single" w:sz="6" w:space="0" w:color="0000FF"/>
      <w:shd w:val="clear" w:color="auto" w:fill="CCCCFF"/>
    </w:rPr>
  </w:style>
  <w:style w:type="character" w:customStyle="1" w:styleId="FontStyle264">
    <w:name w:val="Font Style264"/>
    <w:rsid w:val="00AA293B"/>
    <w:rPr>
      <w:rFonts w:ascii="Franklin Gothic Demi" w:hAnsi="Franklin Gothic Demi"/>
      <w:b/>
      <w:sz w:val="22"/>
    </w:rPr>
  </w:style>
  <w:style w:type="character" w:customStyle="1" w:styleId="FontStyle260">
    <w:name w:val="Font Style260"/>
    <w:rsid w:val="00AA293B"/>
    <w:rPr>
      <w:rFonts w:ascii="Franklin Gothic Demi" w:hAnsi="Franklin Gothic Demi"/>
      <w:b/>
      <w:sz w:val="26"/>
    </w:rPr>
  </w:style>
  <w:style w:type="character" w:customStyle="1" w:styleId="FontStyle426">
    <w:name w:val="Font Style426"/>
    <w:rsid w:val="00AA293B"/>
    <w:rPr>
      <w:rFonts w:ascii="Times New Roman" w:hAnsi="Times New Roman"/>
      <w:color w:val="000000"/>
      <w:sz w:val="20"/>
    </w:rPr>
  </w:style>
  <w:style w:type="character" w:customStyle="1" w:styleId="FontStyle707">
    <w:name w:val="Font Style707"/>
    <w:rsid w:val="00AA293B"/>
    <w:rPr>
      <w:rFonts w:ascii="Bookman Old Style" w:hAnsi="Bookman Old Style"/>
      <w:color w:val="000000"/>
      <w:sz w:val="16"/>
    </w:rPr>
  </w:style>
  <w:style w:type="character" w:customStyle="1" w:styleId="FontStyle679">
    <w:name w:val="Font Style679"/>
    <w:rsid w:val="00AA293B"/>
    <w:rPr>
      <w:rFonts w:ascii="Times New Roman" w:hAnsi="Times New Roman"/>
      <w:i/>
      <w:color w:val="000000"/>
      <w:sz w:val="20"/>
    </w:rPr>
  </w:style>
  <w:style w:type="character" w:customStyle="1" w:styleId="FontStyle695">
    <w:name w:val="Font Style695"/>
    <w:rsid w:val="00AA293B"/>
    <w:rPr>
      <w:rFonts w:ascii="Times New Roman" w:hAnsi="Times New Roman"/>
      <w:b/>
      <w:color w:val="000000"/>
      <w:sz w:val="16"/>
    </w:rPr>
  </w:style>
  <w:style w:type="character" w:customStyle="1" w:styleId="FontStyle527">
    <w:name w:val="Font Style527"/>
    <w:rsid w:val="00AA293B"/>
    <w:rPr>
      <w:rFonts w:ascii="Times New Roman" w:hAnsi="Times New Roman"/>
      <w:b/>
      <w:color w:val="000000"/>
      <w:sz w:val="16"/>
    </w:rPr>
  </w:style>
  <w:style w:type="character" w:customStyle="1" w:styleId="FontStyle236">
    <w:name w:val="Font Style236"/>
    <w:rsid w:val="00AA293B"/>
    <w:rPr>
      <w:rFonts w:ascii="Times New Roman" w:hAnsi="Times New Roman"/>
      <w:color w:val="000000"/>
      <w:sz w:val="20"/>
    </w:rPr>
  </w:style>
  <w:style w:type="character" w:customStyle="1" w:styleId="FontStyle719">
    <w:name w:val="Font Style719"/>
    <w:rsid w:val="00AA293B"/>
    <w:rPr>
      <w:rFonts w:ascii="Bookman Old Style" w:hAnsi="Bookman Old Style"/>
      <w:b/>
      <w:color w:val="000000"/>
      <w:sz w:val="16"/>
    </w:rPr>
  </w:style>
  <w:style w:type="character" w:customStyle="1" w:styleId="FontStyle720">
    <w:name w:val="Font Style720"/>
    <w:rsid w:val="00AA293B"/>
    <w:rPr>
      <w:rFonts w:ascii="Tahoma" w:hAnsi="Tahoma"/>
      <w:color w:val="000000"/>
      <w:sz w:val="14"/>
    </w:rPr>
  </w:style>
  <w:style w:type="character" w:customStyle="1" w:styleId="FontStyle815">
    <w:name w:val="Font Style815"/>
    <w:rsid w:val="00AA293B"/>
    <w:rPr>
      <w:rFonts w:ascii="Bookman Old Style" w:hAnsi="Bookman Old Style"/>
      <w:color w:val="000000"/>
      <w:sz w:val="16"/>
    </w:rPr>
  </w:style>
  <w:style w:type="character" w:customStyle="1" w:styleId="FontStyle106">
    <w:name w:val="Font Style106"/>
    <w:rsid w:val="00AA293B"/>
    <w:rPr>
      <w:rFonts w:ascii="Times New Roman" w:hAnsi="Times New Roman"/>
      <w:color w:val="000000"/>
      <w:sz w:val="24"/>
    </w:rPr>
  </w:style>
  <w:style w:type="character" w:customStyle="1" w:styleId="FontStyle122">
    <w:name w:val="Font Style122"/>
    <w:rsid w:val="00AA293B"/>
    <w:rPr>
      <w:rFonts w:ascii="Times New Roman" w:hAnsi="Times New Roman"/>
      <w:color w:val="000000"/>
      <w:sz w:val="22"/>
    </w:rPr>
  </w:style>
  <w:style w:type="character" w:customStyle="1" w:styleId="146pt">
    <w:name w:val="Основной текст (14) + 6 pt"/>
    <w:rsid w:val="00AA293B"/>
    <w:rPr>
      <w:rFonts w:ascii="Times New Roman" w:hAnsi="Times New Roman"/>
      <w:sz w:val="12"/>
      <w:shd w:val="clear" w:color="auto" w:fill="FFFFFF"/>
    </w:rPr>
  </w:style>
  <w:style w:type="character" w:customStyle="1" w:styleId="listing-desc">
    <w:name w:val="listing-desc"/>
    <w:rsid w:val="00AA293B"/>
  </w:style>
  <w:style w:type="character" w:customStyle="1" w:styleId="FontStyle436">
    <w:name w:val="Font Style436"/>
    <w:rsid w:val="00AA293B"/>
    <w:rPr>
      <w:rFonts w:ascii="Times New Roman" w:hAnsi="Times New Roman"/>
      <w:b/>
      <w:sz w:val="18"/>
    </w:rPr>
  </w:style>
  <w:style w:type="character" w:customStyle="1" w:styleId="FontStyle434">
    <w:name w:val="Font Style434"/>
    <w:rsid w:val="00AA293B"/>
    <w:rPr>
      <w:rFonts w:ascii="Times New Roman" w:hAnsi="Times New Roman"/>
      <w:sz w:val="18"/>
    </w:rPr>
  </w:style>
  <w:style w:type="character" w:customStyle="1" w:styleId="912">
    <w:name w:val="Знак Знак91"/>
    <w:locked/>
    <w:rsid w:val="00AA293B"/>
    <w:rPr>
      <w:rFonts w:ascii="Cambria" w:eastAsia="Times New Roman" w:hAnsi="Cambria"/>
      <w:b/>
      <w:color w:val="4F81BD"/>
      <w:sz w:val="26"/>
      <w:lang w:val="ru-RU" w:eastAsia="en-US"/>
    </w:rPr>
  </w:style>
  <w:style w:type="character" w:customStyle="1" w:styleId="532">
    <w:name w:val="Знак Знак53"/>
    <w:locked/>
    <w:rsid w:val="00AA293B"/>
    <w:rPr>
      <w:b/>
      <w:caps/>
      <w:sz w:val="24"/>
      <w:lang w:val="ru-RU" w:eastAsia="ru-RU"/>
    </w:rPr>
  </w:style>
  <w:style w:type="character" w:customStyle="1" w:styleId="2ffd">
    <w:name w:val="Основной текст Знак Знак Знак2"/>
    <w:locked/>
    <w:rsid w:val="00AA293B"/>
    <w:rPr>
      <w:sz w:val="24"/>
      <w:lang w:val="ru-RU" w:eastAsia="ru-RU"/>
    </w:rPr>
  </w:style>
  <w:style w:type="character" w:customStyle="1" w:styleId="FontStyle126">
    <w:name w:val="Font Style126"/>
    <w:rsid w:val="00AA293B"/>
    <w:rPr>
      <w:rFonts w:ascii="Times New Roman" w:hAnsi="Times New Roman"/>
      <w:color w:val="000000"/>
      <w:sz w:val="20"/>
    </w:rPr>
  </w:style>
  <w:style w:type="character" w:customStyle="1" w:styleId="1310">
    <w:name w:val="Знак Знак131"/>
    <w:locked/>
    <w:rsid w:val="00AA293B"/>
    <w:rPr>
      <w:color w:val="000000"/>
      <w:sz w:val="24"/>
    </w:rPr>
  </w:style>
  <w:style w:type="character" w:customStyle="1" w:styleId="1110">
    <w:name w:val="Знак Знак111"/>
    <w:locked/>
    <w:rsid w:val="00AA293B"/>
    <w:rPr>
      <w:sz w:val="24"/>
    </w:rPr>
  </w:style>
  <w:style w:type="character" w:customStyle="1" w:styleId="231">
    <w:name w:val="Знак Знак231"/>
    <w:locked/>
    <w:rsid w:val="00AA293B"/>
    <w:rPr>
      <w:sz w:val="24"/>
      <w:lang w:val="ru-RU" w:eastAsia="ru-RU"/>
    </w:rPr>
  </w:style>
  <w:style w:type="character" w:customStyle="1" w:styleId="5311">
    <w:name w:val="Знак Знак531"/>
    <w:locked/>
    <w:rsid w:val="00AA293B"/>
    <w:rPr>
      <w:b/>
      <w:caps/>
      <w:sz w:val="24"/>
      <w:lang w:val="ru-RU" w:eastAsia="ru-RU"/>
    </w:rPr>
  </w:style>
  <w:style w:type="character" w:customStyle="1" w:styleId="1510">
    <w:name w:val="Знак Знак151"/>
    <w:rsid w:val="00AA293B"/>
    <w:rPr>
      <w:rFonts w:ascii="Times New Roman" w:eastAsia="Times New Roman" w:hAnsi="Times New Roman"/>
      <w:sz w:val="24"/>
      <w:lang w:eastAsia="ru-RU"/>
    </w:rPr>
  </w:style>
  <w:style w:type="character" w:customStyle="1" w:styleId="461">
    <w:name w:val="Знак Знак46"/>
    <w:locked/>
    <w:rsid w:val="00AA293B"/>
    <w:rPr>
      <w:rFonts w:ascii="Arial" w:hAnsi="Arial"/>
      <w:b/>
      <w:i/>
      <w:sz w:val="28"/>
      <w:lang w:val="ru-RU" w:eastAsia="en-US"/>
    </w:rPr>
  </w:style>
  <w:style w:type="character" w:customStyle="1" w:styleId="171">
    <w:name w:val="Знак Знак171"/>
    <w:locked/>
    <w:rsid w:val="00AA293B"/>
    <w:rPr>
      <w:i/>
      <w:sz w:val="24"/>
      <w:lang w:val="ru-RU" w:eastAsia="ru-RU"/>
    </w:rPr>
  </w:style>
  <w:style w:type="paragraph" w:customStyle="1" w:styleId="rvps4">
    <w:name w:val="rvps4"/>
    <w:basedOn w:val="a3"/>
    <w:rsid w:val="00AA293B"/>
    <w:pPr>
      <w:jc w:val="both"/>
    </w:pPr>
  </w:style>
  <w:style w:type="character" w:customStyle="1" w:styleId="3f7">
    <w:name w:val="3 ступень Знак"/>
    <w:link w:val="3f8"/>
    <w:locked/>
    <w:rsid w:val="00AA293B"/>
    <w:rPr>
      <w:rFonts w:ascii="BodoniCTT" w:hAnsi="BodoniCTT"/>
      <w:b/>
    </w:rPr>
  </w:style>
  <w:style w:type="paragraph" w:customStyle="1" w:styleId="3f8">
    <w:name w:val="3 ступень"/>
    <w:basedOn w:val="a3"/>
    <w:link w:val="3f7"/>
    <w:rsid w:val="00AA293B"/>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A293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A293B"/>
    <w:pPr>
      <w:spacing w:before="100" w:beforeAutospacing="1" w:after="100" w:afterAutospacing="1"/>
    </w:pPr>
  </w:style>
  <w:style w:type="paragraph" w:customStyle="1" w:styleId="p4">
    <w:name w:val="p4"/>
    <w:basedOn w:val="a3"/>
    <w:rsid w:val="00AA293B"/>
    <w:pPr>
      <w:spacing w:before="100" w:beforeAutospacing="1" w:after="100" w:afterAutospacing="1"/>
    </w:pPr>
  </w:style>
  <w:style w:type="character" w:customStyle="1" w:styleId="rvts6">
    <w:name w:val="rvts6"/>
    <w:rsid w:val="00AA293B"/>
    <w:rPr>
      <w:rFonts w:ascii="Times New Roman" w:hAnsi="Times New Roman"/>
      <w:sz w:val="28"/>
    </w:rPr>
  </w:style>
  <w:style w:type="character" w:customStyle="1" w:styleId="3917">
    <w:name w:val="3917"/>
    <w:rsid w:val="00AA293B"/>
    <w:rPr>
      <w:rFonts w:cs="Times New Roman"/>
    </w:rPr>
  </w:style>
  <w:style w:type="character" w:customStyle="1" w:styleId="epm">
    <w:name w:val="epm"/>
    <w:rsid w:val="00AA293B"/>
  </w:style>
  <w:style w:type="character" w:customStyle="1" w:styleId="affffffffff">
    <w:name w:val="Стиль Зеленый"/>
    <w:rsid w:val="00AA293B"/>
    <w:rPr>
      <w:color w:val="00B050"/>
      <w:spacing w:val="0"/>
    </w:rPr>
  </w:style>
  <w:style w:type="character" w:customStyle="1" w:styleId="s10">
    <w:name w:val="s_10"/>
    <w:rsid w:val="00AA293B"/>
    <w:rPr>
      <w:rFonts w:cs="Times New Roman"/>
    </w:rPr>
  </w:style>
  <w:style w:type="character" w:customStyle="1" w:styleId="s5">
    <w:name w:val="s5"/>
    <w:rsid w:val="00AA293B"/>
    <w:rPr>
      <w:rFonts w:cs="Times New Roman"/>
    </w:rPr>
  </w:style>
  <w:style w:type="character" w:customStyle="1" w:styleId="sz12">
    <w:name w:val="sz12"/>
    <w:rsid w:val="00AA293B"/>
    <w:rPr>
      <w:rFonts w:cs="Times New Roman"/>
    </w:rPr>
  </w:style>
  <w:style w:type="character" w:customStyle="1" w:styleId="s6">
    <w:name w:val="s6"/>
    <w:rsid w:val="00AA293B"/>
    <w:rPr>
      <w:rFonts w:cs="Times New Roman"/>
    </w:rPr>
  </w:style>
  <w:style w:type="character" w:customStyle="1" w:styleId="11d">
    <w:name w:val="Знак1 Знак Знак1"/>
    <w:locked/>
    <w:rsid w:val="00AA293B"/>
    <w:rPr>
      <w:rFonts w:ascii="Times New Roman" w:eastAsia="Times New Roman" w:hAnsi="Times New Roman"/>
      <w:sz w:val="24"/>
      <w:lang w:eastAsia="ru-RU"/>
    </w:rPr>
  </w:style>
  <w:style w:type="character" w:customStyle="1" w:styleId="4610">
    <w:name w:val="Знак Знак461"/>
    <w:locked/>
    <w:rsid w:val="00AA293B"/>
    <w:rPr>
      <w:b/>
      <w:sz w:val="27"/>
      <w:lang w:val="ru-RU" w:eastAsia="ru-RU"/>
    </w:rPr>
  </w:style>
  <w:style w:type="character" w:customStyle="1" w:styleId="481">
    <w:name w:val="Знак Знак48"/>
    <w:locked/>
    <w:rsid w:val="00AA293B"/>
    <w:rPr>
      <w:b/>
      <w:sz w:val="27"/>
      <w:lang w:val="ru-RU" w:eastAsia="ru-RU"/>
    </w:rPr>
  </w:style>
  <w:style w:type="character" w:customStyle="1" w:styleId="441">
    <w:name w:val="Знак Знак44"/>
    <w:locked/>
    <w:rsid w:val="00AA293B"/>
    <w:rPr>
      <w:sz w:val="24"/>
    </w:rPr>
  </w:style>
  <w:style w:type="character" w:customStyle="1" w:styleId="514">
    <w:name w:val="Знак Знак51"/>
    <w:locked/>
    <w:rsid w:val="00AA293B"/>
    <w:rPr>
      <w:b/>
      <w:sz w:val="27"/>
      <w:lang w:val="ru-RU" w:eastAsia="ru-RU"/>
    </w:rPr>
  </w:style>
  <w:style w:type="character" w:customStyle="1" w:styleId="431">
    <w:name w:val="Знак Знак43"/>
    <w:locked/>
    <w:rsid w:val="00AA293B"/>
    <w:rPr>
      <w:color w:val="000000"/>
      <w:sz w:val="24"/>
      <w:lang w:eastAsia="ru-RU"/>
    </w:rPr>
  </w:style>
  <w:style w:type="paragraph" w:customStyle="1" w:styleId="Style39">
    <w:name w:val="Style3"/>
    <w:basedOn w:val="a3"/>
    <w:rsid w:val="00AA293B"/>
    <w:pPr>
      <w:widowControl w:val="0"/>
      <w:autoSpaceDE w:val="0"/>
      <w:autoSpaceDN w:val="0"/>
      <w:adjustRightInd w:val="0"/>
      <w:spacing w:line="259" w:lineRule="exact"/>
      <w:ind w:firstLine="542"/>
      <w:jc w:val="both"/>
    </w:pPr>
  </w:style>
  <w:style w:type="character" w:customStyle="1" w:styleId="421">
    <w:name w:val="Знак Знак42"/>
    <w:rsid w:val="00AA293B"/>
    <w:rPr>
      <w:rFonts w:ascii="Times New Roman" w:eastAsia="Times New Roman" w:hAnsi="Times New Roman"/>
      <w:sz w:val="16"/>
    </w:rPr>
  </w:style>
  <w:style w:type="character" w:customStyle="1" w:styleId="490">
    <w:name w:val="Знак Знак49"/>
    <w:rsid w:val="00AA293B"/>
    <w:rPr>
      <w:rFonts w:ascii="Times New Roman" w:eastAsia="Times New Roman" w:hAnsi="Times New Roman"/>
      <w:b/>
      <w:caps/>
      <w:sz w:val="24"/>
      <w:lang w:eastAsia="ru-RU"/>
    </w:rPr>
  </w:style>
  <w:style w:type="character" w:customStyle="1" w:styleId="471">
    <w:name w:val="Знак Знак47"/>
    <w:rsid w:val="00AA293B"/>
    <w:rPr>
      <w:rFonts w:ascii="Times New Roman" w:eastAsia="Times New Roman" w:hAnsi="Times New Roman"/>
      <w:b/>
      <w:sz w:val="27"/>
      <w:lang w:eastAsia="ru-RU"/>
    </w:rPr>
  </w:style>
  <w:style w:type="character" w:customStyle="1" w:styleId="451">
    <w:name w:val="Знак Знак45"/>
    <w:rsid w:val="00AA293B"/>
    <w:rPr>
      <w:rFonts w:ascii="Times New Roman" w:eastAsia="Times New Roman" w:hAnsi="Times New Roman"/>
      <w:b/>
      <w:i/>
      <w:sz w:val="26"/>
      <w:lang w:eastAsia="ru-RU"/>
    </w:rPr>
  </w:style>
  <w:style w:type="character" w:customStyle="1" w:styleId="1fffff1">
    <w:name w:val="Заголовок №1_"/>
    <w:link w:val="1fffff2"/>
    <w:locked/>
    <w:rsid w:val="00AA293B"/>
    <w:rPr>
      <w:sz w:val="23"/>
      <w:shd w:val="clear" w:color="auto" w:fill="FFFFFF"/>
    </w:rPr>
  </w:style>
  <w:style w:type="paragraph" w:customStyle="1" w:styleId="1fffff2">
    <w:name w:val="Заголовок №1"/>
    <w:basedOn w:val="a3"/>
    <w:link w:val="1fffff1"/>
    <w:rsid w:val="00AA293B"/>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A293B"/>
    <w:rPr>
      <w:rFonts w:ascii="Times New Roman" w:hAnsi="Times New Roman"/>
      <w:spacing w:val="0"/>
      <w:sz w:val="20"/>
    </w:rPr>
  </w:style>
  <w:style w:type="character" w:customStyle="1" w:styleId="c7">
    <w:name w:val="c7"/>
    <w:rsid w:val="00AA293B"/>
    <w:rPr>
      <w:rFonts w:cs="Times New Roman"/>
    </w:rPr>
  </w:style>
  <w:style w:type="character" w:customStyle="1" w:styleId="affffffffff0">
    <w:name w:val="полужирный"/>
    <w:rsid w:val="00AA293B"/>
    <w:rPr>
      <w:rFonts w:ascii="Times New Roman" w:hAnsi="Times New Roman"/>
      <w:b/>
      <w:color w:val="auto"/>
      <w:sz w:val="24"/>
    </w:rPr>
  </w:style>
  <w:style w:type="paragraph" w:customStyle="1" w:styleId="ipara">
    <w:name w:val="ipara"/>
    <w:basedOn w:val="a3"/>
    <w:rsid w:val="00AA293B"/>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A293B"/>
    <w:rPr>
      <w:rFonts w:ascii="Times New Roman" w:hAnsi="Times New Roman"/>
      <w:b/>
      <w:i/>
      <w:sz w:val="24"/>
    </w:rPr>
  </w:style>
  <w:style w:type="character" w:customStyle="1" w:styleId="743">
    <w:name w:val="Основной текст (7)43"/>
    <w:rsid w:val="00AA293B"/>
    <w:rPr>
      <w:rFonts w:ascii="Times New Roman" w:hAnsi="Times New Roman"/>
      <w:spacing w:val="0"/>
      <w:sz w:val="20"/>
    </w:rPr>
  </w:style>
  <w:style w:type="paragraph" w:customStyle="1" w:styleId="affffffffff1">
    <w:name w:val="Разработчик"/>
    <w:basedOn w:val="a3"/>
    <w:rsid w:val="00AA293B"/>
    <w:pPr>
      <w:jc w:val="both"/>
    </w:pPr>
    <w:rPr>
      <w:b/>
      <w:sz w:val="20"/>
    </w:rPr>
  </w:style>
  <w:style w:type="character" w:customStyle="1" w:styleId="533">
    <w:name w:val="Знак5 Знак Знак3"/>
    <w:locked/>
    <w:rsid w:val="00AA293B"/>
    <w:rPr>
      <w:sz w:val="16"/>
    </w:rPr>
  </w:style>
  <w:style w:type="character" w:customStyle="1" w:styleId="500">
    <w:name w:val="Знак Знак50"/>
    <w:locked/>
    <w:rsid w:val="00AA293B"/>
    <w:rPr>
      <w:b/>
      <w:sz w:val="28"/>
      <w:lang w:val="ru-RU" w:eastAsia="ru-RU"/>
    </w:rPr>
  </w:style>
  <w:style w:type="character" w:customStyle="1" w:styleId="521">
    <w:name w:val="Знак Знак52"/>
    <w:rsid w:val="00AA293B"/>
    <w:rPr>
      <w:rFonts w:ascii="Arial" w:eastAsia="Times New Roman" w:hAnsi="Arial"/>
      <w:b/>
      <w:i/>
      <w:sz w:val="28"/>
    </w:rPr>
  </w:style>
  <w:style w:type="paragraph" w:customStyle="1" w:styleId="p7">
    <w:name w:val="p7"/>
    <w:basedOn w:val="a3"/>
    <w:rsid w:val="00AA293B"/>
    <w:pPr>
      <w:spacing w:before="100" w:beforeAutospacing="1" w:after="100" w:afterAutospacing="1"/>
    </w:pPr>
  </w:style>
  <w:style w:type="paragraph" w:customStyle="1" w:styleId="p9">
    <w:name w:val="p9"/>
    <w:basedOn w:val="a3"/>
    <w:rsid w:val="00AA293B"/>
    <w:pPr>
      <w:spacing w:before="100" w:beforeAutospacing="1" w:after="100" w:afterAutospacing="1"/>
    </w:pPr>
  </w:style>
  <w:style w:type="paragraph" w:customStyle="1" w:styleId="p6">
    <w:name w:val="p6"/>
    <w:basedOn w:val="a3"/>
    <w:rsid w:val="00AA293B"/>
    <w:pPr>
      <w:spacing w:before="100" w:beforeAutospacing="1" w:after="100" w:afterAutospacing="1"/>
    </w:pPr>
  </w:style>
  <w:style w:type="paragraph" w:customStyle="1" w:styleId="p8">
    <w:name w:val="p8"/>
    <w:basedOn w:val="a3"/>
    <w:rsid w:val="00AA293B"/>
    <w:pPr>
      <w:spacing w:before="100" w:beforeAutospacing="1" w:after="100" w:afterAutospacing="1"/>
    </w:pPr>
  </w:style>
  <w:style w:type="paragraph" w:customStyle="1" w:styleId="11e">
    <w:name w:val="Цитата11"/>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A293B"/>
    <w:rPr>
      <w:sz w:val="28"/>
      <w:szCs w:val="20"/>
    </w:rPr>
  </w:style>
  <w:style w:type="paragraph" w:customStyle="1" w:styleId="1fffff3">
    <w:name w:val="Верхний колонтитул1"/>
    <w:basedOn w:val="a3"/>
    <w:rsid w:val="00AA293B"/>
    <w:pPr>
      <w:tabs>
        <w:tab w:val="center" w:pos="4153"/>
        <w:tab w:val="right" w:pos="8306"/>
      </w:tabs>
    </w:pPr>
    <w:rPr>
      <w:rFonts w:ascii="Arial" w:hAnsi="Arial"/>
      <w:szCs w:val="20"/>
    </w:rPr>
  </w:style>
  <w:style w:type="paragraph" w:customStyle="1" w:styleId="31c">
    <w:name w:val="Заголовок 31"/>
    <w:basedOn w:val="1ff"/>
    <w:next w:val="1ff"/>
    <w:rsid w:val="00AA293B"/>
    <w:pPr>
      <w:keepNext/>
      <w:widowControl/>
      <w:tabs>
        <w:tab w:val="left" w:pos="643"/>
      </w:tabs>
      <w:spacing w:before="0" w:after="0"/>
      <w:outlineLvl w:val="2"/>
    </w:pPr>
  </w:style>
  <w:style w:type="paragraph" w:customStyle="1" w:styleId="3111">
    <w:name w:val="Основной текст 311"/>
    <w:basedOn w:val="a3"/>
    <w:rsid w:val="00AA293B"/>
    <w:pPr>
      <w:spacing w:after="120"/>
    </w:pPr>
    <w:rPr>
      <w:sz w:val="16"/>
      <w:szCs w:val="16"/>
      <w:lang w:eastAsia="zh-CN"/>
    </w:rPr>
  </w:style>
  <w:style w:type="character" w:customStyle="1" w:styleId="QuoteChar2">
    <w:name w:val="Quote Char2"/>
    <w:link w:val="Quote1"/>
    <w:locked/>
    <w:rsid w:val="00AA293B"/>
    <w:rPr>
      <w:rFonts w:ascii="Calibri" w:hAnsi="Calibri"/>
      <w:i/>
      <w:color w:val="000000"/>
      <w:sz w:val="24"/>
    </w:rPr>
  </w:style>
  <w:style w:type="paragraph" w:customStyle="1" w:styleId="Quote1">
    <w:name w:val="Quote1"/>
    <w:basedOn w:val="a3"/>
    <w:next w:val="a3"/>
    <w:link w:val="QuoteChar2"/>
    <w:rsid w:val="00AA293B"/>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A293B"/>
    <w:rPr>
      <w:rFonts w:ascii="Calibri" w:hAnsi="Calibri"/>
      <w:b/>
      <w:i/>
      <w:color w:val="4F81BD"/>
      <w:sz w:val="24"/>
    </w:rPr>
  </w:style>
  <w:style w:type="paragraph" w:customStyle="1" w:styleId="IntenseQuote1">
    <w:name w:val="Intense Quote1"/>
    <w:basedOn w:val="a3"/>
    <w:next w:val="a3"/>
    <w:link w:val="IntenseQuoteChar2"/>
    <w:rsid w:val="00AA293B"/>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A293B"/>
    <w:pPr>
      <w:spacing w:before="100" w:beforeAutospacing="1" w:after="100" w:afterAutospacing="1"/>
    </w:pPr>
  </w:style>
  <w:style w:type="character" w:customStyle="1" w:styleId="ipa">
    <w:name w:val="ipa"/>
    <w:rsid w:val="00AA293B"/>
  </w:style>
  <w:style w:type="character" w:customStyle="1" w:styleId="fliesstext">
    <w:name w:val="fliesstext"/>
    <w:rsid w:val="00AA293B"/>
  </w:style>
  <w:style w:type="character" w:customStyle="1" w:styleId="skypec2ctextspan">
    <w:name w:val="skype_c2c_text_span"/>
    <w:rsid w:val="00AA293B"/>
  </w:style>
  <w:style w:type="paragraph" w:customStyle="1" w:styleId="style140">
    <w:name w:val="style14"/>
    <w:basedOn w:val="a3"/>
    <w:rsid w:val="00AA293B"/>
    <w:pPr>
      <w:spacing w:before="100" w:beforeAutospacing="1" w:after="100" w:afterAutospacing="1"/>
    </w:pPr>
  </w:style>
  <w:style w:type="character" w:customStyle="1" w:styleId="w">
    <w:name w:val="w"/>
    <w:rsid w:val="00AA293B"/>
    <w:rPr>
      <w:rFonts w:cs="Times New Roman"/>
    </w:rPr>
  </w:style>
  <w:style w:type="character" w:customStyle="1" w:styleId="selectionindex">
    <w:name w:val="selection_index"/>
    <w:rsid w:val="00AA293B"/>
    <w:rPr>
      <w:rFonts w:cs="Times New Roman"/>
    </w:rPr>
  </w:style>
  <w:style w:type="character" w:customStyle="1" w:styleId="citecrochet">
    <w:name w:val="cite_crochet"/>
    <w:rsid w:val="00AA293B"/>
    <w:rPr>
      <w:rFonts w:cs="Times New Roman"/>
    </w:rPr>
  </w:style>
  <w:style w:type="character" w:customStyle="1" w:styleId="hoverable">
    <w:name w:val="hoverable"/>
    <w:rsid w:val="00AA293B"/>
    <w:rPr>
      <w:rFonts w:cs="Times New Roman"/>
    </w:rPr>
  </w:style>
  <w:style w:type="character" w:customStyle="1" w:styleId="3f9">
    <w:name w:val="Основной текст Знак3"/>
    <w:locked/>
    <w:rsid w:val="00AA293B"/>
    <w:rPr>
      <w:sz w:val="24"/>
    </w:rPr>
  </w:style>
  <w:style w:type="character" w:customStyle="1" w:styleId="s15122">
    <w:name w:val="s15122"/>
    <w:rsid w:val="00AA293B"/>
    <w:rPr>
      <w:rFonts w:cs="Times New Roman"/>
    </w:rPr>
  </w:style>
  <w:style w:type="character" w:customStyle="1" w:styleId="shorttext">
    <w:name w:val="short_text"/>
    <w:rsid w:val="00AA293B"/>
    <w:rPr>
      <w:rFonts w:cs="Times New Roman"/>
    </w:rPr>
  </w:style>
  <w:style w:type="character" w:customStyle="1" w:styleId="CommentTextChar1">
    <w:name w:val="Comment Text Char1"/>
    <w:semiHidden/>
    <w:rsid w:val="00AA293B"/>
    <w:rPr>
      <w:rFonts w:ascii="Times New Roman" w:hAnsi="Times New Roman"/>
    </w:rPr>
  </w:style>
  <w:style w:type="character" w:customStyle="1" w:styleId="125">
    <w:name w:val="Знак1 Знак Знак2"/>
    <w:aliases w:val="Основной текст Знак Знак4"/>
    <w:locked/>
    <w:rsid w:val="00AA293B"/>
    <w:rPr>
      <w:sz w:val="24"/>
    </w:rPr>
  </w:style>
  <w:style w:type="character" w:customStyle="1" w:styleId="540">
    <w:name w:val="Знак Знак54"/>
    <w:rsid w:val="00AA293B"/>
    <w:rPr>
      <w:rFonts w:ascii="Arial" w:hAnsi="Arial"/>
      <w:b/>
      <w:sz w:val="26"/>
    </w:rPr>
  </w:style>
  <w:style w:type="character" w:customStyle="1" w:styleId="Heading12">
    <w:name w:val="Heading 12 Знак Знак"/>
    <w:rsid w:val="00AA293B"/>
    <w:rPr>
      <w:rFonts w:ascii="Courier New" w:hAnsi="Courier New"/>
    </w:rPr>
  </w:style>
  <w:style w:type="character" w:customStyle="1" w:styleId="600">
    <w:name w:val="Знак Знак60"/>
    <w:rsid w:val="00AA293B"/>
    <w:rPr>
      <w:b/>
      <w:sz w:val="28"/>
    </w:rPr>
  </w:style>
  <w:style w:type="character" w:customStyle="1" w:styleId="59">
    <w:name w:val="Знак Знак59"/>
    <w:rsid w:val="00AA293B"/>
    <w:rPr>
      <w:b/>
      <w:i/>
      <w:sz w:val="26"/>
    </w:rPr>
  </w:style>
  <w:style w:type="character" w:customStyle="1" w:styleId="580">
    <w:name w:val="Знак Знак58"/>
    <w:rsid w:val="00AA293B"/>
    <w:rPr>
      <w:b/>
      <w:sz w:val="22"/>
      <w:lang w:val="ru-RU" w:eastAsia="ru-RU"/>
    </w:rPr>
  </w:style>
  <w:style w:type="character" w:customStyle="1" w:styleId="570">
    <w:name w:val="Знак Знак57"/>
    <w:rsid w:val="00AA293B"/>
    <w:rPr>
      <w:sz w:val="24"/>
      <w:lang w:val="ru-RU" w:eastAsia="ru-RU"/>
    </w:rPr>
  </w:style>
  <w:style w:type="character" w:customStyle="1" w:styleId="560">
    <w:name w:val="Знак Знак56"/>
    <w:rsid w:val="00AA293B"/>
    <w:rPr>
      <w:rFonts w:ascii="Calibri" w:hAnsi="Calibri"/>
      <w:i/>
      <w:sz w:val="24"/>
      <w:lang w:eastAsia="en-US"/>
    </w:rPr>
  </w:style>
  <w:style w:type="character" w:customStyle="1" w:styleId="550">
    <w:name w:val="Знак Знак55"/>
    <w:rsid w:val="00AA293B"/>
    <w:rPr>
      <w:rFonts w:ascii="Arial" w:hAnsi="Arial"/>
      <w:sz w:val="22"/>
      <w:lang w:val="ru-RU" w:eastAsia="ru-RU"/>
    </w:rPr>
  </w:style>
  <w:style w:type="character" w:customStyle="1" w:styleId="6110">
    <w:name w:val="Знак Знак611"/>
    <w:locked/>
    <w:rsid w:val="00AA293B"/>
    <w:rPr>
      <w:sz w:val="24"/>
    </w:rPr>
  </w:style>
  <w:style w:type="character" w:customStyle="1" w:styleId="1fffff4">
    <w:name w:val="Основной текст Знак Знак Знак1"/>
    <w:rsid w:val="00AA293B"/>
    <w:rPr>
      <w:sz w:val="24"/>
    </w:rPr>
  </w:style>
  <w:style w:type="paragraph" w:customStyle="1" w:styleId="0">
    <w:name w:val="Стиль По левому краю Первая строка:  0 см"/>
    <w:basedOn w:val="a3"/>
    <w:rsid w:val="00AA293B"/>
    <w:pPr>
      <w:contextualSpacing/>
    </w:pPr>
    <w:rPr>
      <w:sz w:val="28"/>
      <w:szCs w:val="20"/>
      <w:lang w:eastAsia="en-US"/>
    </w:rPr>
  </w:style>
  <w:style w:type="character" w:customStyle="1" w:styleId="4310">
    <w:name w:val="Знак Знак431"/>
    <w:locked/>
    <w:rsid w:val="00AA293B"/>
    <w:rPr>
      <w:sz w:val="24"/>
    </w:rPr>
  </w:style>
  <w:style w:type="character" w:customStyle="1" w:styleId="501">
    <w:name w:val="Знак Знак501"/>
    <w:locked/>
    <w:rsid w:val="00AA293B"/>
    <w:rPr>
      <w:b/>
      <w:sz w:val="28"/>
      <w:lang w:val="ru-RU" w:eastAsia="ru-RU"/>
    </w:rPr>
  </w:style>
  <w:style w:type="character" w:customStyle="1" w:styleId="5110">
    <w:name w:val="Знак Знак511"/>
    <w:locked/>
    <w:rsid w:val="00AA293B"/>
    <w:rPr>
      <w:b/>
      <w:sz w:val="27"/>
      <w:lang w:val="ru-RU" w:eastAsia="ru-RU"/>
    </w:rPr>
  </w:style>
  <w:style w:type="character" w:customStyle="1" w:styleId="4210">
    <w:name w:val="Знак Знак421"/>
    <w:locked/>
    <w:rsid w:val="00AA293B"/>
    <w:rPr>
      <w:color w:val="000000"/>
      <w:sz w:val="24"/>
      <w:lang w:val="ru-RU" w:eastAsia="ru-RU"/>
    </w:rPr>
  </w:style>
  <w:style w:type="character" w:customStyle="1" w:styleId="4410">
    <w:name w:val="Знак Знак441"/>
    <w:rsid w:val="00AA293B"/>
    <w:rPr>
      <w:sz w:val="24"/>
      <w:lang w:val="ru-RU" w:eastAsia="ru-RU"/>
    </w:rPr>
  </w:style>
  <w:style w:type="character" w:customStyle="1" w:styleId="5210">
    <w:name w:val="Знак Знак521"/>
    <w:rsid w:val="00AA293B"/>
    <w:rPr>
      <w:rFonts w:ascii="Arial" w:eastAsia="Times New Roman" w:hAnsi="Arial"/>
      <w:b/>
      <w:i/>
      <w:sz w:val="28"/>
    </w:rPr>
  </w:style>
  <w:style w:type="character" w:customStyle="1" w:styleId="maintxt">
    <w:name w:val="maintxt"/>
    <w:rsid w:val="00AA293B"/>
  </w:style>
  <w:style w:type="character" w:customStyle="1" w:styleId="FontStyle135">
    <w:name w:val="Font Style135"/>
    <w:rsid w:val="00AA293B"/>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A293B"/>
    <w:rPr>
      <w:sz w:val="24"/>
      <w:lang w:val="ru-RU" w:eastAsia="ru-RU"/>
    </w:rPr>
  </w:style>
  <w:style w:type="character" w:customStyle="1" w:styleId="a30">
    <w:name w:val="a3"/>
    <w:rsid w:val="00AA293B"/>
  </w:style>
  <w:style w:type="character" w:customStyle="1" w:styleId="formula">
    <w:name w:val="formula"/>
    <w:rsid w:val="00AA293B"/>
  </w:style>
  <w:style w:type="character" w:customStyle="1" w:styleId="style170">
    <w:name w:val="style17"/>
    <w:rsid w:val="00AA293B"/>
  </w:style>
  <w:style w:type="character" w:customStyle="1" w:styleId="style230">
    <w:name w:val="style23"/>
    <w:rsid w:val="00AA293B"/>
  </w:style>
  <w:style w:type="character" w:customStyle="1" w:styleId="Heading7Char">
    <w:name w:val="Heading 7 Char"/>
    <w:locked/>
    <w:rsid w:val="00AA293B"/>
    <w:rPr>
      <w:rFonts w:ascii="Times New Roman" w:hAnsi="Times New Roman"/>
      <w:sz w:val="24"/>
      <w:lang w:eastAsia="ru-RU"/>
    </w:rPr>
  </w:style>
  <w:style w:type="character" w:customStyle="1" w:styleId="Heading9Char">
    <w:name w:val="Heading 9 Char"/>
    <w:locked/>
    <w:rsid w:val="00AA293B"/>
    <w:rPr>
      <w:rFonts w:ascii="Arial" w:hAnsi="Arial"/>
      <w:lang w:eastAsia="ru-RU"/>
    </w:rPr>
  </w:style>
  <w:style w:type="character" w:customStyle="1" w:styleId="HeaderChar">
    <w:name w:val="Header Char"/>
    <w:locked/>
    <w:rsid w:val="00AA293B"/>
    <w:rPr>
      <w:sz w:val="24"/>
      <w:lang w:eastAsia="ru-RU"/>
    </w:rPr>
  </w:style>
  <w:style w:type="character" w:customStyle="1" w:styleId="SubtitleChar">
    <w:name w:val="Subtitle Char"/>
    <w:locked/>
    <w:rsid w:val="00AA293B"/>
    <w:rPr>
      <w:rFonts w:ascii="Cambria" w:hAnsi="Cambria"/>
      <w:sz w:val="24"/>
    </w:rPr>
  </w:style>
  <w:style w:type="character" w:customStyle="1" w:styleId="TitleChar1">
    <w:name w:val="Title Char1"/>
    <w:locked/>
    <w:rsid w:val="00AA293B"/>
    <w:rPr>
      <w:rFonts w:ascii="Cambria" w:hAnsi="Cambria"/>
      <w:b/>
      <w:kern w:val="28"/>
      <w:sz w:val="32"/>
    </w:rPr>
  </w:style>
  <w:style w:type="character" w:customStyle="1" w:styleId="CommentSubjectChar">
    <w:name w:val="Comment Subject Char"/>
    <w:semiHidden/>
    <w:locked/>
    <w:rsid w:val="00AA293B"/>
    <w:rPr>
      <w:b/>
      <w:lang w:eastAsia="ru-RU"/>
    </w:rPr>
  </w:style>
  <w:style w:type="character" w:customStyle="1" w:styleId="FontStyle29">
    <w:name w:val="Font Style29"/>
    <w:rsid w:val="00AA293B"/>
    <w:rPr>
      <w:rFonts w:ascii="Times New Roman" w:hAnsi="Times New Roman"/>
      <w:sz w:val="26"/>
    </w:rPr>
  </w:style>
  <w:style w:type="character" w:customStyle="1" w:styleId="small1">
    <w:name w:val="small1"/>
    <w:rsid w:val="00AA293B"/>
  </w:style>
  <w:style w:type="character" w:customStyle="1" w:styleId="answer-source">
    <w:name w:val="answer-source"/>
    <w:rsid w:val="00AA293B"/>
  </w:style>
  <w:style w:type="character" w:customStyle="1" w:styleId="reftag">
    <w:name w:val="reftag"/>
    <w:rsid w:val="00AA293B"/>
  </w:style>
  <w:style w:type="character" w:customStyle="1" w:styleId="tgc">
    <w:name w:val="_tgc"/>
    <w:rsid w:val="00AA293B"/>
  </w:style>
  <w:style w:type="character" w:customStyle="1" w:styleId="FootnoteTextChar1">
    <w:name w:val="Footnote Text Char1"/>
    <w:aliases w:val="Текст сноски Знак Знак Char1,Знак3 Знак Знак Char1"/>
    <w:semiHidden/>
    <w:rsid w:val="00AA293B"/>
    <w:rPr>
      <w:rFonts w:ascii="Times New Roman" w:hAnsi="Times New Roman"/>
    </w:rPr>
  </w:style>
  <w:style w:type="character" w:customStyle="1" w:styleId="CommentTextChar">
    <w:name w:val="Comment Text Char"/>
    <w:semiHidden/>
    <w:locked/>
    <w:rsid w:val="00AA293B"/>
    <w:rPr>
      <w:rFonts w:ascii="Times New Roman" w:hAnsi="Times New Roman"/>
      <w:sz w:val="20"/>
      <w:lang w:eastAsia="ru-RU"/>
    </w:rPr>
  </w:style>
  <w:style w:type="character" w:customStyle="1" w:styleId="FooterChar1">
    <w:name w:val="Footer Char1"/>
    <w:semiHidden/>
    <w:locked/>
    <w:rsid w:val="00AA293B"/>
    <w:rPr>
      <w:sz w:val="24"/>
    </w:rPr>
  </w:style>
  <w:style w:type="character" w:customStyle="1" w:styleId="EndnoteTextChar">
    <w:name w:val="Endnote Text Char"/>
    <w:semiHidden/>
    <w:locked/>
    <w:rsid w:val="00AA293B"/>
    <w:rPr>
      <w:color w:val="000000"/>
      <w:sz w:val="24"/>
    </w:rPr>
  </w:style>
  <w:style w:type="character" w:customStyle="1" w:styleId="MacroTextChar">
    <w:name w:val="Macro Text Char"/>
    <w:semiHidden/>
    <w:locked/>
    <w:rsid w:val="00AA293B"/>
    <w:rPr>
      <w:rFonts w:ascii="Courier New" w:hAnsi="Courier New"/>
      <w:sz w:val="22"/>
      <w:lang w:val="en-US" w:eastAsia="en-US"/>
    </w:rPr>
  </w:style>
  <w:style w:type="character" w:customStyle="1" w:styleId="BodyTextFirstIndentChar">
    <w:name w:val="Body Text First Indent Char"/>
    <w:semiHidden/>
    <w:locked/>
    <w:rsid w:val="00AA293B"/>
    <w:rPr>
      <w:rFonts w:ascii="PragmaticaCTT" w:hAnsi="PragmaticaCTT"/>
      <w:sz w:val="24"/>
      <w:lang w:eastAsia="ru-RU"/>
    </w:rPr>
  </w:style>
  <w:style w:type="character" w:customStyle="1" w:styleId="BodyTextFirstIndent2Char">
    <w:name w:val="Body Text First Indent 2 Char"/>
    <w:semiHidden/>
    <w:locked/>
    <w:rsid w:val="00AA293B"/>
    <w:rPr>
      <w:rFonts w:ascii="PragmaticaCTT" w:hAnsi="PragmaticaCTT"/>
      <w:sz w:val="24"/>
      <w:lang w:eastAsia="ru-RU"/>
    </w:rPr>
  </w:style>
  <w:style w:type="character" w:customStyle="1" w:styleId="BodyText3Char1">
    <w:name w:val="Body Text 3 Char1"/>
    <w:aliases w:val="Знак5 Char1"/>
    <w:semiHidden/>
    <w:rsid w:val="00AA293B"/>
    <w:rPr>
      <w:rFonts w:ascii="Times New Roman" w:hAnsi="Times New Roman"/>
      <w:sz w:val="16"/>
    </w:rPr>
  </w:style>
  <w:style w:type="character" w:customStyle="1" w:styleId="BodyTextIndent2Char1">
    <w:name w:val="Body Text Indent 2 Char1"/>
    <w:semiHidden/>
    <w:locked/>
    <w:rsid w:val="00AA293B"/>
    <w:rPr>
      <w:sz w:val="24"/>
    </w:rPr>
  </w:style>
  <w:style w:type="character" w:customStyle="1" w:styleId="BodyTextIndent3Char1">
    <w:name w:val="Body Text Indent 3 Char1"/>
    <w:semiHidden/>
    <w:locked/>
    <w:rsid w:val="00AA293B"/>
    <w:rPr>
      <w:sz w:val="16"/>
    </w:rPr>
  </w:style>
  <w:style w:type="paragraph" w:customStyle="1" w:styleId="Heading91">
    <w:name w:val="Heading 9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A293B"/>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A293B"/>
    <w:rPr>
      <w:rFonts w:ascii="Times New Roman" w:hAnsi="Times New Roman"/>
      <w:sz w:val="24"/>
    </w:rPr>
  </w:style>
  <w:style w:type="paragraph" w:customStyle="1" w:styleId="2112">
    <w:name w:val="Заголовок 211"/>
    <w:basedOn w:val="a3"/>
    <w:next w:val="a3"/>
    <w:rsid w:val="00AA293B"/>
    <w:pPr>
      <w:keepNext/>
      <w:widowControl w:val="0"/>
      <w:jc w:val="center"/>
    </w:pPr>
    <w:rPr>
      <w:b/>
      <w:sz w:val="26"/>
      <w:szCs w:val="20"/>
    </w:rPr>
  </w:style>
  <w:style w:type="paragraph" w:customStyle="1" w:styleId="21f0">
    <w:name w:val="Текст21"/>
    <w:basedOn w:val="11a"/>
    <w:rsid w:val="00AA293B"/>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A293B"/>
    <w:pPr>
      <w:keepNext/>
      <w:widowControl/>
      <w:spacing w:line="240" w:lineRule="auto"/>
      <w:ind w:firstLine="0"/>
      <w:jc w:val="left"/>
    </w:pPr>
    <w:rPr>
      <w:sz w:val="24"/>
    </w:rPr>
  </w:style>
  <w:style w:type="paragraph" w:customStyle="1" w:styleId="1fffff5">
    <w:name w:val="Без интервала1"/>
    <w:link w:val="NoSpacingChar1"/>
    <w:rsid w:val="00AA293B"/>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A293B"/>
    <w:rPr>
      <w:rFonts w:ascii="Times New Roman" w:eastAsia="Times New Roman" w:hAnsi="Times New Roman" w:cs="Times New Roman"/>
      <w:sz w:val="24"/>
      <w:szCs w:val="24"/>
      <w:lang w:eastAsia="ru-RU"/>
    </w:rPr>
  </w:style>
  <w:style w:type="character" w:customStyle="1" w:styleId="DocumentMapChar1">
    <w:name w:val="Document Map Char1"/>
    <w:semiHidden/>
    <w:rsid w:val="00AA293B"/>
    <w:rPr>
      <w:rFonts w:ascii="Times New Roman" w:hAnsi="Times New Roman"/>
      <w:sz w:val="2"/>
    </w:rPr>
  </w:style>
  <w:style w:type="character" w:customStyle="1" w:styleId="CommentSubjectChar1">
    <w:name w:val="Comment Subject Char1"/>
    <w:semiHidden/>
    <w:rsid w:val="00AA293B"/>
    <w:rPr>
      <w:rFonts w:ascii="Times New Roman" w:hAnsi="Times New Roman"/>
      <w:b/>
      <w:caps/>
      <w:sz w:val="20"/>
      <w:lang w:eastAsia="ru-RU"/>
    </w:rPr>
  </w:style>
  <w:style w:type="character" w:customStyle="1" w:styleId="11f">
    <w:name w:val="Знак11"/>
    <w:rsid w:val="00AA293B"/>
    <w:rPr>
      <w:rFonts w:ascii="Arial" w:hAnsi="Arial"/>
      <w:b/>
      <w:kern w:val="32"/>
      <w:sz w:val="32"/>
      <w:lang w:val="ru-RU" w:eastAsia="ru-RU"/>
    </w:rPr>
  </w:style>
  <w:style w:type="character" w:customStyle="1" w:styleId="SubtitleChar1">
    <w:name w:val="Subtitle Char1"/>
    <w:rsid w:val="00AA293B"/>
    <w:rPr>
      <w:rFonts w:ascii="Cambria" w:eastAsia="Times New Roman" w:hAnsi="Cambria"/>
      <w:sz w:val="24"/>
    </w:rPr>
  </w:style>
  <w:style w:type="character" w:customStyle="1" w:styleId="BodyTextFirstIndentChar1">
    <w:name w:val="Body Text First Indent Char1"/>
    <w:semiHidden/>
    <w:rsid w:val="00AA293B"/>
    <w:rPr>
      <w:rFonts w:ascii="Times New Roman" w:hAnsi="Times New Roman"/>
      <w:sz w:val="24"/>
      <w:lang w:eastAsia="ru-RU"/>
    </w:rPr>
  </w:style>
  <w:style w:type="character" w:customStyle="1" w:styleId="BodyTextFirstIndent2Char1">
    <w:name w:val="Body Text First Indent 2 Char1"/>
    <w:semiHidden/>
    <w:rsid w:val="00AA293B"/>
    <w:rPr>
      <w:rFonts w:ascii="Times New Roman" w:hAnsi="Times New Roman"/>
      <w:sz w:val="24"/>
      <w:lang w:eastAsia="ru-RU"/>
    </w:rPr>
  </w:style>
  <w:style w:type="character" w:customStyle="1" w:styleId="EndnoteTextChar1">
    <w:name w:val="Endnote Text Char1"/>
    <w:semiHidden/>
    <w:rsid w:val="00AA293B"/>
    <w:rPr>
      <w:rFonts w:ascii="Times New Roman" w:hAnsi="Times New Roman"/>
    </w:rPr>
  </w:style>
  <w:style w:type="character" w:customStyle="1" w:styleId="IntenseQuoteChar1">
    <w:name w:val="Intense Quote Char1"/>
    <w:rsid w:val="00AA293B"/>
    <w:rPr>
      <w:rFonts w:ascii="Times New Roman" w:hAnsi="Times New Roman"/>
      <w:b/>
      <w:i/>
      <w:color w:val="4F81BD"/>
      <w:sz w:val="24"/>
    </w:rPr>
  </w:style>
  <w:style w:type="character" w:customStyle="1" w:styleId="1fffff6">
    <w:name w:val="Выделенная цитата Знак1"/>
    <w:rsid w:val="00AA293B"/>
    <w:rPr>
      <w:b/>
      <w:i/>
      <w:color w:val="4F81BD"/>
      <w:sz w:val="24"/>
    </w:rPr>
  </w:style>
  <w:style w:type="paragraph" w:customStyle="1" w:styleId="ledge1">
    <w:name w:val="ledge1"/>
    <w:basedOn w:val="a3"/>
    <w:rsid w:val="00AA293B"/>
    <w:pPr>
      <w:spacing w:before="100" w:beforeAutospacing="1" w:after="100" w:afterAutospacing="1" w:line="360" w:lineRule="atLeast"/>
      <w:jc w:val="both"/>
    </w:pPr>
  </w:style>
  <w:style w:type="character" w:customStyle="1" w:styleId="rubric2">
    <w:name w:val="rubric2"/>
    <w:rsid w:val="00AA293B"/>
    <w:rPr>
      <w:shd w:val="clear" w:color="auto" w:fill="FFFFFF"/>
    </w:rPr>
  </w:style>
  <w:style w:type="paragraph" w:customStyle="1" w:styleId="WW-Normal">
    <w:name w:val="WW-Normal"/>
    <w:rsid w:val="00AA293B"/>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A293B"/>
    <w:rPr>
      <w:color w:val="000000"/>
      <w:sz w:val="20"/>
    </w:rPr>
  </w:style>
  <w:style w:type="character" w:customStyle="1" w:styleId="A31">
    <w:name w:val="A3"/>
    <w:rsid w:val="00AA293B"/>
    <w:rPr>
      <w:b/>
      <w:color w:val="000000"/>
      <w:sz w:val="30"/>
    </w:rPr>
  </w:style>
  <w:style w:type="character" w:customStyle="1" w:styleId="713">
    <w:name w:val="Знак Знак71"/>
    <w:rsid w:val="00AA293B"/>
    <w:rPr>
      <w:sz w:val="16"/>
      <w:lang w:val="ru-RU" w:eastAsia="ru-RU"/>
    </w:rPr>
  </w:style>
  <w:style w:type="character" w:customStyle="1" w:styleId="161">
    <w:name w:val="Знак Знак161"/>
    <w:rsid w:val="00AA293B"/>
    <w:rPr>
      <w:rFonts w:ascii="Cambria" w:hAnsi="Cambria"/>
      <w:b/>
      <w:kern w:val="32"/>
      <w:sz w:val="32"/>
    </w:rPr>
  </w:style>
  <w:style w:type="paragraph" w:customStyle="1" w:styleId="228">
    <w:name w:val="Основной текст 22"/>
    <w:basedOn w:val="a3"/>
    <w:rsid w:val="00AA293B"/>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A293B"/>
    <w:pPr>
      <w:spacing w:after="200" w:line="276" w:lineRule="auto"/>
      <w:ind w:left="720"/>
    </w:pPr>
    <w:rPr>
      <w:rFonts w:ascii="Calibri" w:hAnsi="Calibri"/>
      <w:sz w:val="22"/>
      <w:szCs w:val="22"/>
      <w:lang w:eastAsia="en-US"/>
    </w:rPr>
  </w:style>
  <w:style w:type="character" w:customStyle="1" w:styleId="241">
    <w:name w:val="Знак Знак241"/>
    <w:rsid w:val="00AA293B"/>
    <w:rPr>
      <w:rFonts w:ascii="Times New Roman" w:hAnsi="Times New Roman"/>
      <w:b/>
      <w:i/>
      <w:sz w:val="26"/>
    </w:rPr>
  </w:style>
  <w:style w:type="character" w:customStyle="1" w:styleId="1fffff7">
    <w:name w:val="Замещающий текст1"/>
    <w:rsid w:val="00AA293B"/>
    <w:rPr>
      <w:color w:val="808080"/>
    </w:rPr>
  </w:style>
  <w:style w:type="paragraph" w:customStyle="1" w:styleId="11f0">
    <w:name w:val="Основной текст11"/>
    <w:basedOn w:val="a3"/>
    <w:semiHidden/>
    <w:rsid w:val="00AA293B"/>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A293B"/>
    <w:pPr>
      <w:spacing w:after="160" w:line="240" w:lineRule="exact"/>
    </w:pPr>
    <w:rPr>
      <w:rFonts w:ascii="Verdana" w:hAnsi="Verdana"/>
      <w:lang w:val="en-US" w:eastAsia="en-US"/>
    </w:rPr>
  </w:style>
  <w:style w:type="character" w:customStyle="1" w:styleId="s4">
    <w:name w:val="s4"/>
    <w:rsid w:val="00AA293B"/>
  </w:style>
  <w:style w:type="paragraph" w:customStyle="1" w:styleId="p17">
    <w:name w:val="p17"/>
    <w:basedOn w:val="a3"/>
    <w:rsid w:val="00AA293B"/>
    <w:pPr>
      <w:spacing w:before="100" w:beforeAutospacing="1" w:after="100" w:afterAutospacing="1"/>
    </w:pPr>
  </w:style>
  <w:style w:type="paragraph" w:customStyle="1" w:styleId="p21">
    <w:name w:val="p21"/>
    <w:basedOn w:val="a3"/>
    <w:rsid w:val="00AA293B"/>
    <w:pPr>
      <w:spacing w:before="100" w:beforeAutospacing="1" w:after="100" w:afterAutospacing="1"/>
    </w:pPr>
  </w:style>
  <w:style w:type="paragraph" w:customStyle="1" w:styleId="p5">
    <w:name w:val="p5"/>
    <w:basedOn w:val="a3"/>
    <w:rsid w:val="00AA293B"/>
    <w:pPr>
      <w:spacing w:before="100" w:beforeAutospacing="1" w:after="100" w:afterAutospacing="1"/>
    </w:pPr>
  </w:style>
  <w:style w:type="paragraph" w:customStyle="1" w:styleId="p24">
    <w:name w:val="p24"/>
    <w:basedOn w:val="a3"/>
    <w:rsid w:val="00AA293B"/>
    <w:pPr>
      <w:spacing w:before="100" w:beforeAutospacing="1" w:after="100" w:afterAutospacing="1"/>
    </w:pPr>
  </w:style>
  <w:style w:type="character" w:customStyle="1" w:styleId="s2">
    <w:name w:val="s2"/>
    <w:rsid w:val="00AA293B"/>
  </w:style>
  <w:style w:type="paragraph" w:customStyle="1" w:styleId="p2">
    <w:name w:val="p2"/>
    <w:basedOn w:val="a3"/>
    <w:rsid w:val="00AA293B"/>
    <w:pPr>
      <w:spacing w:before="100" w:beforeAutospacing="1" w:after="100" w:afterAutospacing="1"/>
    </w:pPr>
  </w:style>
  <w:style w:type="paragraph" w:customStyle="1" w:styleId="Style134">
    <w:name w:val="Style134"/>
    <w:basedOn w:val="a3"/>
    <w:rsid w:val="00AA293B"/>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A293B"/>
    <w:rPr>
      <w:rFonts w:ascii="Times New Roman" w:hAnsi="Times New Roman"/>
      <w:b/>
      <w:sz w:val="24"/>
    </w:rPr>
  </w:style>
  <w:style w:type="character" w:customStyle="1" w:styleId="FontStyle58">
    <w:name w:val="Font Style58"/>
    <w:rsid w:val="00AA293B"/>
    <w:rPr>
      <w:rFonts w:ascii="Times New Roman" w:hAnsi="Times New Roman"/>
      <w:b/>
      <w:w w:val="40"/>
      <w:sz w:val="38"/>
    </w:rPr>
  </w:style>
  <w:style w:type="character" w:customStyle="1" w:styleId="FontStyle26">
    <w:name w:val="Font Style26"/>
    <w:rsid w:val="00AA293B"/>
    <w:rPr>
      <w:rFonts w:ascii="Times New Roman" w:hAnsi="Times New Roman"/>
      <w:sz w:val="26"/>
    </w:rPr>
  </w:style>
  <w:style w:type="paragraph" w:customStyle="1" w:styleId="affffffffff2">
    <w:name w:val="........ ..... . ........"/>
    <w:basedOn w:val="Default"/>
    <w:next w:val="Default"/>
    <w:rsid w:val="00AA293B"/>
    <w:rPr>
      <w:color w:val="auto"/>
    </w:rPr>
  </w:style>
  <w:style w:type="paragraph" w:customStyle="1" w:styleId="affffffffff3">
    <w:name w:val="... ......"/>
    <w:basedOn w:val="Default"/>
    <w:next w:val="Default"/>
    <w:rsid w:val="00AA293B"/>
    <w:rPr>
      <w:color w:val="auto"/>
    </w:rPr>
  </w:style>
  <w:style w:type="paragraph" w:customStyle="1" w:styleId="1fffff8">
    <w:name w:val=".....1"/>
    <w:basedOn w:val="Default"/>
    <w:next w:val="Default"/>
    <w:rsid w:val="00AA293B"/>
    <w:rPr>
      <w:color w:val="auto"/>
    </w:rPr>
  </w:style>
  <w:style w:type="paragraph" w:customStyle="1" w:styleId="bodytext2">
    <w:name w:val="bodytext2"/>
    <w:basedOn w:val="a3"/>
    <w:rsid w:val="00AA293B"/>
    <w:pPr>
      <w:spacing w:before="100" w:beforeAutospacing="1" w:after="100" w:afterAutospacing="1"/>
    </w:pPr>
  </w:style>
  <w:style w:type="paragraph" w:customStyle="1" w:styleId="affffffffff4">
    <w:name w:val="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A293B"/>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A293B"/>
    <w:rPr>
      <w:rFonts w:cs="Times New Roman"/>
    </w:rPr>
  </w:style>
  <w:style w:type="paragraph" w:customStyle="1" w:styleId="affffffffff5">
    <w:name w:val="ТЕКСТ"/>
    <w:basedOn w:val="afff3"/>
    <w:rsid w:val="00AA293B"/>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A293B"/>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A293B"/>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A293B"/>
    <w:rPr>
      <w:rFonts w:cs="Times New Roman"/>
    </w:rPr>
  </w:style>
  <w:style w:type="paragraph" w:customStyle="1" w:styleId="affffffffff6">
    <w:name w:val="Маркированный."/>
    <w:basedOn w:val="a3"/>
    <w:rsid w:val="00AA293B"/>
    <w:pPr>
      <w:ind w:left="1429" w:hanging="360"/>
    </w:pPr>
    <w:rPr>
      <w:szCs w:val="22"/>
      <w:lang w:eastAsia="en-US"/>
    </w:rPr>
  </w:style>
  <w:style w:type="character" w:customStyle="1" w:styleId="66">
    <w:name w:val="Знак6 Знак Знак"/>
    <w:rsid w:val="00AA293B"/>
    <w:rPr>
      <w:sz w:val="24"/>
      <w:lang w:val="ru-RU" w:eastAsia="ru-RU"/>
    </w:rPr>
  </w:style>
  <w:style w:type="character" w:customStyle="1" w:styleId="searchterm">
    <w:name w:val="searchterm"/>
    <w:rsid w:val="00AA293B"/>
    <w:rPr>
      <w:rFonts w:cs="Times New Roman"/>
    </w:rPr>
  </w:style>
  <w:style w:type="character" w:customStyle="1" w:styleId="HTMLAddressChar">
    <w:name w:val="HTML Address Char"/>
    <w:semiHidden/>
    <w:locked/>
    <w:rsid w:val="00AA293B"/>
    <w:rPr>
      <w:i/>
      <w:sz w:val="24"/>
      <w:lang w:val="ru-RU" w:eastAsia="ru-RU"/>
    </w:rPr>
  </w:style>
  <w:style w:type="paragraph" w:customStyle="1" w:styleId="1fffffa">
    <w:name w:val="Обычный + полужирный+1"/>
    <w:basedOn w:val="a3"/>
    <w:rsid w:val="00AA293B"/>
    <w:pPr>
      <w:autoSpaceDE w:val="0"/>
      <w:autoSpaceDN w:val="0"/>
      <w:adjustRightInd w:val="0"/>
      <w:ind w:firstLine="709"/>
      <w:jc w:val="both"/>
      <w:outlineLvl w:val="1"/>
    </w:pPr>
    <w:rPr>
      <w:b/>
      <w:bCs/>
    </w:rPr>
  </w:style>
  <w:style w:type="character" w:customStyle="1" w:styleId="349">
    <w:name w:val="Основной текст (3)49"/>
    <w:rsid w:val="00AA293B"/>
    <w:rPr>
      <w:rFonts w:ascii="Times New Roman" w:hAnsi="Times New Roman"/>
      <w:spacing w:val="0"/>
      <w:sz w:val="20"/>
    </w:rPr>
  </w:style>
  <w:style w:type="character" w:customStyle="1" w:styleId="347">
    <w:name w:val="Основной текст (3)47"/>
    <w:rsid w:val="00AA293B"/>
    <w:rPr>
      <w:rFonts w:ascii="Times New Roman" w:hAnsi="Times New Roman"/>
      <w:spacing w:val="0"/>
      <w:sz w:val="20"/>
    </w:rPr>
  </w:style>
  <w:style w:type="character" w:customStyle="1" w:styleId="345">
    <w:name w:val="Основной текст (3)45"/>
    <w:rsid w:val="00AA293B"/>
    <w:rPr>
      <w:rFonts w:ascii="Times New Roman" w:hAnsi="Times New Roman"/>
      <w:spacing w:val="0"/>
      <w:sz w:val="20"/>
    </w:rPr>
  </w:style>
  <w:style w:type="paragraph" w:customStyle="1" w:styleId="Style211">
    <w:name w:val="Style21"/>
    <w:basedOn w:val="a3"/>
    <w:rsid w:val="00AA293B"/>
    <w:pPr>
      <w:widowControl w:val="0"/>
      <w:autoSpaceDE w:val="0"/>
      <w:autoSpaceDN w:val="0"/>
      <w:adjustRightInd w:val="0"/>
    </w:pPr>
    <w:rPr>
      <w:rFonts w:ascii="Trebuchet MS" w:hAnsi="Trebuchet MS"/>
    </w:rPr>
  </w:style>
  <w:style w:type="character" w:customStyle="1" w:styleId="FontStyle205">
    <w:name w:val="Font Style205"/>
    <w:rsid w:val="00AA293B"/>
    <w:rPr>
      <w:rFonts w:ascii="Times New Roman" w:hAnsi="Times New Roman"/>
      <w:color w:val="000000"/>
      <w:sz w:val="18"/>
    </w:rPr>
  </w:style>
  <w:style w:type="paragraph" w:customStyle="1" w:styleId="psection">
    <w:name w:val="psection"/>
    <w:basedOn w:val="a3"/>
    <w:rsid w:val="00AA293B"/>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A293B"/>
    <w:pPr>
      <w:spacing w:after="160" w:line="240" w:lineRule="exact"/>
    </w:pPr>
    <w:rPr>
      <w:rFonts w:ascii="Verdana" w:hAnsi="Verdana" w:cs="Verdana"/>
      <w:sz w:val="20"/>
      <w:szCs w:val="20"/>
      <w:lang w:val="en-US" w:eastAsia="en-US"/>
    </w:rPr>
  </w:style>
  <w:style w:type="character" w:customStyle="1" w:styleId="mathjax1">
    <w:name w:val="mathjax1"/>
    <w:rsid w:val="00AA293B"/>
    <w:rPr>
      <w:spacing w:val="0"/>
      <w:sz w:val="24"/>
    </w:rPr>
  </w:style>
  <w:style w:type="paragraph" w:customStyle="1" w:styleId="p22">
    <w:name w:val="p22"/>
    <w:basedOn w:val="a3"/>
    <w:rsid w:val="00AA293B"/>
    <w:pPr>
      <w:spacing w:before="100" w:beforeAutospacing="1" w:after="100" w:afterAutospacing="1"/>
    </w:pPr>
  </w:style>
  <w:style w:type="paragraph" w:customStyle="1" w:styleId="p10">
    <w:name w:val="p10"/>
    <w:basedOn w:val="a3"/>
    <w:rsid w:val="00AA293B"/>
    <w:pPr>
      <w:spacing w:before="100" w:beforeAutospacing="1" w:after="100" w:afterAutospacing="1"/>
    </w:pPr>
  </w:style>
  <w:style w:type="paragraph" w:customStyle="1" w:styleId="p26">
    <w:name w:val="p26"/>
    <w:basedOn w:val="a3"/>
    <w:rsid w:val="00AA293B"/>
    <w:pPr>
      <w:spacing w:before="100" w:beforeAutospacing="1" w:after="100" w:afterAutospacing="1"/>
    </w:pPr>
  </w:style>
  <w:style w:type="character" w:customStyle="1" w:styleId="s100">
    <w:name w:val="s10"/>
    <w:rsid w:val="00AA293B"/>
    <w:rPr>
      <w:rFonts w:cs="Times New Roman"/>
    </w:rPr>
  </w:style>
  <w:style w:type="paragraph" w:customStyle="1" w:styleId="p36">
    <w:name w:val="p36"/>
    <w:basedOn w:val="a3"/>
    <w:rsid w:val="00AA293B"/>
    <w:pPr>
      <w:spacing w:before="100" w:beforeAutospacing="1" w:after="100" w:afterAutospacing="1"/>
    </w:pPr>
  </w:style>
  <w:style w:type="character" w:customStyle="1" w:styleId="para6">
    <w:name w:val="para6"/>
    <w:rsid w:val="00AA293B"/>
    <w:rPr>
      <w:rFonts w:cs="Times New Roman"/>
    </w:rPr>
  </w:style>
  <w:style w:type="character" w:customStyle="1" w:styleId="3100">
    <w:name w:val="Знак Знак310"/>
    <w:locked/>
    <w:rsid w:val="00AA293B"/>
    <w:rPr>
      <w:rFonts w:ascii="Tahoma" w:hAnsi="Tahoma" w:cs="Tahoma"/>
      <w:sz w:val="16"/>
      <w:szCs w:val="16"/>
      <w:lang w:val="ru-RU" w:eastAsia="ru-RU" w:bidi="ar-SA"/>
    </w:rPr>
  </w:style>
  <w:style w:type="paragraph" w:customStyle="1" w:styleId="eg3">
    <w:name w:val="eg3"/>
    <w:basedOn w:val="a3"/>
    <w:rsid w:val="00AA293B"/>
    <w:pPr>
      <w:spacing w:before="100" w:beforeAutospacing="1" w:after="100" w:afterAutospacing="1"/>
    </w:pPr>
  </w:style>
  <w:style w:type="paragraph" w:customStyle="1" w:styleId="p32">
    <w:name w:val="p32"/>
    <w:basedOn w:val="a3"/>
    <w:rsid w:val="00AA293B"/>
    <w:pPr>
      <w:spacing w:before="100" w:beforeAutospacing="1" w:after="100" w:afterAutospacing="1"/>
    </w:pPr>
  </w:style>
  <w:style w:type="character" w:customStyle="1" w:styleId="2610">
    <w:name w:val="Знак Знак261"/>
    <w:rsid w:val="00AA293B"/>
    <w:rPr>
      <w:rFonts w:ascii="Cambria" w:eastAsia="Times New Roman" w:hAnsi="Cambria"/>
      <w:b/>
      <w:sz w:val="26"/>
    </w:rPr>
  </w:style>
  <w:style w:type="character" w:customStyle="1" w:styleId="1111">
    <w:name w:val="Знак1 Знак Знак11"/>
    <w:locked/>
    <w:rsid w:val="00AA293B"/>
    <w:rPr>
      <w:rFonts w:ascii="Times New Roman" w:eastAsia="Times New Roman" w:hAnsi="Times New Roman"/>
      <w:sz w:val="24"/>
      <w:lang w:eastAsia="ru-RU"/>
    </w:rPr>
  </w:style>
  <w:style w:type="character" w:customStyle="1" w:styleId="4810">
    <w:name w:val="Знак Знак481"/>
    <w:locked/>
    <w:rsid w:val="00AA293B"/>
    <w:rPr>
      <w:b/>
      <w:sz w:val="27"/>
      <w:lang w:val="ru-RU" w:eastAsia="ru-RU"/>
    </w:rPr>
  </w:style>
  <w:style w:type="character" w:customStyle="1" w:styleId="491">
    <w:name w:val="Знак Знак491"/>
    <w:rsid w:val="00AA293B"/>
    <w:rPr>
      <w:rFonts w:ascii="Times New Roman" w:eastAsia="Times New Roman" w:hAnsi="Times New Roman"/>
      <w:b/>
      <w:caps/>
      <w:sz w:val="24"/>
      <w:lang w:eastAsia="ru-RU"/>
    </w:rPr>
  </w:style>
  <w:style w:type="character" w:customStyle="1" w:styleId="4710">
    <w:name w:val="Знак Знак471"/>
    <w:rsid w:val="00AA293B"/>
    <w:rPr>
      <w:rFonts w:ascii="Times New Roman" w:eastAsia="Times New Roman" w:hAnsi="Times New Roman"/>
      <w:b/>
      <w:sz w:val="27"/>
      <w:lang w:eastAsia="ru-RU"/>
    </w:rPr>
  </w:style>
  <w:style w:type="character" w:customStyle="1" w:styleId="4510">
    <w:name w:val="Знак Знак451"/>
    <w:rsid w:val="00AA293B"/>
    <w:rPr>
      <w:rFonts w:ascii="Times New Roman" w:eastAsia="Times New Roman" w:hAnsi="Times New Roman"/>
      <w:b/>
      <w:i/>
      <w:sz w:val="26"/>
      <w:lang w:eastAsia="ru-RU"/>
    </w:rPr>
  </w:style>
  <w:style w:type="character" w:customStyle="1" w:styleId="1211">
    <w:name w:val="Знак1 Знак Знак21"/>
    <w:locked/>
    <w:rsid w:val="00AA293B"/>
    <w:rPr>
      <w:sz w:val="24"/>
    </w:rPr>
  </w:style>
  <w:style w:type="character" w:customStyle="1" w:styleId="613">
    <w:name w:val="Знак6 Знак Знак1"/>
    <w:rsid w:val="00AA293B"/>
    <w:rPr>
      <w:sz w:val="24"/>
      <w:lang w:val="ru-RU" w:eastAsia="ru-RU"/>
    </w:rPr>
  </w:style>
  <w:style w:type="character" w:customStyle="1" w:styleId="b-material-headdate-day">
    <w:name w:val="b-material-head__date-day"/>
    <w:rsid w:val="00AA293B"/>
    <w:rPr>
      <w:rFonts w:cs="Times New Roman"/>
    </w:rPr>
  </w:style>
  <w:style w:type="character" w:customStyle="1" w:styleId="2fff1">
    <w:name w:val="Основной текст (2)"/>
    <w:rsid w:val="00AA293B"/>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A293B"/>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A293B"/>
    <w:rPr>
      <w:sz w:val="24"/>
      <w:szCs w:val="24"/>
      <w:lang w:val="ru-RU" w:eastAsia="ru-RU" w:bidi="hi-IN"/>
    </w:rPr>
  </w:style>
  <w:style w:type="character" w:customStyle="1" w:styleId="2fff2">
    <w:name w:val="Основной шрифт абзаца2"/>
    <w:rsid w:val="00AA293B"/>
  </w:style>
  <w:style w:type="character" w:customStyle="1" w:styleId="492">
    <w:name w:val="Знак Знак49"/>
    <w:rsid w:val="00AA293B"/>
    <w:rPr>
      <w:rFonts w:ascii="Times New Roman" w:eastAsia="Times New Roman" w:hAnsi="Times New Roman" w:cs="Times New Roman"/>
      <w:b/>
      <w:caps/>
      <w:sz w:val="24"/>
      <w:szCs w:val="24"/>
      <w:lang w:eastAsia="ru-RU"/>
    </w:rPr>
  </w:style>
  <w:style w:type="paragraph" w:customStyle="1" w:styleId="621">
    <w:name w:val="Заголовок 62"/>
    <w:rsid w:val="00AA293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A293B"/>
    <w:rPr>
      <w:b/>
      <w:bCs/>
      <w:sz w:val="28"/>
      <w:szCs w:val="28"/>
      <w:lang w:val="ru-RU" w:eastAsia="ru-RU" w:bidi="ar-SA"/>
    </w:rPr>
  </w:style>
  <w:style w:type="character" w:customStyle="1" w:styleId="126">
    <w:name w:val="Знак1 Знак Знак2"/>
    <w:locked/>
    <w:rsid w:val="00AA293B"/>
    <w:rPr>
      <w:sz w:val="24"/>
      <w:szCs w:val="24"/>
    </w:rPr>
  </w:style>
  <w:style w:type="character" w:customStyle="1" w:styleId="67">
    <w:name w:val="Знак6 Знак Знак"/>
    <w:rsid w:val="00AA293B"/>
    <w:rPr>
      <w:sz w:val="24"/>
      <w:szCs w:val="24"/>
      <w:lang w:val="ru-RU" w:eastAsia="ru-RU" w:bidi="ar-SA"/>
    </w:rPr>
  </w:style>
  <w:style w:type="character" w:customStyle="1" w:styleId="PlainTextChar1">
    <w:name w:val="Plain Text Char1"/>
    <w:aliases w:val="Знак3 Char11,Heading 12 Char11"/>
    <w:semiHidden/>
    <w:rsid w:val="00AA293B"/>
    <w:rPr>
      <w:rFonts w:ascii="Courier New" w:hAnsi="Courier New" w:cs="Courier New"/>
    </w:rPr>
  </w:style>
  <w:style w:type="character" w:customStyle="1" w:styleId="QuoteChar1">
    <w:name w:val="Quote Char1"/>
    <w:rsid w:val="00AA293B"/>
    <w:rPr>
      <w:rFonts w:ascii="Times New Roman" w:hAnsi="Times New Roman"/>
      <w:i/>
      <w:iCs/>
      <w:color w:val="000000"/>
      <w:sz w:val="24"/>
      <w:szCs w:val="24"/>
    </w:rPr>
  </w:style>
  <w:style w:type="character" w:customStyle="1" w:styleId="1fffffb">
    <w:name w:val="Слабое выделение1"/>
    <w:rsid w:val="00AA293B"/>
    <w:rPr>
      <w:i/>
      <w:color w:val="808080"/>
    </w:rPr>
  </w:style>
  <w:style w:type="paragraph" w:customStyle="1" w:styleId="p35">
    <w:name w:val="p35"/>
    <w:basedOn w:val="a3"/>
    <w:rsid w:val="00AA293B"/>
    <w:pPr>
      <w:spacing w:before="100" w:beforeAutospacing="1" w:after="100" w:afterAutospacing="1"/>
    </w:pPr>
  </w:style>
  <w:style w:type="character" w:customStyle="1" w:styleId="541">
    <w:name w:val="Знак Знак54"/>
    <w:rsid w:val="00AA293B"/>
    <w:rPr>
      <w:rFonts w:ascii="Arial" w:hAnsi="Arial"/>
      <w:b/>
      <w:bCs/>
      <w:sz w:val="26"/>
      <w:szCs w:val="26"/>
      <w:lang w:bidi="ar-SA"/>
    </w:rPr>
  </w:style>
  <w:style w:type="character" w:customStyle="1" w:styleId="670">
    <w:name w:val="Знак Знак67"/>
    <w:rsid w:val="00AA293B"/>
    <w:rPr>
      <w:rFonts w:ascii="Arial" w:hAnsi="Arial"/>
      <w:b/>
      <w:bCs/>
      <w:sz w:val="26"/>
      <w:szCs w:val="26"/>
    </w:rPr>
  </w:style>
  <w:style w:type="character" w:customStyle="1" w:styleId="660">
    <w:name w:val="Знак Знак66"/>
    <w:rsid w:val="00AA293B"/>
    <w:rPr>
      <w:b/>
      <w:bCs/>
      <w:sz w:val="28"/>
      <w:szCs w:val="28"/>
      <w:lang w:bidi="ar-SA"/>
    </w:rPr>
  </w:style>
  <w:style w:type="character" w:customStyle="1" w:styleId="650">
    <w:name w:val="Знак Знак65"/>
    <w:rsid w:val="00AA293B"/>
    <w:rPr>
      <w:b/>
      <w:bCs/>
      <w:i/>
      <w:iCs/>
      <w:sz w:val="26"/>
      <w:szCs w:val="26"/>
      <w:lang w:bidi="ar-SA"/>
    </w:rPr>
  </w:style>
  <w:style w:type="character" w:customStyle="1" w:styleId="630">
    <w:name w:val="Знак Знак63"/>
    <w:rsid w:val="00AA293B"/>
    <w:rPr>
      <w:sz w:val="24"/>
      <w:lang w:val="ru-RU" w:eastAsia="ru-RU" w:bidi="ar-SA"/>
    </w:rPr>
  </w:style>
  <w:style w:type="character" w:customStyle="1" w:styleId="622">
    <w:name w:val="Знак Знак62"/>
    <w:rsid w:val="00AA293B"/>
    <w:rPr>
      <w:rFonts w:ascii="Calibri" w:hAnsi="Calibri"/>
      <w:i/>
      <w:iCs/>
      <w:sz w:val="24"/>
      <w:szCs w:val="24"/>
      <w:lang w:eastAsia="en-US" w:bidi="ar-SA"/>
    </w:rPr>
  </w:style>
  <w:style w:type="character" w:customStyle="1" w:styleId="614">
    <w:name w:val="Знак Знак61"/>
    <w:rsid w:val="00AA293B"/>
    <w:rPr>
      <w:rFonts w:ascii="Arial" w:hAnsi="Arial" w:cs="Arial"/>
      <w:sz w:val="22"/>
      <w:szCs w:val="22"/>
      <w:lang w:val="ru-RU" w:eastAsia="ru-RU" w:bidi="ar-SA"/>
    </w:rPr>
  </w:style>
  <w:style w:type="character" w:customStyle="1" w:styleId="601">
    <w:name w:val="Знак Знак60"/>
    <w:rsid w:val="00AA293B"/>
    <w:rPr>
      <w:sz w:val="16"/>
      <w:szCs w:val="16"/>
    </w:rPr>
  </w:style>
  <w:style w:type="character" w:customStyle="1" w:styleId="590">
    <w:name w:val="Знак Знак59"/>
    <w:rsid w:val="00AA293B"/>
    <w:rPr>
      <w:sz w:val="24"/>
      <w:szCs w:val="24"/>
      <w:lang w:bidi="ar-SA"/>
    </w:rPr>
  </w:style>
  <w:style w:type="character" w:customStyle="1" w:styleId="581">
    <w:name w:val="Знак Знак58"/>
    <w:rsid w:val="00AA293B"/>
    <w:rPr>
      <w:sz w:val="24"/>
      <w:szCs w:val="24"/>
      <w:lang w:bidi="ar-SA"/>
    </w:rPr>
  </w:style>
  <w:style w:type="character" w:customStyle="1" w:styleId="571">
    <w:name w:val="Знак Знак57"/>
    <w:rsid w:val="00AA293B"/>
    <w:rPr>
      <w:sz w:val="24"/>
      <w:szCs w:val="24"/>
      <w:lang w:bidi="ar-SA"/>
    </w:rPr>
  </w:style>
  <w:style w:type="character" w:customStyle="1" w:styleId="561">
    <w:name w:val="Знак Знак56"/>
    <w:rsid w:val="00AA293B"/>
    <w:rPr>
      <w:rFonts w:ascii="Tahoma" w:hAnsi="Tahoma"/>
      <w:lang w:bidi="ar-SA"/>
    </w:rPr>
  </w:style>
  <w:style w:type="character" w:customStyle="1" w:styleId="551">
    <w:name w:val="Знак Знак55"/>
    <w:rsid w:val="00AA293B"/>
    <w:rPr>
      <w:sz w:val="24"/>
      <w:szCs w:val="24"/>
      <w:lang w:bidi="ar-SA"/>
    </w:rPr>
  </w:style>
  <w:style w:type="paragraph" w:customStyle="1" w:styleId="p11">
    <w:name w:val="p11"/>
    <w:basedOn w:val="a3"/>
    <w:rsid w:val="00AA293B"/>
    <w:pPr>
      <w:spacing w:before="100" w:beforeAutospacing="1" w:after="100" w:afterAutospacing="1"/>
    </w:pPr>
  </w:style>
  <w:style w:type="paragraph" w:customStyle="1" w:styleId="p15">
    <w:name w:val="p15"/>
    <w:basedOn w:val="a3"/>
    <w:rsid w:val="00AA293B"/>
    <w:pPr>
      <w:spacing w:before="100" w:beforeAutospacing="1" w:after="100" w:afterAutospacing="1"/>
    </w:pPr>
  </w:style>
  <w:style w:type="character" w:customStyle="1" w:styleId="s7">
    <w:name w:val="s7"/>
    <w:rsid w:val="00AA293B"/>
  </w:style>
  <w:style w:type="character" w:customStyle="1" w:styleId="s13">
    <w:name w:val="s13"/>
    <w:rsid w:val="00AA293B"/>
  </w:style>
  <w:style w:type="paragraph" w:customStyle="1" w:styleId="p29">
    <w:name w:val="p29"/>
    <w:basedOn w:val="a3"/>
    <w:rsid w:val="00AA293B"/>
    <w:pPr>
      <w:spacing w:before="100" w:beforeAutospacing="1" w:after="100" w:afterAutospacing="1"/>
    </w:pPr>
  </w:style>
  <w:style w:type="paragraph" w:customStyle="1" w:styleId="p30">
    <w:name w:val="p30"/>
    <w:basedOn w:val="a3"/>
    <w:rsid w:val="00AA293B"/>
    <w:pPr>
      <w:spacing w:before="100" w:beforeAutospacing="1" w:after="100" w:afterAutospacing="1"/>
    </w:pPr>
  </w:style>
  <w:style w:type="paragraph" w:customStyle="1" w:styleId="p31">
    <w:name w:val="p31"/>
    <w:basedOn w:val="a3"/>
    <w:rsid w:val="00AA293B"/>
    <w:pPr>
      <w:spacing w:before="100" w:beforeAutospacing="1" w:after="100" w:afterAutospacing="1"/>
    </w:pPr>
  </w:style>
  <w:style w:type="character" w:customStyle="1" w:styleId="s14">
    <w:name w:val="s14"/>
    <w:rsid w:val="00AA293B"/>
  </w:style>
  <w:style w:type="character" w:customStyle="1" w:styleId="s15">
    <w:name w:val="s15"/>
    <w:rsid w:val="00AA293B"/>
  </w:style>
  <w:style w:type="paragraph" w:customStyle="1" w:styleId="p33">
    <w:name w:val="p33"/>
    <w:basedOn w:val="a3"/>
    <w:rsid w:val="00AA293B"/>
    <w:pPr>
      <w:spacing w:before="100" w:beforeAutospacing="1" w:after="100" w:afterAutospacing="1"/>
    </w:pPr>
  </w:style>
  <w:style w:type="paragraph" w:customStyle="1" w:styleId="p13">
    <w:name w:val="p13"/>
    <w:basedOn w:val="a3"/>
    <w:rsid w:val="00AA293B"/>
    <w:pPr>
      <w:spacing w:before="100" w:beforeAutospacing="1" w:after="100" w:afterAutospacing="1"/>
    </w:pPr>
  </w:style>
  <w:style w:type="character" w:customStyle="1" w:styleId="s9">
    <w:name w:val="s9"/>
    <w:rsid w:val="00AA293B"/>
  </w:style>
  <w:style w:type="paragraph" w:customStyle="1" w:styleId="p25">
    <w:name w:val="p25"/>
    <w:basedOn w:val="a3"/>
    <w:rsid w:val="00AA293B"/>
    <w:pPr>
      <w:spacing w:before="100" w:beforeAutospacing="1" w:after="100" w:afterAutospacing="1"/>
    </w:pPr>
  </w:style>
  <w:style w:type="character" w:customStyle="1" w:styleId="128">
    <w:name w:val="Знак1 Знак2"/>
    <w:semiHidden/>
    <w:rsid w:val="00AA293B"/>
    <w:rPr>
      <w:sz w:val="24"/>
      <w:szCs w:val="24"/>
    </w:rPr>
  </w:style>
  <w:style w:type="character" w:customStyle="1" w:styleId="1fffffc">
    <w:name w:val="Красная строка Знак1"/>
    <w:semiHidden/>
    <w:rsid w:val="00AA293B"/>
    <w:rPr>
      <w:sz w:val="24"/>
      <w:szCs w:val="24"/>
    </w:rPr>
  </w:style>
  <w:style w:type="character" w:customStyle="1" w:styleId="1fffffd">
    <w:name w:val="Текст концевой сноски Знак1"/>
    <w:rsid w:val="00AA293B"/>
  </w:style>
  <w:style w:type="character" w:customStyle="1" w:styleId="1fffffe">
    <w:name w:val="Текст макроса Знак1"/>
    <w:semiHidden/>
    <w:rsid w:val="00AA293B"/>
    <w:rPr>
      <w:rFonts w:ascii="Consolas" w:hAnsi="Consolas"/>
    </w:rPr>
  </w:style>
  <w:style w:type="paragraph" w:customStyle="1" w:styleId="Caaieiaie5">
    <w:name w:val="Caaieiaie 5"/>
    <w:basedOn w:val="a3"/>
    <w:next w:val="a3"/>
    <w:rsid w:val="00AA293B"/>
    <w:pPr>
      <w:autoSpaceDE w:val="0"/>
      <w:autoSpaceDN w:val="0"/>
      <w:adjustRightInd w:val="0"/>
    </w:pPr>
    <w:rPr>
      <w:lang w:eastAsia="en-US"/>
    </w:rPr>
  </w:style>
  <w:style w:type="character" w:customStyle="1" w:styleId="700">
    <w:name w:val="Знак Знак70"/>
    <w:rsid w:val="00AA293B"/>
    <w:rPr>
      <w:rFonts w:ascii="Arial" w:hAnsi="Arial"/>
      <w:b/>
      <w:bCs/>
      <w:sz w:val="26"/>
      <w:szCs w:val="26"/>
    </w:rPr>
  </w:style>
  <w:style w:type="character" w:customStyle="1" w:styleId="69">
    <w:name w:val="Знак Знак69"/>
    <w:rsid w:val="00AA293B"/>
    <w:rPr>
      <w:b/>
      <w:bCs/>
      <w:sz w:val="28"/>
      <w:szCs w:val="28"/>
      <w:lang w:bidi="ar-SA"/>
    </w:rPr>
  </w:style>
  <w:style w:type="character" w:customStyle="1" w:styleId="68">
    <w:name w:val="Знак Знак68"/>
    <w:rsid w:val="00AA293B"/>
    <w:rPr>
      <w:b/>
      <w:bCs/>
      <w:i/>
      <w:iCs/>
      <w:sz w:val="26"/>
      <w:szCs w:val="26"/>
      <w:lang w:bidi="ar-SA"/>
    </w:rPr>
  </w:style>
  <w:style w:type="paragraph" w:customStyle="1" w:styleId="SP">
    <w:name w:val="SP"/>
    <w:rsid w:val="00AA293B"/>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A293B"/>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A293B"/>
    <w:rPr>
      <w:i w:val="0"/>
      <w:iCs w:val="0"/>
      <w:kern w:val="32"/>
      <w:sz w:val="24"/>
      <w:szCs w:val="32"/>
      <w:lang w:eastAsia="ru-RU"/>
    </w:rPr>
  </w:style>
  <w:style w:type="paragraph" w:customStyle="1" w:styleId="3fc">
    <w:name w:val="Заголовок 3 уровня"/>
    <w:basedOn w:val="afffe"/>
    <w:rsid w:val="00AA293B"/>
    <w:pPr>
      <w:ind w:firstLine="0"/>
      <w:jc w:val="center"/>
    </w:pPr>
    <w:rPr>
      <w:b/>
    </w:rPr>
  </w:style>
  <w:style w:type="character" w:customStyle="1" w:styleId="rvts210">
    <w:name w:val="rvts210"/>
    <w:rsid w:val="00AA293B"/>
    <w:rPr>
      <w:i/>
      <w:iCs/>
      <w:color w:val="000000"/>
      <w:sz w:val="20"/>
      <w:szCs w:val="20"/>
    </w:rPr>
  </w:style>
  <w:style w:type="character" w:customStyle="1" w:styleId="76">
    <w:name w:val="стиль7"/>
    <w:rsid w:val="00AA293B"/>
  </w:style>
  <w:style w:type="character" w:customStyle="1" w:styleId="Heading122">
    <w:name w:val="Heading 12 Знак Знак2"/>
    <w:rsid w:val="00AA293B"/>
    <w:rPr>
      <w:rFonts w:ascii="Courier New" w:hAnsi="Courier New"/>
      <w:lang w:bidi="ar-SA"/>
    </w:rPr>
  </w:style>
  <w:style w:type="character" w:customStyle="1" w:styleId="Heading3Char1">
    <w:name w:val="Heading 3 Char1"/>
    <w:locked/>
    <w:rsid w:val="00AA293B"/>
    <w:rPr>
      <w:b/>
      <w:sz w:val="27"/>
      <w:lang w:val="ru-RU" w:eastAsia="ru-RU"/>
    </w:rPr>
  </w:style>
  <w:style w:type="paragraph" w:customStyle="1" w:styleId="129">
    <w:name w:val="Абзац списка12"/>
    <w:basedOn w:val="a3"/>
    <w:rsid w:val="00AA293B"/>
    <w:pPr>
      <w:ind w:left="720"/>
      <w:contextualSpacing/>
    </w:pPr>
    <w:rPr>
      <w:szCs w:val="20"/>
    </w:rPr>
  </w:style>
  <w:style w:type="character" w:customStyle="1" w:styleId="BodyText2Char2">
    <w:name w:val="Body Text 2 Char2"/>
    <w:locked/>
    <w:rsid w:val="00AA293B"/>
    <w:rPr>
      <w:sz w:val="24"/>
    </w:rPr>
  </w:style>
  <w:style w:type="character" w:customStyle="1" w:styleId="Heading2Char1">
    <w:name w:val="Heading 2 Char1"/>
    <w:aliases w:val="Знак3 Знак Char1,Heading 2 Char11,Знак3 Знак Char11"/>
    <w:locked/>
    <w:rsid w:val="00AA293B"/>
    <w:rPr>
      <w:rFonts w:ascii="Arial" w:hAnsi="Arial"/>
      <w:b/>
      <w:i/>
      <w:sz w:val="28"/>
      <w:lang w:val="ru-RU" w:eastAsia="en-US"/>
    </w:rPr>
  </w:style>
  <w:style w:type="character" w:customStyle="1" w:styleId="Heading4Char1">
    <w:name w:val="Heading 4 Char1"/>
    <w:locked/>
    <w:rsid w:val="00AA293B"/>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A293B"/>
    <w:rPr>
      <w:rFonts w:ascii="Times New Roman" w:hAnsi="Times New Roman"/>
      <w:sz w:val="24"/>
      <w:lang w:eastAsia="ru-RU"/>
    </w:rPr>
  </w:style>
  <w:style w:type="paragraph" w:customStyle="1" w:styleId="1ffffff">
    <w:name w:val="Стиль 1"/>
    <w:basedOn w:val="a3"/>
    <w:rsid w:val="00AA293B"/>
    <w:pPr>
      <w:ind w:firstLine="709"/>
      <w:jc w:val="both"/>
    </w:pPr>
    <w:rPr>
      <w:sz w:val="28"/>
      <w:szCs w:val="28"/>
    </w:rPr>
  </w:style>
  <w:style w:type="character" w:customStyle="1" w:styleId="b">
    <w:name w:val="b"/>
    <w:rsid w:val="00AA293B"/>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A293B"/>
    <w:rPr>
      <w:lang w:val="ru-RU" w:eastAsia="ru-RU" w:bidi="ar-SA"/>
    </w:rPr>
  </w:style>
  <w:style w:type="paragraph" w:customStyle="1" w:styleId="tab">
    <w:name w:val="tab"/>
    <w:basedOn w:val="a3"/>
    <w:rsid w:val="00AA293B"/>
    <w:pPr>
      <w:spacing w:before="100" w:beforeAutospacing="1" w:after="100" w:afterAutospacing="1"/>
    </w:pPr>
  </w:style>
  <w:style w:type="paragraph" w:customStyle="1" w:styleId="212000">
    <w:name w:val="Стиль Заголовок 2 + 12 пт Слева:  0 см Первая строка:  0 см"/>
    <w:basedOn w:val="21"/>
    <w:rsid w:val="00AA293B"/>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A293B"/>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A293B"/>
    <w:rPr>
      <w:rFonts w:ascii="Times New Roman" w:hAnsi="Times New Roman"/>
      <w:i w:val="0"/>
      <w:kern w:val="32"/>
      <w:sz w:val="24"/>
      <w:szCs w:val="32"/>
      <w:lang w:eastAsia="ru-RU"/>
    </w:rPr>
  </w:style>
  <w:style w:type="character" w:customStyle="1" w:styleId="affffffffff7">
    <w:name w:val="Знак Знак Знак"/>
    <w:locked/>
    <w:rsid w:val="00AA293B"/>
    <w:rPr>
      <w:b/>
      <w:caps/>
      <w:sz w:val="24"/>
      <w:szCs w:val="24"/>
      <w:lang w:val="ru-RU" w:eastAsia="ru-RU" w:bidi="ar-SA"/>
    </w:rPr>
  </w:style>
  <w:style w:type="character" w:customStyle="1" w:styleId="328">
    <w:name w:val="Знак Знак32"/>
    <w:rsid w:val="00AA293B"/>
    <w:rPr>
      <w:rFonts w:ascii="Arial" w:hAnsi="Arial" w:cs="Arial"/>
      <w:b/>
      <w:bCs/>
      <w:i/>
      <w:iCs/>
      <w:sz w:val="28"/>
      <w:szCs w:val="28"/>
      <w:lang w:val="ru-RU" w:eastAsia="en-US" w:bidi="ar-SA"/>
    </w:rPr>
  </w:style>
  <w:style w:type="character" w:customStyle="1" w:styleId="31d">
    <w:name w:val="Знак Знак31"/>
    <w:locked/>
    <w:rsid w:val="00AA293B"/>
    <w:rPr>
      <w:b/>
      <w:bCs/>
      <w:sz w:val="27"/>
      <w:szCs w:val="27"/>
      <w:lang w:val="ru-RU" w:eastAsia="ru-RU" w:bidi="ar-SA"/>
    </w:rPr>
  </w:style>
  <w:style w:type="character" w:customStyle="1" w:styleId="302">
    <w:name w:val="Знак Знак30"/>
    <w:locked/>
    <w:rsid w:val="00AA293B"/>
    <w:rPr>
      <w:b/>
      <w:bCs/>
      <w:sz w:val="28"/>
      <w:szCs w:val="28"/>
      <w:lang w:bidi="ar-SA"/>
    </w:rPr>
  </w:style>
  <w:style w:type="character" w:customStyle="1" w:styleId="292">
    <w:name w:val="Знак Знак29"/>
    <w:locked/>
    <w:rsid w:val="00AA293B"/>
    <w:rPr>
      <w:b/>
      <w:bCs/>
      <w:i/>
      <w:iCs/>
      <w:sz w:val="26"/>
      <w:szCs w:val="26"/>
      <w:lang w:bidi="ar-SA"/>
    </w:rPr>
  </w:style>
  <w:style w:type="character" w:customStyle="1" w:styleId="hlto-search">
    <w:name w:val="hl to-search"/>
    <w:rsid w:val="00AA293B"/>
  </w:style>
  <w:style w:type="paragraph" w:customStyle="1" w:styleId="source">
    <w:name w:val="source"/>
    <w:basedOn w:val="a3"/>
    <w:rsid w:val="00AA293B"/>
    <w:pPr>
      <w:spacing w:before="100" w:beforeAutospacing="1" w:after="100" w:afterAutospacing="1"/>
    </w:pPr>
  </w:style>
  <w:style w:type="paragraph" w:customStyle="1" w:styleId="affffffffff8">
    <w:name w:val="словарная статья"/>
    <w:basedOn w:val="Default"/>
    <w:next w:val="Default"/>
    <w:rsid w:val="00AA293B"/>
    <w:rPr>
      <w:color w:val="auto"/>
    </w:rPr>
  </w:style>
  <w:style w:type="paragraph" w:customStyle="1" w:styleId="affffffffff9">
    <w:name w:val="Подзаголовок для информации об изменениях"/>
    <w:basedOn w:val="a3"/>
    <w:next w:val="a3"/>
    <w:uiPriority w:val="99"/>
    <w:rsid w:val="00AA293B"/>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A293B"/>
    <w:rPr>
      <w:i/>
      <w:iCs/>
      <w:color w:val="000000"/>
    </w:rPr>
  </w:style>
  <w:style w:type="paragraph" w:customStyle="1" w:styleId="1ffffff0">
    <w:name w:val="Выделенная цитата1"/>
    <w:basedOn w:val="a3"/>
    <w:next w:val="a3"/>
    <w:rsid w:val="00AA293B"/>
    <w:pPr>
      <w:pBdr>
        <w:bottom w:val="single" w:sz="4" w:space="4" w:color="4F81BD"/>
      </w:pBdr>
      <w:spacing w:before="200" w:after="280"/>
      <w:ind w:left="936" w:right="936"/>
    </w:pPr>
    <w:rPr>
      <w:b/>
      <w:bCs/>
      <w:i/>
      <w:iCs/>
      <w:color w:val="4F81BD"/>
    </w:rPr>
  </w:style>
  <w:style w:type="character" w:customStyle="1" w:styleId="1ffffff1">
    <w:name w:val="Слабая ссылка1"/>
    <w:rsid w:val="00AA293B"/>
    <w:rPr>
      <w:rFonts w:cs="Times New Roman"/>
      <w:smallCaps/>
      <w:color w:val="C0504D"/>
      <w:u w:val="single"/>
    </w:rPr>
  </w:style>
  <w:style w:type="character" w:customStyle="1" w:styleId="1ffffff2">
    <w:name w:val="Сильная ссылка1"/>
    <w:rsid w:val="00AA293B"/>
    <w:rPr>
      <w:rFonts w:cs="Times New Roman"/>
      <w:b/>
      <w:smallCaps/>
      <w:color w:val="C0504D"/>
      <w:spacing w:val="5"/>
      <w:u w:val="single"/>
    </w:rPr>
  </w:style>
  <w:style w:type="character" w:customStyle="1" w:styleId="1ffffff3">
    <w:name w:val="Название книги1"/>
    <w:rsid w:val="00AA293B"/>
    <w:rPr>
      <w:rFonts w:cs="Times New Roman"/>
      <w:b/>
      <w:smallCaps/>
      <w:spacing w:val="5"/>
    </w:rPr>
  </w:style>
  <w:style w:type="paragraph" w:customStyle="1" w:styleId="1ffffff4">
    <w:name w:val="Заголовок оглавления1"/>
    <w:basedOn w:val="11"/>
    <w:next w:val="a3"/>
    <w:rsid w:val="00AA293B"/>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A293B"/>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A293B"/>
    <w:rPr>
      <w:b/>
      <w:bCs/>
      <w:sz w:val="28"/>
      <w:szCs w:val="28"/>
      <w:lang w:val="ru-RU" w:eastAsia="ru-RU" w:bidi="ar-SA"/>
    </w:rPr>
  </w:style>
  <w:style w:type="paragraph" w:customStyle="1" w:styleId="329">
    <w:name w:val="Заголовок 32"/>
    <w:basedOn w:val="a3"/>
    <w:next w:val="a3"/>
    <w:rsid w:val="00AA293B"/>
    <w:pPr>
      <w:keepNext/>
      <w:snapToGrid w:val="0"/>
      <w:spacing w:before="240" w:after="60"/>
    </w:pPr>
    <w:rPr>
      <w:rFonts w:ascii="Arial" w:hAnsi="Arial"/>
      <w:szCs w:val="20"/>
    </w:rPr>
  </w:style>
  <w:style w:type="character" w:customStyle="1" w:styleId="1ffffff6">
    <w:name w:val="Замещающий текст1"/>
    <w:rsid w:val="00AA293B"/>
    <w:rPr>
      <w:color w:val="808080"/>
    </w:rPr>
  </w:style>
  <w:style w:type="paragraph" w:customStyle="1" w:styleId="1ffffff7">
    <w:name w:val="Подзаголовок1"/>
    <w:basedOn w:val="a3"/>
    <w:rsid w:val="00AA293B"/>
    <w:pPr>
      <w:spacing w:line="312" w:lineRule="auto"/>
    </w:pPr>
    <w:rPr>
      <w:rFonts w:ascii="Arial" w:hAnsi="Arial" w:cs="Arial"/>
      <w:b/>
      <w:bCs/>
      <w:color w:val="000000"/>
      <w:sz w:val="20"/>
      <w:szCs w:val="20"/>
    </w:rPr>
  </w:style>
  <w:style w:type="character" w:customStyle="1" w:styleId="2fff5">
    <w:name w:val="Основной шрифт абзаца2"/>
    <w:rsid w:val="00AA293B"/>
  </w:style>
  <w:style w:type="paragraph" w:customStyle="1" w:styleId="623">
    <w:name w:val="Заголовок 62"/>
    <w:rsid w:val="00AA293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A293B"/>
    <w:rPr>
      <w:rFonts w:ascii="Arial" w:hAnsi="Arial"/>
      <w:b/>
      <w:bCs/>
      <w:sz w:val="26"/>
      <w:szCs w:val="26"/>
    </w:rPr>
  </w:style>
  <w:style w:type="character" w:customStyle="1" w:styleId="661">
    <w:name w:val="Знак Знак66"/>
    <w:rsid w:val="00AA293B"/>
    <w:rPr>
      <w:b/>
      <w:bCs/>
      <w:sz w:val="28"/>
      <w:szCs w:val="28"/>
      <w:lang w:bidi="ar-SA"/>
    </w:rPr>
  </w:style>
  <w:style w:type="character" w:customStyle="1" w:styleId="651">
    <w:name w:val="Знак Знак65"/>
    <w:rsid w:val="00AA293B"/>
    <w:rPr>
      <w:b/>
      <w:bCs/>
      <w:i/>
      <w:iCs/>
      <w:sz w:val="26"/>
      <w:szCs w:val="26"/>
      <w:lang w:bidi="ar-SA"/>
    </w:rPr>
  </w:style>
  <w:style w:type="character" w:customStyle="1" w:styleId="701">
    <w:name w:val="Знак Знак70"/>
    <w:rsid w:val="00AA293B"/>
    <w:rPr>
      <w:rFonts w:ascii="Arial" w:hAnsi="Arial"/>
      <w:b/>
      <w:bCs/>
      <w:sz w:val="26"/>
      <w:szCs w:val="26"/>
    </w:rPr>
  </w:style>
  <w:style w:type="character" w:customStyle="1" w:styleId="690">
    <w:name w:val="Знак Знак69"/>
    <w:rsid w:val="00AA293B"/>
    <w:rPr>
      <w:b/>
      <w:bCs/>
      <w:sz w:val="28"/>
      <w:szCs w:val="28"/>
      <w:lang w:bidi="ar-SA"/>
    </w:rPr>
  </w:style>
  <w:style w:type="character" w:customStyle="1" w:styleId="680">
    <w:name w:val="Знак Знак68"/>
    <w:rsid w:val="00AA293B"/>
    <w:rPr>
      <w:b/>
      <w:bCs/>
      <w:i/>
      <w:iCs/>
      <w:sz w:val="26"/>
      <w:szCs w:val="26"/>
      <w:lang w:bidi="ar-SA"/>
    </w:rPr>
  </w:style>
  <w:style w:type="character" w:customStyle="1" w:styleId="Heading4Char2">
    <w:name w:val="Heading 4 Char2"/>
    <w:locked/>
    <w:rsid w:val="00AA293B"/>
    <w:rPr>
      <w:rFonts w:ascii="Times New Roman" w:hAnsi="Times New Roman" w:cs="Times New Roman"/>
      <w:b/>
      <w:bCs/>
      <w:sz w:val="28"/>
      <w:szCs w:val="28"/>
    </w:rPr>
  </w:style>
  <w:style w:type="character" w:customStyle="1" w:styleId="Heading5Char2">
    <w:name w:val="Heading 5 Char2"/>
    <w:locked/>
    <w:rsid w:val="00AA293B"/>
    <w:rPr>
      <w:rFonts w:ascii="Times New Roman" w:hAnsi="Times New Roman" w:cs="Times New Roman"/>
      <w:b/>
      <w:bCs/>
      <w:i/>
      <w:iCs/>
      <w:sz w:val="26"/>
      <w:szCs w:val="26"/>
    </w:rPr>
  </w:style>
  <w:style w:type="character" w:customStyle="1" w:styleId="Heading6Char2">
    <w:name w:val="Heading 6 Char2"/>
    <w:locked/>
    <w:rsid w:val="00AA293B"/>
    <w:rPr>
      <w:rFonts w:ascii="Times New Roman" w:hAnsi="Times New Roman" w:cs="Times New Roman"/>
      <w:b/>
      <w:bCs/>
      <w:sz w:val="20"/>
      <w:szCs w:val="20"/>
    </w:rPr>
  </w:style>
  <w:style w:type="character" w:customStyle="1" w:styleId="Heading7Char2">
    <w:name w:val="Heading 7 Char2"/>
    <w:locked/>
    <w:rsid w:val="00AA293B"/>
    <w:rPr>
      <w:rFonts w:ascii="Times New Roman" w:hAnsi="Times New Roman" w:cs="Times New Roman"/>
      <w:sz w:val="20"/>
      <w:szCs w:val="20"/>
    </w:rPr>
  </w:style>
  <w:style w:type="character" w:customStyle="1" w:styleId="Heading8Char2">
    <w:name w:val="Heading 8 Char2"/>
    <w:locked/>
    <w:rsid w:val="00AA293B"/>
    <w:rPr>
      <w:rFonts w:ascii="Calibri" w:hAnsi="Calibri" w:cs="Times New Roman"/>
      <w:i/>
      <w:iCs/>
      <w:sz w:val="24"/>
      <w:szCs w:val="24"/>
    </w:rPr>
  </w:style>
  <w:style w:type="character" w:customStyle="1" w:styleId="Heading9Char2">
    <w:name w:val="Heading 9 Char2"/>
    <w:locked/>
    <w:rsid w:val="00AA293B"/>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A293B"/>
    <w:rPr>
      <w:rFonts w:ascii="Arial" w:hAnsi="Arial"/>
      <w:b/>
      <w:kern w:val="32"/>
      <w:sz w:val="20"/>
    </w:rPr>
  </w:style>
  <w:style w:type="character" w:customStyle="1" w:styleId="Heading2Char3">
    <w:name w:val="Heading 2 Char3"/>
    <w:aliases w:val="Знак3 Знак Char3"/>
    <w:locked/>
    <w:rsid w:val="00AA293B"/>
    <w:rPr>
      <w:rFonts w:ascii="Arial" w:hAnsi="Arial"/>
      <w:b/>
      <w:kern w:val="32"/>
      <w:sz w:val="20"/>
    </w:rPr>
  </w:style>
  <w:style w:type="character" w:customStyle="1" w:styleId="Heading3Char3">
    <w:name w:val="Heading 3 Char3"/>
    <w:aliases w:val="Знак2 Char1"/>
    <w:locked/>
    <w:rsid w:val="00AA293B"/>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A293B"/>
    <w:rPr>
      <w:rFonts w:ascii="Times New Roman" w:hAnsi="Times New Roman"/>
      <w:sz w:val="20"/>
    </w:rPr>
  </w:style>
  <w:style w:type="character" w:customStyle="1" w:styleId="BodyText3Char5">
    <w:name w:val="Body Text 3 Char5"/>
    <w:aliases w:val="Знак5 Char5"/>
    <w:locked/>
    <w:rsid w:val="00AA293B"/>
    <w:rPr>
      <w:rFonts w:ascii="Times New Roman" w:hAnsi="Times New Roman"/>
      <w:sz w:val="16"/>
    </w:rPr>
  </w:style>
  <w:style w:type="character" w:customStyle="1" w:styleId="BodyTextIndent3Char3">
    <w:name w:val="Body Text Indent 3 Char3"/>
    <w:locked/>
    <w:rsid w:val="00AA293B"/>
    <w:rPr>
      <w:rFonts w:ascii="Calibri" w:hAnsi="Calibri"/>
      <w:sz w:val="16"/>
      <w:lang w:val="ru-RU" w:eastAsia="ru-RU" w:bidi="ar-SA"/>
    </w:rPr>
  </w:style>
  <w:style w:type="character" w:customStyle="1" w:styleId="PlainTextChar3">
    <w:name w:val="Plain Text Char3"/>
    <w:aliases w:val="Heading 12 Char2,Знак8 Char1"/>
    <w:locked/>
    <w:rsid w:val="00AA293B"/>
    <w:rPr>
      <w:rFonts w:ascii="Courier New" w:hAnsi="Courier New" w:cs="Times New Roman"/>
      <w:sz w:val="20"/>
      <w:szCs w:val="20"/>
    </w:rPr>
  </w:style>
  <w:style w:type="character" w:customStyle="1" w:styleId="BodyTextIndent2Char3">
    <w:name w:val="Body Text Indent 2 Char3"/>
    <w:locked/>
    <w:rsid w:val="00AA293B"/>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A293B"/>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A293B"/>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A293B"/>
    <w:rPr>
      <w:rFonts w:ascii="Times New Roman" w:hAnsi="Times New Roman"/>
      <w:sz w:val="24"/>
    </w:rPr>
  </w:style>
  <w:style w:type="character" w:customStyle="1" w:styleId="BodyTextChar5">
    <w:name w:val="Body Text Char5"/>
    <w:aliases w:val="Знак1 Char3"/>
    <w:locked/>
    <w:rsid w:val="00AA293B"/>
    <w:rPr>
      <w:rFonts w:ascii="Times New Roman" w:hAnsi="Times New Roman"/>
      <w:sz w:val="20"/>
    </w:rPr>
  </w:style>
  <w:style w:type="character" w:customStyle="1" w:styleId="FooterChar3">
    <w:name w:val="Footer Char3"/>
    <w:locked/>
    <w:rsid w:val="00AA293B"/>
    <w:rPr>
      <w:rFonts w:ascii="Times New Roman" w:hAnsi="Times New Roman" w:cs="Times New Roman"/>
      <w:sz w:val="24"/>
      <w:szCs w:val="24"/>
    </w:rPr>
  </w:style>
  <w:style w:type="character" w:customStyle="1" w:styleId="BodyText2Char3">
    <w:name w:val="Body Text 2 Char3"/>
    <w:locked/>
    <w:rsid w:val="00AA293B"/>
    <w:rPr>
      <w:rFonts w:ascii="Times New Roman" w:hAnsi="Times New Roman" w:cs="Times New Roman"/>
      <w:sz w:val="24"/>
      <w:szCs w:val="24"/>
    </w:rPr>
  </w:style>
  <w:style w:type="character" w:customStyle="1" w:styleId="DocumentMapChar3">
    <w:name w:val="Document Map Char3"/>
    <w:locked/>
    <w:rsid w:val="00AA293B"/>
    <w:rPr>
      <w:rFonts w:ascii="Tahoma" w:hAnsi="Tahoma" w:cs="Times New Roman"/>
      <w:sz w:val="20"/>
      <w:szCs w:val="20"/>
      <w:shd w:val="clear" w:color="auto" w:fill="000080"/>
    </w:rPr>
  </w:style>
  <w:style w:type="character" w:customStyle="1" w:styleId="HeaderChar3">
    <w:name w:val="Header Char3"/>
    <w:locked/>
    <w:rsid w:val="00AA293B"/>
    <w:rPr>
      <w:rFonts w:ascii="Times New Roman" w:hAnsi="Times New Roman" w:cs="Times New Roman"/>
      <w:sz w:val="24"/>
      <w:szCs w:val="24"/>
    </w:rPr>
  </w:style>
  <w:style w:type="character" w:customStyle="1" w:styleId="CommentSubjectChar2">
    <w:name w:val="Comment Subject Char2"/>
    <w:locked/>
    <w:rsid w:val="00AA293B"/>
    <w:rPr>
      <w:sz w:val="16"/>
    </w:rPr>
  </w:style>
  <w:style w:type="character" w:customStyle="1" w:styleId="CommentTextChar3">
    <w:name w:val="Comment Text Char3"/>
    <w:locked/>
    <w:rsid w:val="00AA293B"/>
    <w:rPr>
      <w:rFonts w:ascii="Times New Roman" w:hAnsi="Times New Roman" w:cs="Times New Roman"/>
      <w:sz w:val="20"/>
      <w:szCs w:val="20"/>
    </w:rPr>
  </w:style>
  <w:style w:type="character" w:customStyle="1" w:styleId="CommentSubjectChar4">
    <w:name w:val="Comment Subject Char4"/>
    <w:locked/>
    <w:rsid w:val="00AA293B"/>
    <w:rPr>
      <w:b/>
    </w:rPr>
  </w:style>
  <w:style w:type="character" w:customStyle="1" w:styleId="730">
    <w:name w:val="Знак Знак73"/>
    <w:rsid w:val="00AA293B"/>
    <w:rPr>
      <w:sz w:val="16"/>
      <w:lang w:val="ru-RU" w:eastAsia="ru-RU"/>
    </w:rPr>
  </w:style>
  <w:style w:type="character" w:customStyle="1" w:styleId="Heading1Char3">
    <w:name w:val="Heading 1 Char3"/>
    <w:aliases w:val="Знак Char3,Заголовок 1 Знак Знак Char2,Знак Заголовок 1 Char2"/>
    <w:locked/>
    <w:rsid w:val="00AA293B"/>
    <w:rPr>
      <w:rFonts w:ascii="Cambria" w:hAnsi="Cambria"/>
      <w:b/>
      <w:kern w:val="32"/>
      <w:sz w:val="32"/>
    </w:rPr>
  </w:style>
  <w:style w:type="character" w:customStyle="1" w:styleId="BodyText3Char3">
    <w:name w:val="Body Text 3 Char3"/>
    <w:aliases w:val="Знак5 Char3"/>
    <w:locked/>
    <w:rsid w:val="00AA293B"/>
    <w:rPr>
      <w:sz w:val="16"/>
    </w:rPr>
  </w:style>
  <w:style w:type="paragraph" w:customStyle="1" w:styleId="12a">
    <w:name w:val="Стиль12"/>
    <w:rsid w:val="00AA29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A293B"/>
    <w:rPr>
      <w:rFonts w:ascii="PragmaticaCTT" w:hAnsi="PragmaticaCTT" w:cs="Times New Roman"/>
      <w:sz w:val="20"/>
      <w:szCs w:val="20"/>
    </w:rPr>
  </w:style>
  <w:style w:type="character" w:customStyle="1" w:styleId="6100">
    <w:name w:val="Знак Знак610"/>
    <w:locked/>
    <w:rsid w:val="00AA293B"/>
    <w:rPr>
      <w:b/>
      <w:caps/>
      <w:sz w:val="24"/>
      <w:lang w:val="ru-RU" w:eastAsia="ru-RU"/>
    </w:rPr>
  </w:style>
  <w:style w:type="character" w:customStyle="1" w:styleId="Heading2Char2">
    <w:name w:val="Heading 2 Char2"/>
    <w:aliases w:val="Знак3 Знак Char2"/>
    <w:locked/>
    <w:rsid w:val="00AA293B"/>
    <w:rPr>
      <w:rFonts w:ascii="Times New Roman" w:hAnsi="Times New Roman"/>
      <w:sz w:val="24"/>
    </w:rPr>
  </w:style>
  <w:style w:type="character" w:customStyle="1" w:styleId="SubtitleChar3">
    <w:name w:val="Subtitle Char3"/>
    <w:locked/>
    <w:rsid w:val="00AA293B"/>
    <w:rPr>
      <w:rFonts w:ascii="PragmaticaCTT" w:hAnsi="PragmaticaCTT" w:cs="Times New Roman"/>
      <w:b/>
      <w:bCs/>
      <w:sz w:val="24"/>
      <w:szCs w:val="24"/>
    </w:rPr>
  </w:style>
  <w:style w:type="character" w:customStyle="1" w:styleId="BodyTextFirstIndent2Char3">
    <w:name w:val="Body Text First Indent 2 Char3"/>
    <w:locked/>
    <w:rsid w:val="00AA293B"/>
    <w:rPr>
      <w:rFonts w:ascii="Times New Roman" w:hAnsi="Times New Roman" w:cs="Times New Roman"/>
      <w:sz w:val="24"/>
      <w:szCs w:val="24"/>
    </w:rPr>
  </w:style>
  <w:style w:type="character" w:customStyle="1" w:styleId="BalloonTextChar3">
    <w:name w:val="Balloon Text Char3"/>
    <w:locked/>
    <w:rsid w:val="00AA293B"/>
    <w:rPr>
      <w:rFonts w:ascii="Tahoma" w:hAnsi="Tahoma" w:cs="Times New Roman"/>
      <w:sz w:val="16"/>
      <w:szCs w:val="16"/>
    </w:rPr>
  </w:style>
  <w:style w:type="paragraph" w:customStyle="1" w:styleId="BodyText212">
    <w:name w:val="Body Text 212"/>
    <w:basedOn w:val="a3"/>
    <w:rsid w:val="00AA293B"/>
    <w:pPr>
      <w:spacing w:line="360" w:lineRule="auto"/>
      <w:jc w:val="both"/>
    </w:pPr>
    <w:rPr>
      <w:szCs w:val="20"/>
    </w:rPr>
  </w:style>
  <w:style w:type="character" w:customStyle="1" w:styleId="HTMLPreformattedChar2">
    <w:name w:val="HTML Preformatted Char2"/>
    <w:locked/>
    <w:rsid w:val="00AA293B"/>
    <w:rPr>
      <w:rFonts w:ascii="Courier New" w:hAnsi="Courier New"/>
      <w:sz w:val="20"/>
    </w:rPr>
  </w:style>
  <w:style w:type="character" w:customStyle="1" w:styleId="HTMLAddressChar1">
    <w:name w:val="HTML Address Char1"/>
    <w:locked/>
    <w:rsid w:val="00AA293B"/>
    <w:rPr>
      <w:i/>
      <w:sz w:val="24"/>
      <w:lang w:eastAsia="ru-RU"/>
    </w:rPr>
  </w:style>
  <w:style w:type="character" w:customStyle="1" w:styleId="HTMLAddressChar3">
    <w:name w:val="HTML Address Char3"/>
    <w:locked/>
    <w:rsid w:val="00AA293B"/>
    <w:rPr>
      <w:rFonts w:ascii="Calibri" w:hAnsi="Calibri" w:cs="Times New Roman"/>
      <w:i/>
      <w:sz w:val="20"/>
      <w:szCs w:val="20"/>
    </w:rPr>
  </w:style>
  <w:style w:type="character" w:customStyle="1" w:styleId="1280">
    <w:name w:val="Знак1 Знак Знак28"/>
    <w:aliases w:val="Знак1 Знак11"/>
    <w:locked/>
    <w:rsid w:val="00AA293B"/>
    <w:rPr>
      <w:sz w:val="24"/>
      <w:lang w:val="ru-RU" w:eastAsia="ru-RU"/>
    </w:rPr>
  </w:style>
  <w:style w:type="paragraph" w:customStyle="1" w:styleId="BlockText1">
    <w:name w:val="Block Text1"/>
    <w:basedOn w:val="a3"/>
    <w:rsid w:val="00AA293B"/>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A293B"/>
    <w:rPr>
      <w:i/>
      <w:color w:val="000000"/>
      <w:sz w:val="24"/>
      <w:lang w:eastAsia="ru-RU"/>
    </w:rPr>
  </w:style>
  <w:style w:type="character" w:customStyle="1" w:styleId="IntenseQuoteChar3">
    <w:name w:val="Intense Quote Char3"/>
    <w:locked/>
    <w:rsid w:val="00AA293B"/>
    <w:rPr>
      <w:b/>
      <w:i/>
      <w:color w:val="4F81BD"/>
      <w:sz w:val="24"/>
      <w:lang w:eastAsia="ru-RU"/>
    </w:rPr>
  </w:style>
  <w:style w:type="paragraph" w:customStyle="1" w:styleId="BodyTextIndent21">
    <w:name w:val="Body Text Indent 21"/>
    <w:basedOn w:val="a3"/>
    <w:rsid w:val="00AA293B"/>
    <w:pPr>
      <w:overflowPunct w:val="0"/>
      <w:autoSpaceDE w:val="0"/>
      <w:ind w:firstLine="567"/>
      <w:jc w:val="both"/>
    </w:pPr>
    <w:rPr>
      <w:sz w:val="20"/>
      <w:szCs w:val="20"/>
      <w:lang w:eastAsia="ar-SA"/>
    </w:rPr>
  </w:style>
  <w:style w:type="paragraph" w:customStyle="1" w:styleId="BodyTextIndent31">
    <w:name w:val="Body Text Indent 31"/>
    <w:basedOn w:val="a3"/>
    <w:rsid w:val="00AA293B"/>
    <w:pPr>
      <w:spacing w:line="360" w:lineRule="auto"/>
      <w:ind w:firstLine="709"/>
      <w:jc w:val="both"/>
    </w:pPr>
    <w:rPr>
      <w:sz w:val="28"/>
      <w:szCs w:val="20"/>
    </w:rPr>
  </w:style>
  <w:style w:type="paragraph" w:customStyle="1" w:styleId="230">
    <w:name w:val="Обычный23"/>
    <w:rsid w:val="00AA293B"/>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A293B"/>
    <w:pPr>
      <w:tabs>
        <w:tab w:val="center" w:pos="4153"/>
        <w:tab w:val="right" w:pos="8306"/>
      </w:tabs>
    </w:pPr>
    <w:rPr>
      <w:rFonts w:ascii="Arial" w:hAnsi="Arial"/>
      <w:szCs w:val="20"/>
    </w:rPr>
  </w:style>
  <w:style w:type="paragraph" w:customStyle="1" w:styleId="Normal11">
    <w:name w:val="Normal11"/>
    <w:rsid w:val="00AA293B"/>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A293B"/>
    <w:pPr>
      <w:keepNext/>
      <w:snapToGrid/>
      <w:outlineLvl w:val="2"/>
    </w:pPr>
    <w:rPr>
      <w:sz w:val="24"/>
    </w:rPr>
  </w:style>
  <w:style w:type="paragraph" w:customStyle="1" w:styleId="BodyText11">
    <w:name w:val="Body Text11"/>
    <w:basedOn w:val="Normal11"/>
    <w:rsid w:val="00AA293B"/>
    <w:pPr>
      <w:snapToGrid/>
      <w:spacing w:line="360" w:lineRule="auto"/>
    </w:pPr>
    <w:rPr>
      <w:sz w:val="24"/>
    </w:rPr>
  </w:style>
  <w:style w:type="paragraph" w:customStyle="1" w:styleId="ListParagraph11">
    <w:name w:val="List Paragraph11"/>
    <w:basedOn w:val="a3"/>
    <w:rsid w:val="00AA293B"/>
    <w:pPr>
      <w:spacing w:after="200" w:line="276" w:lineRule="auto"/>
      <w:ind w:left="720"/>
      <w:contextualSpacing/>
    </w:pPr>
    <w:rPr>
      <w:rFonts w:ascii="Calibri" w:hAnsi="Calibri"/>
      <w:sz w:val="22"/>
      <w:szCs w:val="22"/>
    </w:rPr>
  </w:style>
  <w:style w:type="paragraph" w:customStyle="1" w:styleId="PlainText11">
    <w:name w:val="Plain Text11"/>
    <w:basedOn w:val="a3"/>
    <w:rsid w:val="00AA293B"/>
    <w:rPr>
      <w:rFonts w:ascii="Courier New" w:hAnsi="Courier New"/>
      <w:sz w:val="20"/>
      <w:szCs w:val="20"/>
    </w:rPr>
  </w:style>
  <w:style w:type="paragraph" w:customStyle="1" w:styleId="BodyText311">
    <w:name w:val="Body Text 311"/>
    <w:basedOn w:val="Normal11"/>
    <w:rsid w:val="00AA293B"/>
    <w:pPr>
      <w:snapToGrid/>
      <w:jc w:val="both"/>
    </w:pPr>
    <w:rPr>
      <w:i/>
      <w:sz w:val="26"/>
    </w:rPr>
  </w:style>
  <w:style w:type="character" w:customStyle="1" w:styleId="SubtleEmphasis1">
    <w:name w:val="Subtle Emphasis1"/>
    <w:rsid w:val="00AA293B"/>
    <w:rPr>
      <w:i/>
      <w:color w:val="808080"/>
    </w:rPr>
  </w:style>
  <w:style w:type="character" w:customStyle="1" w:styleId="2160">
    <w:name w:val="Знак Знак216"/>
    <w:aliases w:val="Основной текст с отступом Знак Знак Зна Знак"/>
    <w:locked/>
    <w:rsid w:val="00AA293B"/>
    <w:rPr>
      <w:rFonts w:ascii="Arial" w:hAnsi="Arial"/>
      <w:b/>
      <w:i/>
      <w:sz w:val="28"/>
      <w:lang w:val="ru-RU" w:eastAsia="en-US"/>
    </w:rPr>
  </w:style>
  <w:style w:type="character" w:customStyle="1" w:styleId="DefaultParagraphFont1">
    <w:name w:val="Default Paragraph Font1"/>
    <w:rsid w:val="00AA293B"/>
  </w:style>
  <w:style w:type="paragraph" w:customStyle="1" w:styleId="NoSpacing1">
    <w:name w:val="No Spacing1"/>
    <w:rsid w:val="00AA293B"/>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A293B"/>
    <w:rPr>
      <w:rFonts w:ascii="Arial" w:hAnsi="Arial" w:cs="Times New Roman"/>
      <w:b/>
      <w:sz w:val="20"/>
    </w:rPr>
  </w:style>
  <w:style w:type="character" w:customStyle="1" w:styleId="z-TopofFormChar1">
    <w:name w:val="z-Top of Form Char1"/>
    <w:locked/>
    <w:rsid w:val="00AA293B"/>
    <w:rPr>
      <w:rFonts w:ascii="Arial" w:hAnsi="Arial" w:cs="Times New Roman"/>
      <w:b/>
      <w:sz w:val="20"/>
      <w:szCs w:val="20"/>
    </w:rPr>
  </w:style>
  <w:style w:type="character" w:customStyle="1" w:styleId="z-BottomofFormChar">
    <w:name w:val="z-Bottom of Form Char"/>
    <w:locked/>
    <w:rsid w:val="00AA293B"/>
    <w:rPr>
      <w:rFonts w:ascii="Arial" w:hAnsi="Arial" w:cs="Times New Roman"/>
      <w:vanish/>
      <w:sz w:val="16"/>
      <w:lang w:eastAsia="ru-RU"/>
    </w:rPr>
  </w:style>
  <w:style w:type="character" w:customStyle="1" w:styleId="z-BottomofFormChar1">
    <w:name w:val="z-Bottom of Form Char1"/>
    <w:locked/>
    <w:rsid w:val="00AA293B"/>
    <w:rPr>
      <w:rFonts w:ascii="Arial" w:hAnsi="Arial" w:cs="Times New Roman"/>
      <w:vanish/>
      <w:sz w:val="16"/>
      <w:szCs w:val="16"/>
    </w:rPr>
  </w:style>
  <w:style w:type="paragraph" w:customStyle="1" w:styleId="Heading41">
    <w:name w:val="Heading 41"/>
    <w:basedOn w:val="Normal1"/>
    <w:next w:val="Normal1"/>
    <w:rsid w:val="00AA293B"/>
    <w:pPr>
      <w:keepNext/>
      <w:widowControl/>
    </w:pPr>
    <w:rPr>
      <w:sz w:val="24"/>
    </w:rPr>
  </w:style>
  <w:style w:type="character" w:customStyle="1" w:styleId="MacroTextChar2">
    <w:name w:val="Macro Text Char2"/>
    <w:locked/>
    <w:rsid w:val="00AA293B"/>
    <w:rPr>
      <w:rFonts w:ascii="Courier New" w:hAnsi="Courier New" w:cs="Times New Roman"/>
      <w:sz w:val="22"/>
      <w:lang w:val="en-US" w:eastAsia="en-US" w:bidi="ar-SA"/>
    </w:rPr>
  </w:style>
  <w:style w:type="character" w:customStyle="1" w:styleId="5111">
    <w:name w:val="Знак5 Знак Знак11"/>
    <w:locked/>
    <w:rsid w:val="00AA293B"/>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A293B"/>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A293B"/>
    <w:rPr>
      <w:sz w:val="24"/>
    </w:rPr>
  </w:style>
  <w:style w:type="character" w:customStyle="1" w:styleId="PlaceholderText1">
    <w:name w:val="Placeholder Text1"/>
    <w:rsid w:val="00AA293B"/>
    <w:rPr>
      <w:color w:val="808080"/>
    </w:rPr>
  </w:style>
  <w:style w:type="paragraph" w:customStyle="1" w:styleId="TextBody">
    <w:name w:val="Text Body"/>
    <w:basedOn w:val="a3"/>
    <w:rsid w:val="00AA293B"/>
    <w:pPr>
      <w:suppressAutoHyphens/>
      <w:spacing w:after="120"/>
    </w:pPr>
    <w:rPr>
      <w:lang w:val="en-US" w:eastAsia="zh-CN"/>
    </w:rPr>
  </w:style>
  <w:style w:type="character" w:customStyle="1" w:styleId="WW8Num13z3">
    <w:name w:val="WW8Num13z3"/>
    <w:rsid w:val="00AA293B"/>
  </w:style>
  <w:style w:type="character" w:customStyle="1" w:styleId="WW8Num13z4">
    <w:name w:val="WW8Num13z4"/>
    <w:rsid w:val="00AA293B"/>
  </w:style>
  <w:style w:type="character" w:customStyle="1" w:styleId="WW8Num13z5">
    <w:name w:val="WW8Num13z5"/>
    <w:rsid w:val="00AA293B"/>
  </w:style>
  <w:style w:type="character" w:customStyle="1" w:styleId="WW8Num13z6">
    <w:name w:val="WW8Num13z6"/>
    <w:rsid w:val="00AA293B"/>
  </w:style>
  <w:style w:type="character" w:customStyle="1" w:styleId="WW8Num13z7">
    <w:name w:val="WW8Num13z7"/>
    <w:rsid w:val="00AA293B"/>
  </w:style>
  <w:style w:type="character" w:customStyle="1" w:styleId="WW8Num13z8">
    <w:name w:val="WW8Num13z8"/>
    <w:rsid w:val="00AA293B"/>
  </w:style>
  <w:style w:type="character" w:customStyle="1" w:styleId="WW8Num14z4">
    <w:name w:val="WW8Num14z4"/>
    <w:rsid w:val="00AA293B"/>
  </w:style>
  <w:style w:type="character" w:customStyle="1" w:styleId="WW8Num14z5">
    <w:name w:val="WW8Num14z5"/>
    <w:rsid w:val="00AA293B"/>
  </w:style>
  <w:style w:type="character" w:customStyle="1" w:styleId="WW8Num14z6">
    <w:name w:val="WW8Num14z6"/>
    <w:rsid w:val="00AA293B"/>
  </w:style>
  <w:style w:type="character" w:customStyle="1" w:styleId="WW8Num14z7">
    <w:name w:val="WW8Num14z7"/>
    <w:rsid w:val="00AA293B"/>
  </w:style>
  <w:style w:type="character" w:customStyle="1" w:styleId="WW8Num14z8">
    <w:name w:val="WW8Num14z8"/>
    <w:rsid w:val="00AA293B"/>
  </w:style>
  <w:style w:type="paragraph" w:customStyle="1" w:styleId="1ffffff8">
    <w:name w:val="Текст примечания1"/>
    <w:basedOn w:val="a3"/>
    <w:rsid w:val="00AA293B"/>
    <w:pPr>
      <w:suppressAutoHyphens/>
    </w:pPr>
    <w:rPr>
      <w:sz w:val="20"/>
      <w:szCs w:val="20"/>
      <w:lang w:eastAsia="ar-SA"/>
    </w:rPr>
  </w:style>
  <w:style w:type="paragraph" w:customStyle="1" w:styleId="21f2">
    <w:name w:val="Маркированный список 21"/>
    <w:basedOn w:val="a3"/>
    <w:rsid w:val="00AA293B"/>
    <w:pPr>
      <w:tabs>
        <w:tab w:val="left" w:pos="360"/>
      </w:tabs>
      <w:suppressAutoHyphens/>
      <w:ind w:left="360" w:hanging="360"/>
    </w:pPr>
    <w:rPr>
      <w:lang w:eastAsia="ar-SA"/>
    </w:rPr>
  </w:style>
  <w:style w:type="paragraph" w:customStyle="1" w:styleId="1ffffff9">
    <w:name w:val="Название объекта1"/>
    <w:basedOn w:val="a3"/>
    <w:next w:val="a3"/>
    <w:rsid w:val="00AA293B"/>
    <w:pPr>
      <w:suppressAutoHyphens/>
    </w:pPr>
    <w:rPr>
      <w:b/>
      <w:bCs/>
      <w:color w:val="4F81BD"/>
      <w:sz w:val="18"/>
      <w:szCs w:val="18"/>
      <w:lang w:eastAsia="ar-SA"/>
    </w:rPr>
  </w:style>
  <w:style w:type="paragraph" w:customStyle="1" w:styleId="21f3">
    <w:name w:val="Список 21"/>
    <w:basedOn w:val="a3"/>
    <w:rsid w:val="00AA293B"/>
    <w:pPr>
      <w:suppressAutoHyphens/>
      <w:ind w:left="566" w:hanging="283"/>
    </w:pPr>
    <w:rPr>
      <w:lang w:eastAsia="ar-SA"/>
    </w:rPr>
  </w:style>
  <w:style w:type="paragraph" w:customStyle="1" w:styleId="416">
    <w:name w:val="Список 41"/>
    <w:basedOn w:val="a3"/>
    <w:rsid w:val="00AA293B"/>
    <w:pPr>
      <w:suppressAutoHyphens/>
      <w:ind w:left="1132" w:hanging="283"/>
    </w:pPr>
    <w:rPr>
      <w:lang w:eastAsia="ar-SA"/>
    </w:rPr>
  </w:style>
  <w:style w:type="paragraph" w:customStyle="1" w:styleId="Heading22">
    <w:name w:val="Heading 22"/>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A293B"/>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A293B"/>
    <w:rPr>
      <w:rFonts w:ascii="Times New Roman" w:hAnsi="Times New Roman" w:cs="Times New Roman"/>
      <w:color w:val="000000"/>
      <w:sz w:val="20"/>
      <w:szCs w:val="20"/>
    </w:rPr>
  </w:style>
  <w:style w:type="paragraph" w:customStyle="1" w:styleId="Heading911">
    <w:name w:val="Heading 9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A293B"/>
    <w:rPr>
      <w:rFonts w:ascii="Times New Roman" w:hAnsi="Times New Roman"/>
      <w:sz w:val="20"/>
    </w:rPr>
  </w:style>
  <w:style w:type="character" w:customStyle="1" w:styleId="343">
    <w:name w:val="Знак3 Знак Знак4"/>
    <w:locked/>
    <w:rsid w:val="00AA293B"/>
    <w:rPr>
      <w:rFonts w:ascii="Courier New" w:hAnsi="Courier New"/>
      <w:lang w:val="ru-RU" w:eastAsia="ru-RU"/>
    </w:rPr>
  </w:style>
  <w:style w:type="paragraph" w:customStyle="1" w:styleId="CharChar0">
    <w:name w:val="первый Char Char"/>
    <w:basedOn w:val="a3"/>
    <w:rsid w:val="00AA293B"/>
    <w:pPr>
      <w:spacing w:before="120" w:line="240" w:lineRule="exact"/>
      <w:ind w:firstLine="284"/>
      <w:jc w:val="both"/>
    </w:pPr>
    <w:rPr>
      <w:sz w:val="22"/>
    </w:rPr>
  </w:style>
  <w:style w:type="paragraph" w:customStyle="1" w:styleId="Char">
    <w:name w:val="первый Char"/>
    <w:basedOn w:val="a3"/>
    <w:rsid w:val="00AA293B"/>
    <w:pPr>
      <w:spacing w:before="120" w:line="240" w:lineRule="exact"/>
      <w:ind w:firstLine="284"/>
      <w:jc w:val="both"/>
    </w:pPr>
    <w:rPr>
      <w:sz w:val="22"/>
    </w:rPr>
  </w:style>
  <w:style w:type="character" w:customStyle="1" w:styleId="gray1">
    <w:name w:val="gray1"/>
    <w:rsid w:val="00AA293B"/>
    <w:rPr>
      <w:color w:val="808080"/>
    </w:rPr>
  </w:style>
  <w:style w:type="character" w:customStyle="1" w:styleId="style1610">
    <w:name w:val="style161"/>
    <w:rsid w:val="00AA293B"/>
    <w:rPr>
      <w:rFonts w:ascii="Verdana" w:hAnsi="Verdana"/>
      <w:sz w:val="24"/>
    </w:rPr>
  </w:style>
  <w:style w:type="paragraph" w:customStyle="1" w:styleId="affffffffffc">
    <w:name w:val="Содержание"/>
    <w:basedOn w:val="a3"/>
    <w:rsid w:val="00AA293B"/>
    <w:pPr>
      <w:ind w:firstLine="454"/>
      <w:jc w:val="both"/>
    </w:pPr>
  </w:style>
  <w:style w:type="paragraph" w:customStyle="1" w:styleId="affffffffffd">
    <w:name w:val="Модули"/>
    <w:basedOn w:val="a3"/>
    <w:rsid w:val="00AA293B"/>
    <w:pPr>
      <w:keepNext/>
    </w:pPr>
    <w:rPr>
      <w:b/>
      <w:bCs/>
    </w:rPr>
  </w:style>
  <w:style w:type="character" w:customStyle="1" w:styleId="description2">
    <w:name w:val="description2"/>
    <w:rsid w:val="00AA293B"/>
    <w:rPr>
      <w:color w:val="000000"/>
      <w:sz w:val="20"/>
    </w:rPr>
  </w:style>
  <w:style w:type="paragraph" w:customStyle="1" w:styleId="22a">
    <w:name w:val="Îñíî´2íîé òåêñò 2"/>
    <w:basedOn w:val="a3"/>
    <w:rsid w:val="00AA293B"/>
    <w:pPr>
      <w:widowControl w:val="0"/>
      <w:ind w:firstLine="709"/>
      <w:jc w:val="both"/>
    </w:pPr>
    <w:rPr>
      <w:szCs w:val="20"/>
    </w:rPr>
  </w:style>
  <w:style w:type="paragraph" w:customStyle="1" w:styleId="Noeeu3">
    <w:name w:val="Noeeu3"/>
    <w:basedOn w:val="a3"/>
    <w:rsid w:val="00AA293B"/>
    <w:pPr>
      <w:widowControl w:val="0"/>
      <w:ind w:firstLine="284"/>
      <w:jc w:val="both"/>
    </w:pPr>
    <w:rPr>
      <w:sz w:val="20"/>
      <w:szCs w:val="20"/>
    </w:rPr>
  </w:style>
  <w:style w:type="character" w:customStyle="1" w:styleId="c17">
    <w:name w:val="c17"/>
    <w:rsid w:val="00AA293B"/>
  </w:style>
  <w:style w:type="paragraph" w:customStyle="1" w:styleId="affffffffffe">
    <w:name w:val="_Обычный"/>
    <w:basedOn w:val="a3"/>
    <w:rsid w:val="00AA293B"/>
    <w:pPr>
      <w:spacing w:line="360" w:lineRule="auto"/>
      <w:ind w:firstLine="709"/>
      <w:jc w:val="both"/>
    </w:pPr>
  </w:style>
  <w:style w:type="character" w:customStyle="1" w:styleId="NoBreak">
    <w:name w:val="_NoBreak"/>
    <w:rsid w:val="00AA293B"/>
  </w:style>
  <w:style w:type="paragraph" w:customStyle="1" w:styleId="1270">
    <w:name w:val="Стиль по ширине Первая строка:  127 см"/>
    <w:basedOn w:val="a3"/>
    <w:rsid w:val="00AA293B"/>
    <w:pPr>
      <w:spacing w:line="360" w:lineRule="auto"/>
      <w:ind w:firstLine="720"/>
      <w:jc w:val="both"/>
    </w:pPr>
    <w:rPr>
      <w:szCs w:val="20"/>
    </w:rPr>
  </w:style>
  <w:style w:type="character" w:customStyle="1" w:styleId="Arial16">
    <w:name w:val="Стиль Arial 16 пт полужирный"/>
    <w:rsid w:val="00AA293B"/>
    <w:rPr>
      <w:rFonts w:ascii="Arial" w:hAnsi="Arial"/>
      <w:b/>
      <w:sz w:val="32"/>
    </w:rPr>
  </w:style>
  <w:style w:type="paragraph" w:customStyle="1" w:styleId="12b">
    <w:name w:val="стиль12"/>
    <w:basedOn w:val="a3"/>
    <w:rsid w:val="00AA293B"/>
    <w:pPr>
      <w:spacing w:before="100" w:beforeAutospacing="1" w:after="100" w:afterAutospacing="1"/>
    </w:pPr>
    <w:rPr>
      <w:rFonts w:ascii="Arial" w:hAnsi="Arial" w:cs="Arial"/>
      <w:color w:val="676767"/>
      <w:sz w:val="20"/>
      <w:szCs w:val="20"/>
    </w:rPr>
  </w:style>
  <w:style w:type="character" w:customStyle="1" w:styleId="FontStyle61">
    <w:name w:val="Font Style61"/>
    <w:rsid w:val="00AA293B"/>
    <w:rPr>
      <w:rFonts w:ascii="MS Reference Sans Serif" w:hAnsi="MS Reference Sans Serif"/>
      <w:sz w:val="12"/>
    </w:rPr>
  </w:style>
  <w:style w:type="character" w:customStyle="1" w:styleId="FontStyle60">
    <w:name w:val="Font Style60"/>
    <w:rsid w:val="00AA293B"/>
    <w:rPr>
      <w:rFonts w:ascii="MS Reference Sans Serif" w:hAnsi="MS Reference Sans Serif"/>
      <w:sz w:val="16"/>
    </w:rPr>
  </w:style>
  <w:style w:type="paragraph" w:customStyle="1" w:styleId="Style102">
    <w:name w:val="Стиль Style10 + Черный"/>
    <w:basedOn w:val="a3"/>
    <w:next w:val="a3"/>
    <w:rsid w:val="00AA293B"/>
    <w:rPr>
      <w:color w:val="000000"/>
    </w:rPr>
  </w:style>
  <w:style w:type="paragraph" w:customStyle="1" w:styleId="Style1010">
    <w:name w:val="Стиль Style10 + Черный1"/>
    <w:basedOn w:val="a3"/>
    <w:next w:val="a3"/>
    <w:rsid w:val="00AA293B"/>
    <w:rPr>
      <w:color w:val="000000"/>
    </w:rPr>
  </w:style>
  <w:style w:type="paragraph" w:customStyle="1" w:styleId="Style48">
    <w:name w:val="Style48"/>
    <w:basedOn w:val="a3"/>
    <w:rsid w:val="00AA293B"/>
    <w:pPr>
      <w:widowControl w:val="0"/>
      <w:autoSpaceDE w:val="0"/>
      <w:autoSpaceDN w:val="0"/>
      <w:adjustRightInd w:val="0"/>
    </w:pPr>
  </w:style>
  <w:style w:type="paragraph" w:customStyle="1" w:styleId="Textbody0">
    <w:name w:val="Text body"/>
    <w:basedOn w:val="Standard"/>
    <w:rsid w:val="00AA293B"/>
    <w:pPr>
      <w:autoSpaceDN/>
      <w:spacing w:after="120"/>
      <w:textAlignment w:val="baseline"/>
    </w:pPr>
    <w:rPr>
      <w:rFonts w:eastAsia="SimSun" w:cs="Mangal"/>
      <w:kern w:val="1"/>
      <w:lang w:eastAsia="hi-IN" w:bidi="hi-IN"/>
    </w:rPr>
  </w:style>
  <w:style w:type="paragraph" w:customStyle="1" w:styleId="Index">
    <w:name w:val="Index"/>
    <w:basedOn w:val="Standard"/>
    <w:rsid w:val="00AA293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A293B"/>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A293B"/>
    <w:rPr>
      <w:rFonts w:ascii="TimesET" w:eastAsia="Times New Roman" w:hAnsi="TimesET" w:cs="Times New Roman"/>
      <w:color w:val="000000"/>
      <w:sz w:val="20"/>
      <w:szCs w:val="20"/>
      <w:lang w:eastAsia="ru-RU"/>
    </w:rPr>
  </w:style>
  <w:style w:type="character" w:customStyle="1" w:styleId="IntenseEmphasis1">
    <w:name w:val="Intense Emphasis1"/>
    <w:rsid w:val="00AA293B"/>
    <w:rPr>
      <w:b/>
    </w:rPr>
  </w:style>
  <w:style w:type="paragraph" w:customStyle="1" w:styleId="HTMLPreformatted1">
    <w:name w:val="HTML Preformatted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A293B"/>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A293B"/>
    <w:rPr>
      <w:sz w:val="24"/>
    </w:rPr>
  </w:style>
  <w:style w:type="character" w:customStyle="1" w:styleId="afffffffffff">
    <w:name w:val="Название Знак"/>
    <w:locked/>
    <w:rsid w:val="00AA293B"/>
    <w:rPr>
      <w:sz w:val="24"/>
      <w:lang w:val="en-US"/>
    </w:rPr>
  </w:style>
  <w:style w:type="character" w:customStyle="1" w:styleId="2fff6">
    <w:name w:val="Красная строка Знак2"/>
    <w:rsid w:val="00AA293B"/>
  </w:style>
  <w:style w:type="paragraph" w:customStyle="1" w:styleId="95">
    <w:name w:val="Знак9"/>
    <w:basedOn w:val="a3"/>
    <w:rsid w:val="00AA293B"/>
    <w:pPr>
      <w:spacing w:after="160" w:line="240" w:lineRule="exact"/>
    </w:pPr>
    <w:rPr>
      <w:rFonts w:ascii="Verdana" w:hAnsi="Verdana"/>
      <w:lang w:val="en-US" w:eastAsia="en-US"/>
    </w:rPr>
  </w:style>
  <w:style w:type="paragraph" w:customStyle="1" w:styleId="useradditionalinfo1">
    <w:name w:val="useradditionalinfo1"/>
    <w:basedOn w:val="a3"/>
    <w:rsid w:val="00AA293B"/>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A293B"/>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A293B"/>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A293B"/>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A293B"/>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A293B"/>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A293B"/>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A293B"/>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A293B"/>
    <w:pPr>
      <w:numPr>
        <w:numId w:val="0"/>
      </w:numPr>
      <w:tabs>
        <w:tab w:val="left" w:pos="360"/>
        <w:tab w:val="left" w:pos="1354"/>
      </w:tabs>
      <w:ind w:left="360" w:hanging="360"/>
    </w:pPr>
    <w:rPr>
      <w:sz w:val="24"/>
      <w:lang w:eastAsia="ru-RU"/>
    </w:rPr>
  </w:style>
  <w:style w:type="character" w:customStyle="1" w:styleId="77">
    <w:name w:val="Основной текст (7)_"/>
    <w:locked/>
    <w:rsid w:val="00AA293B"/>
    <w:rPr>
      <w:b/>
      <w:i/>
    </w:rPr>
  </w:style>
  <w:style w:type="paragraph" w:customStyle="1" w:styleId="bloc">
    <w:name w:val="bloc"/>
    <w:basedOn w:val="a3"/>
    <w:rsid w:val="00AA293B"/>
    <w:pPr>
      <w:spacing w:before="100" w:beforeAutospacing="1" w:after="100" w:afterAutospacing="1"/>
    </w:pPr>
  </w:style>
  <w:style w:type="paragraph" w:customStyle="1" w:styleId="bordered">
    <w:name w:val="bordered"/>
    <w:basedOn w:val="a3"/>
    <w:rsid w:val="00AA293B"/>
    <w:pPr>
      <w:spacing w:before="100" w:beforeAutospacing="1" w:after="100" w:afterAutospacing="1"/>
    </w:pPr>
  </w:style>
  <w:style w:type="paragraph" w:customStyle="1" w:styleId="fr-collapsible-toggle">
    <w:name w:val="fr-collapsible-toggle"/>
    <w:basedOn w:val="a3"/>
    <w:rsid w:val="00AA293B"/>
    <w:pPr>
      <w:spacing w:before="100" w:beforeAutospacing="1" w:after="100" w:afterAutospacing="1"/>
    </w:pPr>
  </w:style>
  <w:style w:type="paragraph" w:customStyle="1" w:styleId="fr-collapsible-toggle-collapsed">
    <w:name w:val="fr-collapsible-toggle-collapsed"/>
    <w:basedOn w:val="a3"/>
    <w:rsid w:val="00AA293B"/>
    <w:pPr>
      <w:spacing w:before="100" w:beforeAutospacing="1" w:after="100" w:afterAutospacing="1"/>
    </w:pPr>
  </w:style>
  <w:style w:type="paragraph" w:customStyle="1" w:styleId="fr-collapsible-group-toogle-all">
    <w:name w:val="fr-collapsible-group-toogle-all"/>
    <w:basedOn w:val="a3"/>
    <w:rsid w:val="00AA293B"/>
    <w:pPr>
      <w:spacing w:before="100" w:beforeAutospacing="1" w:after="100" w:afterAutospacing="1"/>
    </w:pPr>
    <w:rPr>
      <w:sz w:val="18"/>
      <w:szCs w:val="18"/>
    </w:rPr>
  </w:style>
  <w:style w:type="paragraph" w:customStyle="1" w:styleId="toogleboxnew">
    <w:name w:val="toogleboxnew"/>
    <w:basedOn w:val="a3"/>
    <w:rsid w:val="00AA293B"/>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A293B"/>
    <w:pPr>
      <w:shd w:val="clear" w:color="auto" w:fill="EFEFEF"/>
      <w:spacing w:after="30"/>
      <w:jc w:val="center"/>
    </w:pPr>
    <w:rPr>
      <w:b/>
      <w:bCs/>
    </w:rPr>
  </w:style>
  <w:style w:type="paragraph" w:customStyle="1" w:styleId="navboxnew">
    <w:name w:val="navboxnew"/>
    <w:basedOn w:val="a3"/>
    <w:rsid w:val="00AA293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A293B"/>
    <w:pPr>
      <w:spacing w:before="100" w:beforeAutospacing="1" w:after="100" w:afterAutospacing="1"/>
      <w:ind w:left="-1200"/>
    </w:pPr>
    <w:rPr>
      <w:sz w:val="19"/>
      <w:szCs w:val="19"/>
    </w:rPr>
  </w:style>
  <w:style w:type="paragraph" w:customStyle="1" w:styleId="navboxnewoldie">
    <w:name w:val="navboxnew_oldie"/>
    <w:basedOn w:val="a3"/>
    <w:rsid w:val="00AA293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A293B"/>
    <w:pPr>
      <w:spacing w:before="100" w:beforeAutospacing="1" w:after="100" w:afterAutospacing="1"/>
    </w:pPr>
  </w:style>
  <w:style w:type="paragraph" w:customStyle="1" w:styleId="mw-hiero-outer">
    <w:name w:val="mw-hiero-outer"/>
    <w:basedOn w:val="a3"/>
    <w:rsid w:val="00AA293B"/>
    <w:pPr>
      <w:spacing w:before="100" w:beforeAutospacing="1" w:after="100" w:afterAutospacing="1"/>
    </w:pPr>
  </w:style>
  <w:style w:type="paragraph" w:customStyle="1" w:styleId="mw-hiero-box">
    <w:name w:val="mw-hiero-box"/>
    <w:basedOn w:val="a3"/>
    <w:rsid w:val="00AA293B"/>
    <w:pPr>
      <w:shd w:val="clear" w:color="auto" w:fill="000000"/>
      <w:spacing w:before="100" w:beforeAutospacing="1" w:after="100" w:afterAutospacing="1"/>
    </w:pPr>
  </w:style>
  <w:style w:type="paragraph" w:customStyle="1" w:styleId="ui-helper-hidden">
    <w:name w:val="ui-helper-hidden"/>
    <w:basedOn w:val="a3"/>
    <w:rsid w:val="00AA293B"/>
    <w:pPr>
      <w:spacing w:before="100" w:beforeAutospacing="1" w:after="100" w:afterAutospacing="1"/>
    </w:pPr>
    <w:rPr>
      <w:vanish/>
    </w:rPr>
  </w:style>
  <w:style w:type="paragraph" w:customStyle="1" w:styleId="ui-helper-reset">
    <w:name w:val="ui-helper-reset"/>
    <w:basedOn w:val="a3"/>
    <w:rsid w:val="00AA293B"/>
  </w:style>
  <w:style w:type="paragraph" w:customStyle="1" w:styleId="ui-helper-clearfix">
    <w:name w:val="ui-helper-clearfix"/>
    <w:basedOn w:val="a3"/>
    <w:rsid w:val="00AA293B"/>
    <w:pPr>
      <w:spacing w:before="100" w:beforeAutospacing="1" w:after="100" w:afterAutospacing="1"/>
    </w:pPr>
  </w:style>
  <w:style w:type="paragraph" w:customStyle="1" w:styleId="ui-helper-zfix">
    <w:name w:val="ui-helper-zfix"/>
    <w:basedOn w:val="a3"/>
    <w:rsid w:val="00AA293B"/>
    <w:pPr>
      <w:spacing w:before="100" w:beforeAutospacing="1" w:after="100" w:afterAutospacing="1"/>
    </w:pPr>
  </w:style>
  <w:style w:type="paragraph" w:customStyle="1" w:styleId="ui-icon">
    <w:name w:val="ui-icon"/>
    <w:basedOn w:val="a3"/>
    <w:rsid w:val="00AA293B"/>
    <w:pPr>
      <w:spacing w:before="100" w:beforeAutospacing="1" w:after="100" w:afterAutospacing="1"/>
      <w:ind w:firstLine="7343"/>
    </w:pPr>
  </w:style>
  <w:style w:type="paragraph" w:customStyle="1" w:styleId="ui-widget-overlay">
    <w:name w:val="ui-widget-overlay"/>
    <w:basedOn w:val="a3"/>
    <w:rsid w:val="00AA293B"/>
    <w:pPr>
      <w:shd w:val="clear" w:color="auto" w:fill="000000"/>
      <w:spacing w:before="100" w:beforeAutospacing="1" w:after="100" w:afterAutospacing="1"/>
    </w:pPr>
  </w:style>
  <w:style w:type="paragraph" w:customStyle="1" w:styleId="ui-widget">
    <w:name w:val="ui-widget"/>
    <w:basedOn w:val="a3"/>
    <w:rsid w:val="00AA293B"/>
    <w:pPr>
      <w:spacing w:before="100" w:beforeAutospacing="1" w:after="100" w:afterAutospacing="1"/>
    </w:pPr>
    <w:rPr>
      <w:rFonts w:ascii="Arial" w:hAnsi="Arial" w:cs="Arial"/>
      <w:sz w:val="19"/>
      <w:szCs w:val="19"/>
    </w:rPr>
  </w:style>
  <w:style w:type="paragraph" w:customStyle="1" w:styleId="ui-widget-content">
    <w:name w:val="ui-widget-content"/>
    <w:basedOn w:val="a3"/>
    <w:rsid w:val="00AA293B"/>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A293B"/>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A293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A293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A293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A293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A293B"/>
    <w:pPr>
      <w:spacing w:before="100" w:beforeAutospacing="1" w:after="100" w:afterAutospacing="1"/>
    </w:pPr>
    <w:rPr>
      <w:color w:val="FFFFFF"/>
    </w:rPr>
  </w:style>
  <w:style w:type="paragraph" w:customStyle="1" w:styleId="ui-priority-primary">
    <w:name w:val="ui-priority-primary"/>
    <w:basedOn w:val="a3"/>
    <w:rsid w:val="00AA293B"/>
    <w:pPr>
      <w:spacing w:before="100" w:beforeAutospacing="1" w:after="100" w:afterAutospacing="1"/>
    </w:pPr>
    <w:rPr>
      <w:b/>
      <w:bCs/>
    </w:rPr>
  </w:style>
  <w:style w:type="paragraph" w:customStyle="1" w:styleId="ui-priority-secondary">
    <w:name w:val="ui-priority-secondary"/>
    <w:basedOn w:val="a3"/>
    <w:rsid w:val="00AA293B"/>
    <w:pPr>
      <w:spacing w:before="100" w:beforeAutospacing="1" w:after="100" w:afterAutospacing="1"/>
    </w:pPr>
  </w:style>
  <w:style w:type="paragraph" w:customStyle="1" w:styleId="ui-state-disabled">
    <w:name w:val="ui-state-disabled"/>
    <w:basedOn w:val="a3"/>
    <w:rsid w:val="00AA293B"/>
    <w:pPr>
      <w:spacing w:before="100" w:beforeAutospacing="1" w:after="100" w:afterAutospacing="1"/>
    </w:pPr>
  </w:style>
  <w:style w:type="paragraph" w:customStyle="1" w:styleId="ui-widget-shadow">
    <w:name w:val="ui-widget-shadow"/>
    <w:basedOn w:val="a3"/>
    <w:rsid w:val="00AA293B"/>
    <w:pPr>
      <w:shd w:val="clear" w:color="auto" w:fill="000000"/>
      <w:ind w:left="-105"/>
    </w:pPr>
  </w:style>
  <w:style w:type="paragraph" w:customStyle="1" w:styleId="ui-resizable-handle">
    <w:name w:val="ui-resizable-handle"/>
    <w:basedOn w:val="a3"/>
    <w:rsid w:val="00AA293B"/>
    <w:pPr>
      <w:spacing w:before="100" w:beforeAutospacing="1" w:after="100" w:afterAutospacing="1"/>
    </w:pPr>
    <w:rPr>
      <w:sz w:val="2"/>
      <w:szCs w:val="2"/>
    </w:rPr>
  </w:style>
  <w:style w:type="paragraph" w:customStyle="1" w:styleId="ui-resizable-n">
    <w:name w:val="ui-resizable-n"/>
    <w:basedOn w:val="a3"/>
    <w:rsid w:val="00AA293B"/>
    <w:pPr>
      <w:spacing w:before="100" w:beforeAutospacing="1" w:after="100" w:afterAutospacing="1"/>
    </w:pPr>
  </w:style>
  <w:style w:type="paragraph" w:customStyle="1" w:styleId="ui-resizable-s">
    <w:name w:val="ui-resizable-s"/>
    <w:basedOn w:val="a3"/>
    <w:rsid w:val="00AA293B"/>
    <w:pPr>
      <w:spacing w:before="100" w:beforeAutospacing="1" w:after="100" w:afterAutospacing="1"/>
    </w:pPr>
  </w:style>
  <w:style w:type="paragraph" w:customStyle="1" w:styleId="ui-resizable-e">
    <w:name w:val="ui-resizable-e"/>
    <w:basedOn w:val="a3"/>
    <w:rsid w:val="00AA293B"/>
    <w:pPr>
      <w:spacing w:before="100" w:beforeAutospacing="1" w:after="100" w:afterAutospacing="1"/>
    </w:pPr>
  </w:style>
  <w:style w:type="paragraph" w:customStyle="1" w:styleId="ui-resizable-w">
    <w:name w:val="ui-resizable-w"/>
    <w:basedOn w:val="a3"/>
    <w:rsid w:val="00AA293B"/>
    <w:pPr>
      <w:spacing w:before="100" w:beforeAutospacing="1" w:after="100" w:afterAutospacing="1"/>
    </w:pPr>
  </w:style>
  <w:style w:type="paragraph" w:customStyle="1" w:styleId="ui-resizable-se">
    <w:name w:val="ui-resizable-se"/>
    <w:basedOn w:val="a3"/>
    <w:rsid w:val="00AA293B"/>
    <w:pPr>
      <w:spacing w:before="100" w:beforeAutospacing="1" w:after="100" w:afterAutospacing="1"/>
    </w:pPr>
  </w:style>
  <w:style w:type="paragraph" w:customStyle="1" w:styleId="ui-resizable-sw">
    <w:name w:val="ui-resizable-sw"/>
    <w:basedOn w:val="a3"/>
    <w:rsid w:val="00AA293B"/>
    <w:pPr>
      <w:spacing w:before="100" w:beforeAutospacing="1" w:after="100" w:afterAutospacing="1"/>
    </w:pPr>
  </w:style>
  <w:style w:type="paragraph" w:customStyle="1" w:styleId="ui-resizable-nw">
    <w:name w:val="ui-resizable-nw"/>
    <w:basedOn w:val="a3"/>
    <w:rsid w:val="00AA293B"/>
    <w:pPr>
      <w:spacing w:before="100" w:beforeAutospacing="1" w:after="100" w:afterAutospacing="1"/>
    </w:pPr>
  </w:style>
  <w:style w:type="paragraph" w:customStyle="1" w:styleId="ui-resizable-ne">
    <w:name w:val="ui-resizable-ne"/>
    <w:basedOn w:val="a3"/>
    <w:rsid w:val="00AA293B"/>
    <w:pPr>
      <w:spacing w:before="100" w:beforeAutospacing="1" w:after="100" w:afterAutospacing="1"/>
    </w:pPr>
  </w:style>
  <w:style w:type="paragraph" w:customStyle="1" w:styleId="ui-button">
    <w:name w:val="ui-button"/>
    <w:basedOn w:val="a3"/>
    <w:rsid w:val="00AA293B"/>
    <w:pPr>
      <w:spacing w:before="100" w:beforeAutospacing="1" w:after="100" w:afterAutospacing="1"/>
      <w:ind w:right="24"/>
      <w:jc w:val="center"/>
    </w:pPr>
  </w:style>
  <w:style w:type="paragraph" w:customStyle="1" w:styleId="ui-button-icon-only">
    <w:name w:val="ui-button-icon-only"/>
    <w:basedOn w:val="a3"/>
    <w:rsid w:val="00AA293B"/>
    <w:pPr>
      <w:spacing w:before="100" w:beforeAutospacing="1" w:after="100" w:afterAutospacing="1"/>
    </w:pPr>
  </w:style>
  <w:style w:type="paragraph" w:customStyle="1" w:styleId="ui-button-icons-only">
    <w:name w:val="ui-button-icons-only"/>
    <w:basedOn w:val="a3"/>
    <w:rsid w:val="00AA293B"/>
    <w:pPr>
      <w:spacing w:before="100" w:beforeAutospacing="1" w:after="100" w:afterAutospacing="1"/>
    </w:pPr>
  </w:style>
  <w:style w:type="paragraph" w:customStyle="1" w:styleId="ui-buttonset">
    <w:name w:val="ui-buttonset"/>
    <w:basedOn w:val="a3"/>
    <w:rsid w:val="00AA293B"/>
    <w:pPr>
      <w:spacing w:before="100" w:beforeAutospacing="1" w:after="100" w:afterAutospacing="1"/>
      <w:ind w:right="105"/>
    </w:pPr>
  </w:style>
  <w:style w:type="paragraph" w:customStyle="1" w:styleId="ui-dialog">
    <w:name w:val="ui-dialog"/>
    <w:basedOn w:val="a3"/>
    <w:rsid w:val="00AA293B"/>
    <w:pPr>
      <w:spacing w:before="100" w:beforeAutospacing="1" w:after="100" w:afterAutospacing="1"/>
    </w:pPr>
  </w:style>
  <w:style w:type="paragraph" w:customStyle="1" w:styleId="suggestions">
    <w:name w:val="suggestions"/>
    <w:basedOn w:val="a3"/>
    <w:rsid w:val="00AA293B"/>
    <w:pPr>
      <w:ind w:right="-15"/>
    </w:pPr>
  </w:style>
  <w:style w:type="paragraph" w:customStyle="1" w:styleId="suggestions-special">
    <w:name w:val="suggestions-special"/>
    <w:basedOn w:val="a3"/>
    <w:rsid w:val="00AA293B"/>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A293B"/>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A293B"/>
    <w:pPr>
      <w:spacing w:line="360" w:lineRule="atLeast"/>
    </w:pPr>
    <w:rPr>
      <w:color w:val="000000"/>
    </w:rPr>
  </w:style>
  <w:style w:type="paragraph" w:customStyle="1" w:styleId="suggestions-result-current">
    <w:name w:val="suggestions-result-current"/>
    <w:basedOn w:val="a3"/>
    <w:rsid w:val="00AA293B"/>
    <w:pPr>
      <w:shd w:val="clear" w:color="auto" w:fill="4C59A6"/>
      <w:spacing w:before="100" w:beforeAutospacing="1" w:after="100" w:afterAutospacing="1"/>
    </w:pPr>
    <w:rPr>
      <w:color w:val="FFFFFF"/>
    </w:rPr>
  </w:style>
  <w:style w:type="paragraph" w:customStyle="1" w:styleId="autoellipsis-matched">
    <w:name w:val="autoellipsis-matched"/>
    <w:basedOn w:val="a3"/>
    <w:rsid w:val="00AA293B"/>
    <w:pPr>
      <w:spacing w:before="100" w:beforeAutospacing="1" w:after="100" w:afterAutospacing="1"/>
    </w:pPr>
    <w:rPr>
      <w:b/>
      <w:bCs/>
    </w:rPr>
  </w:style>
  <w:style w:type="paragraph" w:customStyle="1" w:styleId="mwembedplayer">
    <w:name w:val="mwembedplayer"/>
    <w:basedOn w:val="a3"/>
    <w:rsid w:val="00AA293B"/>
    <w:pPr>
      <w:spacing w:before="100" w:beforeAutospacing="1" w:after="100" w:afterAutospacing="1"/>
    </w:pPr>
  </w:style>
  <w:style w:type="paragraph" w:customStyle="1" w:styleId="loadingspinner">
    <w:name w:val="loadingspinner"/>
    <w:basedOn w:val="a3"/>
    <w:rsid w:val="00AA293B"/>
    <w:pPr>
      <w:spacing w:before="100" w:beforeAutospacing="1" w:after="100" w:afterAutospacing="1"/>
    </w:pPr>
  </w:style>
  <w:style w:type="paragraph" w:customStyle="1" w:styleId="mw-imported-resource">
    <w:name w:val="mw-imported-resource"/>
    <w:basedOn w:val="a3"/>
    <w:rsid w:val="00AA293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A293B"/>
    <w:pPr>
      <w:spacing w:before="30" w:after="100" w:afterAutospacing="1"/>
      <w:ind w:left="45"/>
    </w:pPr>
  </w:style>
  <w:style w:type="paragraph" w:customStyle="1" w:styleId="mw-fullscreen-overlay">
    <w:name w:val="mw-fullscreen-overlay"/>
    <w:basedOn w:val="a3"/>
    <w:rsid w:val="00AA293B"/>
    <w:pPr>
      <w:shd w:val="clear" w:color="auto" w:fill="000000"/>
      <w:spacing w:before="100" w:beforeAutospacing="1" w:after="100" w:afterAutospacing="1"/>
    </w:pPr>
  </w:style>
  <w:style w:type="paragraph" w:customStyle="1" w:styleId="play-btn-large">
    <w:name w:val="play-btn-large"/>
    <w:basedOn w:val="a3"/>
    <w:rsid w:val="00AA293B"/>
    <w:pPr>
      <w:spacing w:before="100" w:beforeAutospacing="1" w:after="100" w:afterAutospacing="1"/>
    </w:pPr>
  </w:style>
  <w:style w:type="paragraph" w:customStyle="1" w:styleId="carouselcontainer">
    <w:name w:val="carouselcontainer"/>
    <w:basedOn w:val="a3"/>
    <w:rsid w:val="00AA293B"/>
    <w:pPr>
      <w:spacing w:before="100" w:beforeAutospacing="1" w:after="100" w:afterAutospacing="1"/>
    </w:pPr>
  </w:style>
  <w:style w:type="paragraph" w:customStyle="1" w:styleId="carouselvideotitle">
    <w:name w:val="carouselvideotitle"/>
    <w:basedOn w:val="a3"/>
    <w:rsid w:val="00AA293B"/>
    <w:pPr>
      <w:spacing w:before="100" w:beforeAutospacing="1" w:after="100" w:afterAutospacing="1"/>
    </w:pPr>
    <w:rPr>
      <w:b/>
      <w:bCs/>
      <w:color w:val="FFFFFF"/>
    </w:rPr>
  </w:style>
  <w:style w:type="paragraph" w:customStyle="1" w:styleId="carouselvideotitletext">
    <w:name w:val="carouselvideotitletext"/>
    <w:basedOn w:val="a3"/>
    <w:rsid w:val="00AA293B"/>
    <w:pPr>
      <w:spacing w:before="100" w:beforeAutospacing="1" w:after="100" w:afterAutospacing="1"/>
    </w:pPr>
  </w:style>
  <w:style w:type="paragraph" w:customStyle="1" w:styleId="carouseltitleduration">
    <w:name w:val="carouseltitleduration"/>
    <w:basedOn w:val="a3"/>
    <w:rsid w:val="00AA293B"/>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A293B"/>
    <w:pPr>
      <w:spacing w:before="100" w:beforeAutospacing="1" w:after="100" w:afterAutospacing="1"/>
      <w:jc w:val="center"/>
    </w:pPr>
    <w:rPr>
      <w:color w:val="FFFFFF"/>
    </w:rPr>
  </w:style>
  <w:style w:type="paragraph" w:customStyle="1" w:styleId="carouselimgduration">
    <w:name w:val="carouselimgduration"/>
    <w:basedOn w:val="a3"/>
    <w:rsid w:val="00AA293B"/>
    <w:pPr>
      <w:spacing w:before="100" w:beforeAutospacing="1" w:after="100" w:afterAutospacing="1"/>
    </w:pPr>
    <w:rPr>
      <w:color w:val="FFFFFF"/>
    </w:rPr>
  </w:style>
  <w:style w:type="paragraph" w:customStyle="1" w:styleId="carouselprevbutton">
    <w:name w:val="carouselprevbutton"/>
    <w:basedOn w:val="a3"/>
    <w:rsid w:val="00AA293B"/>
    <w:pPr>
      <w:spacing w:before="100" w:beforeAutospacing="1" w:after="100" w:afterAutospacing="1"/>
    </w:pPr>
  </w:style>
  <w:style w:type="paragraph" w:customStyle="1" w:styleId="carouselnextbutton">
    <w:name w:val="carouselnextbutton"/>
    <w:basedOn w:val="a3"/>
    <w:rsid w:val="00AA293B"/>
    <w:pPr>
      <w:spacing w:before="100" w:beforeAutospacing="1" w:after="100" w:afterAutospacing="1"/>
    </w:pPr>
  </w:style>
  <w:style w:type="paragraph" w:customStyle="1" w:styleId="alert-container">
    <w:name w:val="alert-container"/>
    <w:basedOn w:val="a3"/>
    <w:rsid w:val="00AA293B"/>
    <w:pPr>
      <w:spacing w:before="100" w:beforeAutospacing="1" w:after="100" w:afterAutospacing="1"/>
    </w:pPr>
  </w:style>
  <w:style w:type="paragraph" w:customStyle="1" w:styleId="alert-title">
    <w:name w:val="alert-title"/>
    <w:basedOn w:val="a3"/>
    <w:rsid w:val="00AA293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A293B"/>
    <w:pPr>
      <w:spacing w:before="100" w:beforeAutospacing="1" w:after="100" w:afterAutospacing="1"/>
      <w:jc w:val="center"/>
    </w:pPr>
    <w:rPr>
      <w:sz w:val="21"/>
      <w:szCs w:val="21"/>
    </w:rPr>
  </w:style>
  <w:style w:type="paragraph" w:customStyle="1" w:styleId="alert-buttons-container">
    <w:name w:val="alert-buttons-container"/>
    <w:basedOn w:val="a3"/>
    <w:rsid w:val="00AA293B"/>
    <w:pPr>
      <w:spacing w:before="100" w:beforeAutospacing="1" w:after="100" w:afterAutospacing="1"/>
      <w:jc w:val="center"/>
    </w:pPr>
  </w:style>
  <w:style w:type="paragraph" w:customStyle="1" w:styleId="alert-button">
    <w:name w:val="alert-button"/>
    <w:basedOn w:val="a3"/>
    <w:rsid w:val="00AA293B"/>
    <w:pPr>
      <w:shd w:val="clear" w:color="auto" w:fill="474747"/>
      <w:spacing w:before="100" w:beforeAutospacing="1" w:after="100" w:afterAutospacing="1"/>
    </w:pPr>
    <w:rPr>
      <w:color w:val="FFFFFF"/>
    </w:rPr>
  </w:style>
  <w:style w:type="paragraph" w:customStyle="1" w:styleId="mw-plusminus-pos">
    <w:name w:val="mw-plusminus-pos"/>
    <w:basedOn w:val="a3"/>
    <w:rsid w:val="00AA293B"/>
    <w:pPr>
      <w:spacing w:before="100" w:beforeAutospacing="1" w:after="100" w:afterAutospacing="1"/>
    </w:pPr>
    <w:rPr>
      <w:color w:val="00B000"/>
    </w:rPr>
  </w:style>
  <w:style w:type="paragraph" w:customStyle="1" w:styleId="mw-plusminus-neg">
    <w:name w:val="mw-plusminus-neg"/>
    <w:basedOn w:val="a3"/>
    <w:rsid w:val="00AA293B"/>
    <w:pPr>
      <w:spacing w:before="100" w:beforeAutospacing="1" w:after="100" w:afterAutospacing="1"/>
    </w:pPr>
    <w:rPr>
      <w:color w:val="FF2050"/>
    </w:rPr>
  </w:style>
  <w:style w:type="paragraph" w:customStyle="1" w:styleId="mw-plusminus-null">
    <w:name w:val="mw-plusminus-null"/>
    <w:basedOn w:val="a3"/>
    <w:rsid w:val="00AA293B"/>
    <w:pPr>
      <w:spacing w:before="100" w:beforeAutospacing="1" w:after="100" w:afterAutospacing="1"/>
    </w:pPr>
    <w:rPr>
      <w:color w:val="999999"/>
    </w:rPr>
  </w:style>
  <w:style w:type="paragraph" w:customStyle="1" w:styleId="mw-tag-markers">
    <w:name w:val="mw-tag-markers"/>
    <w:basedOn w:val="a3"/>
    <w:rsid w:val="00AA293B"/>
    <w:pPr>
      <w:spacing w:before="100" w:beforeAutospacing="1" w:after="100" w:afterAutospacing="1"/>
    </w:pPr>
    <w:rPr>
      <w:rFonts w:ascii="Arial" w:hAnsi="Arial" w:cs="Arial"/>
      <w:i/>
      <w:iCs/>
      <w:sz w:val="22"/>
      <w:szCs w:val="22"/>
    </w:rPr>
  </w:style>
  <w:style w:type="paragraph" w:customStyle="1" w:styleId="history-size">
    <w:name w:val="history-size"/>
    <w:basedOn w:val="a3"/>
    <w:rsid w:val="00AA293B"/>
    <w:pPr>
      <w:spacing w:before="100" w:beforeAutospacing="1" w:after="100" w:afterAutospacing="1"/>
    </w:pPr>
    <w:rPr>
      <w:sz w:val="19"/>
      <w:szCs w:val="19"/>
    </w:rPr>
  </w:style>
  <w:style w:type="paragraph" w:customStyle="1" w:styleId="mw-whatlinkshere-tools">
    <w:name w:val="mw-whatlinkshere-tools"/>
    <w:basedOn w:val="a3"/>
    <w:rsid w:val="00AA293B"/>
    <w:pPr>
      <w:spacing w:before="100" w:beforeAutospacing="1" w:after="100" w:afterAutospacing="1"/>
    </w:pPr>
    <w:rPr>
      <w:sz w:val="19"/>
      <w:szCs w:val="19"/>
    </w:rPr>
  </w:style>
  <w:style w:type="paragraph" w:customStyle="1" w:styleId="italique">
    <w:name w:val="italique"/>
    <w:basedOn w:val="a3"/>
    <w:rsid w:val="00AA293B"/>
    <w:pPr>
      <w:spacing w:before="100" w:beforeAutospacing="1" w:after="100" w:afterAutospacing="1"/>
    </w:pPr>
    <w:rPr>
      <w:i/>
      <w:iCs/>
    </w:rPr>
  </w:style>
  <w:style w:type="paragraph" w:customStyle="1" w:styleId="nowrap">
    <w:name w:val="nowrap"/>
    <w:basedOn w:val="a3"/>
    <w:rsid w:val="00AA293B"/>
    <w:pPr>
      <w:spacing w:before="100" w:beforeAutospacing="1" w:after="100" w:afterAutospacing="1"/>
    </w:pPr>
  </w:style>
  <w:style w:type="paragraph" w:customStyle="1" w:styleId="rcoptions">
    <w:name w:val="rcoptions"/>
    <w:basedOn w:val="a3"/>
    <w:rsid w:val="00AA293B"/>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A293B"/>
    <w:pPr>
      <w:spacing w:before="100" w:beforeAutospacing="1" w:after="100" w:afterAutospacing="1"/>
    </w:pPr>
    <w:rPr>
      <w:vanish/>
    </w:rPr>
  </w:style>
  <w:style w:type="paragraph" w:customStyle="1" w:styleId="fieldsetlike">
    <w:name w:val="fieldsetlike"/>
    <w:basedOn w:val="a3"/>
    <w:rsid w:val="00AA293B"/>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A293B"/>
    <w:pPr>
      <w:pBdr>
        <w:bottom w:val="single" w:sz="6" w:space="6" w:color="AAAAAA"/>
      </w:pBdr>
      <w:shd w:val="clear" w:color="auto" w:fill="FFFFFF"/>
      <w:spacing w:after="120"/>
    </w:pPr>
    <w:rPr>
      <w:i/>
      <w:iCs/>
    </w:rPr>
  </w:style>
  <w:style w:type="paragraph" w:customStyle="1" w:styleId="indicateur-langue">
    <w:name w:val="indicateur-langue"/>
    <w:basedOn w:val="a3"/>
    <w:rsid w:val="00AA293B"/>
    <w:pPr>
      <w:spacing w:before="100" w:beforeAutospacing="1" w:after="100" w:afterAutospacing="1"/>
    </w:pPr>
    <w:rPr>
      <w:rFonts w:ascii="Courier New" w:hAnsi="Courier New" w:cs="Courier New"/>
      <w:b/>
      <w:bCs/>
    </w:rPr>
  </w:style>
  <w:style w:type="paragraph" w:customStyle="1" w:styleId="romain">
    <w:name w:val="romain"/>
    <w:basedOn w:val="a3"/>
    <w:rsid w:val="00AA293B"/>
    <w:pPr>
      <w:spacing w:before="100" w:beforeAutospacing="1" w:after="100" w:afterAutospacing="1"/>
    </w:pPr>
    <w:rPr>
      <w:smallCaps/>
    </w:rPr>
  </w:style>
  <w:style w:type="paragraph" w:customStyle="1" w:styleId="reference">
    <w:name w:val="reference"/>
    <w:basedOn w:val="a3"/>
    <w:rsid w:val="00AA293B"/>
    <w:pPr>
      <w:spacing w:before="100" w:beforeAutospacing="1" w:after="100" w:afterAutospacing="1"/>
    </w:pPr>
    <w:rPr>
      <w:sz w:val="19"/>
      <w:szCs w:val="19"/>
    </w:rPr>
  </w:style>
  <w:style w:type="paragraph" w:customStyle="1" w:styleId="exposant">
    <w:name w:val="exposant"/>
    <w:basedOn w:val="a3"/>
    <w:rsid w:val="00AA293B"/>
    <w:pPr>
      <w:spacing w:before="100" w:beforeAutospacing="1" w:after="100" w:afterAutospacing="1"/>
    </w:pPr>
    <w:rPr>
      <w:sz w:val="19"/>
      <w:szCs w:val="19"/>
    </w:rPr>
  </w:style>
  <w:style w:type="paragraph" w:customStyle="1" w:styleId="mw-magiclink-isbn">
    <w:name w:val="mw-magiclink-isbn"/>
    <w:basedOn w:val="a3"/>
    <w:rsid w:val="00AA293B"/>
    <w:pPr>
      <w:spacing w:before="100" w:beforeAutospacing="1" w:after="100" w:afterAutospacing="1"/>
    </w:pPr>
  </w:style>
  <w:style w:type="paragraph" w:customStyle="1" w:styleId="biblist">
    <w:name w:val="biblist"/>
    <w:basedOn w:val="a3"/>
    <w:rsid w:val="00AA293B"/>
    <w:pPr>
      <w:spacing w:before="100" w:beforeAutospacing="1" w:after="100" w:afterAutospacing="1"/>
    </w:pPr>
  </w:style>
  <w:style w:type="paragraph" w:customStyle="1" w:styleId="wikinorme">
    <w:name w:val="wikinorme"/>
    <w:basedOn w:val="a3"/>
    <w:rsid w:val="00AA293B"/>
    <w:pPr>
      <w:spacing w:before="100" w:beforeAutospacing="1" w:after="100" w:afterAutospacing="1"/>
    </w:pPr>
    <w:rPr>
      <w:vanish/>
    </w:rPr>
  </w:style>
  <w:style w:type="paragraph" w:customStyle="1" w:styleId="bibtex">
    <w:name w:val="bibtex"/>
    <w:basedOn w:val="a3"/>
    <w:rsid w:val="00AA293B"/>
    <w:pPr>
      <w:spacing w:before="100" w:beforeAutospacing="1" w:after="100" w:afterAutospacing="1"/>
    </w:pPr>
    <w:rPr>
      <w:vanish/>
    </w:rPr>
  </w:style>
  <w:style w:type="paragraph" w:customStyle="1" w:styleId="isbd">
    <w:name w:val="isbd"/>
    <w:basedOn w:val="a3"/>
    <w:rsid w:val="00AA293B"/>
    <w:pPr>
      <w:spacing w:before="100" w:beforeAutospacing="1" w:after="100" w:afterAutospacing="1"/>
    </w:pPr>
    <w:rPr>
      <w:vanish/>
    </w:rPr>
  </w:style>
  <w:style w:type="paragraph" w:customStyle="1" w:styleId="iso690">
    <w:name w:val="iso690"/>
    <w:basedOn w:val="a3"/>
    <w:rsid w:val="00AA293B"/>
    <w:pPr>
      <w:spacing w:before="100" w:beforeAutospacing="1" w:after="100" w:afterAutospacing="1"/>
    </w:pPr>
    <w:rPr>
      <w:vanish/>
    </w:rPr>
  </w:style>
  <w:style w:type="paragraph" w:customStyle="1" w:styleId="specialbib">
    <w:name w:val="specialbib"/>
    <w:basedOn w:val="a3"/>
    <w:rsid w:val="00AA293B"/>
    <w:pPr>
      <w:spacing w:before="100" w:beforeAutospacing="1" w:after="100" w:afterAutospacing="1"/>
    </w:pPr>
    <w:rPr>
      <w:vanish/>
    </w:rPr>
  </w:style>
  <w:style w:type="paragraph" w:customStyle="1" w:styleId="citevirgule">
    <w:name w:val="cite_virgule"/>
    <w:basedOn w:val="a3"/>
    <w:rsid w:val="00AA293B"/>
    <w:pPr>
      <w:spacing w:before="100" w:beforeAutospacing="1" w:after="100" w:afterAutospacing="1"/>
    </w:pPr>
  </w:style>
  <w:style w:type="paragraph" w:customStyle="1" w:styleId="boite-sans-fond">
    <w:name w:val="boite-sans-fond"/>
    <w:basedOn w:val="a3"/>
    <w:rsid w:val="00AA293B"/>
    <w:pPr>
      <w:spacing w:before="100" w:beforeAutospacing="1" w:after="100" w:afterAutospacing="1"/>
    </w:pPr>
  </w:style>
  <w:style w:type="paragraph" w:customStyle="1" w:styleId="boite-grise">
    <w:name w:val="boite-grise"/>
    <w:basedOn w:val="a3"/>
    <w:rsid w:val="00AA293B"/>
    <w:pPr>
      <w:shd w:val="clear" w:color="auto" w:fill="F9F9F9"/>
      <w:spacing w:before="100" w:beforeAutospacing="1" w:after="100" w:afterAutospacing="1"/>
    </w:pPr>
  </w:style>
  <w:style w:type="paragraph" w:customStyle="1" w:styleId="bandeau-niveau-grave">
    <w:name w:val="bandeau-niveau-grave"/>
    <w:basedOn w:val="a3"/>
    <w:rsid w:val="00AA293B"/>
    <w:pPr>
      <w:shd w:val="clear" w:color="auto" w:fill="FFCCCC"/>
      <w:spacing w:before="100" w:beforeAutospacing="1" w:after="100" w:afterAutospacing="1"/>
    </w:pPr>
  </w:style>
  <w:style w:type="paragraph" w:customStyle="1" w:styleId="bandeau-niveau-modere">
    <w:name w:val="bandeau-niveau-modere"/>
    <w:basedOn w:val="a3"/>
    <w:rsid w:val="00AA293B"/>
    <w:pPr>
      <w:shd w:val="clear" w:color="auto" w:fill="FFEEDD"/>
      <w:spacing w:before="100" w:beforeAutospacing="1" w:after="100" w:afterAutospacing="1"/>
    </w:pPr>
  </w:style>
  <w:style w:type="paragraph" w:customStyle="1" w:styleId="bandeau-niveau-ebauche">
    <w:name w:val="bandeau-niveau-ebauche"/>
    <w:basedOn w:val="a3"/>
    <w:rsid w:val="00AA293B"/>
    <w:pPr>
      <w:shd w:val="clear" w:color="auto" w:fill="FBFBFB"/>
      <w:spacing w:before="100" w:beforeAutospacing="1" w:after="100" w:afterAutospacing="1"/>
    </w:pPr>
  </w:style>
  <w:style w:type="paragraph" w:customStyle="1" w:styleId="bandeau-niveau-information">
    <w:name w:val="bandeau-niveau-information"/>
    <w:basedOn w:val="a3"/>
    <w:rsid w:val="00AA293B"/>
    <w:pPr>
      <w:shd w:val="clear" w:color="auto" w:fill="FBFBFB"/>
      <w:spacing w:before="100" w:beforeAutospacing="1" w:after="100" w:afterAutospacing="1"/>
    </w:pPr>
  </w:style>
  <w:style w:type="paragraph" w:customStyle="1" w:styleId="bandeau">
    <w:name w:val="bandeau"/>
    <w:basedOn w:val="a3"/>
    <w:rsid w:val="00AA293B"/>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A293B"/>
    <w:pPr>
      <w:spacing w:before="100" w:beforeAutospacing="1" w:after="100" w:afterAutospacing="1"/>
      <w:jc w:val="center"/>
    </w:pPr>
  </w:style>
  <w:style w:type="paragraph" w:customStyle="1" w:styleId="bandeau-titre">
    <w:name w:val="bandeau-titre"/>
    <w:basedOn w:val="a3"/>
    <w:rsid w:val="00AA293B"/>
    <w:pPr>
      <w:spacing w:before="100" w:beforeAutospacing="1" w:after="120" w:line="336" w:lineRule="atLeast"/>
    </w:pPr>
  </w:style>
  <w:style w:type="paragraph" w:customStyle="1" w:styleId="bandeau-texte">
    <w:name w:val="bandeau-texte"/>
    <w:basedOn w:val="a3"/>
    <w:rsid w:val="00AA293B"/>
    <w:pPr>
      <w:spacing w:before="100" w:beforeAutospacing="1" w:after="100" w:afterAutospacing="1" w:line="288" w:lineRule="atLeast"/>
    </w:pPr>
    <w:rPr>
      <w:sz w:val="22"/>
      <w:szCs w:val="22"/>
    </w:rPr>
  </w:style>
  <w:style w:type="paragraph" w:customStyle="1" w:styleId="indentation">
    <w:name w:val="indentation"/>
    <w:basedOn w:val="a3"/>
    <w:rsid w:val="00AA293B"/>
    <w:pPr>
      <w:spacing w:before="100" w:beforeAutospacing="1" w:after="100" w:afterAutospacing="1" w:line="360" w:lineRule="atLeast"/>
      <w:ind w:firstLine="345"/>
    </w:pPr>
  </w:style>
  <w:style w:type="paragraph" w:customStyle="1" w:styleId="loupe">
    <w:name w:val="loupe"/>
    <w:basedOn w:val="a3"/>
    <w:rsid w:val="00AA293B"/>
    <w:pPr>
      <w:spacing w:before="100" w:beforeAutospacing="1" w:after="100" w:afterAutospacing="1" w:line="360" w:lineRule="atLeast"/>
      <w:ind w:firstLine="345"/>
    </w:pPr>
  </w:style>
  <w:style w:type="paragraph" w:customStyle="1" w:styleId="general">
    <w:name w:val="general"/>
    <w:basedOn w:val="a3"/>
    <w:rsid w:val="00AA293B"/>
    <w:pPr>
      <w:spacing w:before="100" w:beforeAutospacing="1" w:after="100" w:afterAutospacing="1" w:line="360" w:lineRule="atLeast"/>
      <w:ind w:firstLine="345"/>
    </w:pPr>
  </w:style>
  <w:style w:type="paragraph" w:customStyle="1" w:styleId="accessibilite">
    <w:name w:val="accessibilite"/>
    <w:basedOn w:val="a3"/>
    <w:rsid w:val="00AA293B"/>
    <w:pPr>
      <w:spacing w:before="100" w:beforeAutospacing="1" w:after="100" w:afterAutospacing="1" w:line="360" w:lineRule="atLeast"/>
      <w:ind w:firstLine="345"/>
    </w:pPr>
  </w:style>
  <w:style w:type="paragraph" w:customStyle="1" w:styleId="etoile-or">
    <w:name w:val="etoile-or"/>
    <w:basedOn w:val="a3"/>
    <w:rsid w:val="00AA293B"/>
    <w:pPr>
      <w:spacing w:before="100" w:beforeAutospacing="1" w:after="100" w:afterAutospacing="1" w:line="360" w:lineRule="atLeast"/>
      <w:ind w:firstLine="345"/>
    </w:pPr>
  </w:style>
  <w:style w:type="paragraph" w:customStyle="1" w:styleId="etoile-argent">
    <w:name w:val="etoile-argent"/>
    <w:basedOn w:val="a3"/>
    <w:rsid w:val="00AA293B"/>
    <w:pPr>
      <w:spacing w:before="100" w:beforeAutospacing="1" w:after="100" w:afterAutospacing="1" w:line="360" w:lineRule="atLeast"/>
      <w:ind w:firstLine="345"/>
    </w:pPr>
  </w:style>
  <w:style w:type="paragraph" w:customStyle="1" w:styleId="categorie">
    <w:name w:val="categorie"/>
    <w:basedOn w:val="a3"/>
    <w:rsid w:val="00AA293B"/>
    <w:pPr>
      <w:spacing w:before="100" w:beforeAutospacing="1" w:after="100" w:afterAutospacing="1" w:line="360" w:lineRule="atLeast"/>
      <w:ind w:firstLine="345"/>
    </w:pPr>
  </w:style>
  <w:style w:type="paragraph" w:customStyle="1" w:styleId="recyclage">
    <w:name w:val="recyclage"/>
    <w:basedOn w:val="a3"/>
    <w:rsid w:val="00AA293B"/>
    <w:pPr>
      <w:spacing w:before="100" w:beforeAutospacing="1" w:after="100" w:afterAutospacing="1" w:line="360" w:lineRule="atLeast"/>
      <w:ind w:firstLine="345"/>
    </w:pPr>
  </w:style>
  <w:style w:type="paragraph" w:customStyle="1" w:styleId="archives">
    <w:name w:val="archives"/>
    <w:basedOn w:val="a3"/>
    <w:rsid w:val="00AA293B"/>
    <w:pPr>
      <w:spacing w:before="100" w:beforeAutospacing="1" w:after="100" w:afterAutospacing="1" w:line="360" w:lineRule="atLeast"/>
      <w:ind w:firstLine="345"/>
    </w:pPr>
  </w:style>
  <w:style w:type="paragraph" w:customStyle="1" w:styleId="conflit-edition">
    <w:name w:val="conflit-edition"/>
    <w:basedOn w:val="a3"/>
    <w:rsid w:val="00AA293B"/>
    <w:pPr>
      <w:spacing w:before="100" w:beforeAutospacing="1" w:after="100" w:afterAutospacing="1" w:line="360" w:lineRule="atLeast"/>
      <w:ind w:firstLine="345"/>
    </w:pPr>
  </w:style>
  <w:style w:type="paragraph" w:customStyle="1" w:styleId="sons">
    <w:name w:val="sons"/>
    <w:basedOn w:val="a3"/>
    <w:rsid w:val="00AA293B"/>
    <w:pPr>
      <w:spacing w:before="100" w:beforeAutospacing="1" w:after="100" w:afterAutospacing="1" w:line="360" w:lineRule="atLeast"/>
      <w:ind w:firstLine="345"/>
    </w:pPr>
  </w:style>
  <w:style w:type="paragraph" w:customStyle="1" w:styleId="videos">
    <w:name w:val="videos"/>
    <w:basedOn w:val="a3"/>
    <w:rsid w:val="00AA293B"/>
    <w:pPr>
      <w:spacing w:before="100" w:beforeAutospacing="1" w:after="100" w:afterAutospacing="1" w:line="360" w:lineRule="atLeast"/>
      <w:ind w:firstLine="345"/>
    </w:pPr>
  </w:style>
  <w:style w:type="paragraph" w:customStyle="1" w:styleId="incomplet">
    <w:name w:val="incomplet"/>
    <w:basedOn w:val="a3"/>
    <w:rsid w:val="00AA293B"/>
    <w:pPr>
      <w:spacing w:before="100" w:beforeAutospacing="1" w:after="100" w:afterAutospacing="1" w:line="360" w:lineRule="atLeast"/>
      <w:ind w:firstLine="345"/>
    </w:pPr>
  </w:style>
  <w:style w:type="paragraph" w:customStyle="1" w:styleId="sources">
    <w:name w:val="sources"/>
    <w:basedOn w:val="a3"/>
    <w:rsid w:val="00AA293B"/>
    <w:pPr>
      <w:spacing w:before="100" w:beforeAutospacing="1" w:after="100" w:afterAutospacing="1" w:line="360" w:lineRule="atLeast"/>
      <w:ind w:firstLine="345"/>
    </w:pPr>
  </w:style>
  <w:style w:type="paragraph" w:customStyle="1" w:styleId="important">
    <w:name w:val="important"/>
    <w:basedOn w:val="a3"/>
    <w:rsid w:val="00AA293B"/>
    <w:pPr>
      <w:spacing w:before="100" w:beforeAutospacing="1" w:after="100" w:afterAutospacing="1" w:line="360" w:lineRule="atLeast"/>
      <w:ind w:firstLine="345"/>
    </w:pPr>
  </w:style>
  <w:style w:type="paragraph" w:customStyle="1" w:styleId="en-travaux">
    <w:name w:val="en-travaux"/>
    <w:basedOn w:val="a3"/>
    <w:rsid w:val="00AA293B"/>
    <w:pPr>
      <w:spacing w:before="100" w:beforeAutospacing="1" w:after="100" w:afterAutospacing="1" w:line="360" w:lineRule="atLeast"/>
      <w:ind w:firstLine="345"/>
    </w:pPr>
  </w:style>
  <w:style w:type="paragraph" w:customStyle="1" w:styleId="incubator">
    <w:name w:val="incubator"/>
    <w:basedOn w:val="a3"/>
    <w:rsid w:val="00AA293B"/>
    <w:pPr>
      <w:spacing w:before="100" w:beforeAutospacing="1" w:after="100" w:afterAutospacing="1" w:line="360" w:lineRule="atLeast"/>
      <w:ind w:firstLine="345"/>
    </w:pPr>
  </w:style>
  <w:style w:type="paragraph" w:customStyle="1" w:styleId="extension">
    <w:name w:val="extension"/>
    <w:basedOn w:val="a3"/>
    <w:rsid w:val="00AA293B"/>
    <w:pPr>
      <w:spacing w:before="100" w:beforeAutospacing="1" w:after="100" w:afterAutospacing="1" w:line="360" w:lineRule="atLeast"/>
      <w:ind w:firstLine="345"/>
    </w:pPr>
  </w:style>
  <w:style w:type="paragraph" w:customStyle="1" w:styleId="wikispecies">
    <w:name w:val="wikispecies"/>
    <w:basedOn w:val="a3"/>
    <w:rsid w:val="00AA293B"/>
    <w:pPr>
      <w:spacing w:before="100" w:beforeAutospacing="1" w:after="100" w:afterAutospacing="1" w:line="360" w:lineRule="atLeast"/>
      <w:ind w:firstLine="345"/>
    </w:pPr>
  </w:style>
  <w:style w:type="paragraph" w:customStyle="1" w:styleId="metawiki">
    <w:name w:val="metawiki"/>
    <w:basedOn w:val="a3"/>
    <w:rsid w:val="00AA293B"/>
    <w:pPr>
      <w:spacing w:before="100" w:beforeAutospacing="1" w:after="100" w:afterAutospacing="1" w:line="360" w:lineRule="atLeast"/>
      <w:ind w:firstLine="345"/>
    </w:pPr>
  </w:style>
  <w:style w:type="paragraph" w:customStyle="1" w:styleId="wikiversity">
    <w:name w:val="wikiversity"/>
    <w:basedOn w:val="a3"/>
    <w:rsid w:val="00AA293B"/>
    <w:pPr>
      <w:spacing w:before="100" w:beforeAutospacing="1" w:after="100" w:afterAutospacing="1" w:line="360" w:lineRule="atLeast"/>
      <w:ind w:firstLine="345"/>
    </w:pPr>
  </w:style>
  <w:style w:type="paragraph" w:customStyle="1" w:styleId="wikipedia">
    <w:name w:val="wikipedia"/>
    <w:basedOn w:val="a3"/>
    <w:rsid w:val="00AA293B"/>
    <w:pPr>
      <w:spacing w:before="100" w:beforeAutospacing="1" w:after="100" w:afterAutospacing="1" w:line="360" w:lineRule="atLeast"/>
      <w:ind w:firstLine="345"/>
    </w:pPr>
  </w:style>
  <w:style w:type="paragraph" w:customStyle="1" w:styleId="wikibooks">
    <w:name w:val="wikibooks"/>
    <w:basedOn w:val="a3"/>
    <w:rsid w:val="00AA293B"/>
    <w:pPr>
      <w:spacing w:before="100" w:beforeAutospacing="1" w:after="100" w:afterAutospacing="1" w:line="360" w:lineRule="atLeast"/>
      <w:ind w:firstLine="345"/>
    </w:pPr>
  </w:style>
  <w:style w:type="paragraph" w:customStyle="1" w:styleId="wikinews">
    <w:name w:val="wikinews"/>
    <w:basedOn w:val="a3"/>
    <w:rsid w:val="00AA293B"/>
    <w:pPr>
      <w:spacing w:before="100" w:beforeAutospacing="1" w:after="100" w:afterAutospacing="1" w:line="360" w:lineRule="atLeast"/>
      <w:ind w:firstLine="345"/>
    </w:pPr>
  </w:style>
  <w:style w:type="paragraph" w:customStyle="1" w:styleId="wikiquote">
    <w:name w:val="wikiquote"/>
    <w:basedOn w:val="a3"/>
    <w:rsid w:val="00AA293B"/>
    <w:pPr>
      <w:spacing w:before="100" w:beforeAutospacing="1" w:after="100" w:afterAutospacing="1" w:line="360" w:lineRule="atLeast"/>
      <w:ind w:firstLine="345"/>
    </w:pPr>
  </w:style>
  <w:style w:type="paragraph" w:customStyle="1" w:styleId="wikisource">
    <w:name w:val="wikisource"/>
    <w:basedOn w:val="a3"/>
    <w:rsid w:val="00AA293B"/>
    <w:pPr>
      <w:spacing w:before="100" w:beforeAutospacing="1" w:after="100" w:afterAutospacing="1" w:line="360" w:lineRule="atLeast"/>
      <w:ind w:firstLine="345"/>
    </w:pPr>
  </w:style>
  <w:style w:type="paragraph" w:customStyle="1" w:styleId="commons">
    <w:name w:val="commons"/>
    <w:basedOn w:val="a3"/>
    <w:rsid w:val="00AA293B"/>
    <w:pPr>
      <w:spacing w:before="100" w:beforeAutospacing="1" w:after="100" w:afterAutospacing="1" w:line="360" w:lineRule="atLeast"/>
      <w:ind w:firstLine="345"/>
    </w:pPr>
  </w:style>
  <w:style w:type="paragraph" w:customStyle="1" w:styleId="wikimedia">
    <w:name w:val="wikimedia"/>
    <w:basedOn w:val="a3"/>
    <w:rsid w:val="00AA293B"/>
    <w:pPr>
      <w:spacing w:before="100" w:beforeAutospacing="1" w:after="100" w:afterAutospacing="1" w:line="360" w:lineRule="atLeast"/>
      <w:ind w:firstLine="345"/>
    </w:pPr>
  </w:style>
  <w:style w:type="paragraph" w:customStyle="1" w:styleId="wiktionary">
    <w:name w:val="wiktionary"/>
    <w:basedOn w:val="a3"/>
    <w:rsid w:val="00AA293B"/>
    <w:pPr>
      <w:spacing w:before="100" w:beforeAutospacing="1" w:after="100" w:afterAutospacing="1" w:line="360" w:lineRule="atLeast"/>
      <w:ind w:firstLine="345"/>
    </w:pPr>
  </w:style>
  <w:style w:type="paragraph" w:customStyle="1" w:styleId="wikidata">
    <w:name w:val="wikidata"/>
    <w:basedOn w:val="a3"/>
    <w:rsid w:val="00AA293B"/>
    <w:pPr>
      <w:spacing w:before="100" w:beforeAutospacing="1" w:after="100" w:afterAutospacing="1" w:line="360" w:lineRule="atLeast"/>
      <w:ind w:firstLine="345"/>
    </w:pPr>
  </w:style>
  <w:style w:type="paragraph" w:customStyle="1" w:styleId="wikivoyage">
    <w:name w:val="wikivoyage"/>
    <w:basedOn w:val="a3"/>
    <w:rsid w:val="00AA293B"/>
    <w:pPr>
      <w:spacing w:before="100" w:beforeAutospacing="1" w:after="100" w:afterAutospacing="1" w:line="360" w:lineRule="atLeast"/>
      <w:ind w:firstLine="345"/>
    </w:pPr>
  </w:style>
  <w:style w:type="paragraph" w:customStyle="1" w:styleId="grosse-icone">
    <w:name w:val="grosse-icone"/>
    <w:basedOn w:val="a3"/>
    <w:rsid w:val="00AA293B"/>
    <w:pPr>
      <w:spacing w:before="100" w:beforeAutospacing="1" w:after="100" w:afterAutospacing="1"/>
    </w:pPr>
  </w:style>
  <w:style w:type="paragraph" w:customStyle="1" w:styleId="alerte">
    <w:name w:val="alerte"/>
    <w:basedOn w:val="a3"/>
    <w:rsid w:val="00AA293B"/>
    <w:pPr>
      <w:shd w:val="clear" w:color="auto" w:fill="FFFFDD"/>
      <w:spacing w:before="100" w:beforeAutospacing="1" w:after="96"/>
    </w:pPr>
    <w:rPr>
      <w:i/>
      <w:iCs/>
    </w:rPr>
  </w:style>
  <w:style w:type="paragraph" w:customStyle="1" w:styleId="grave">
    <w:name w:val="grave"/>
    <w:basedOn w:val="a3"/>
    <w:rsid w:val="00AA293B"/>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A293B"/>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A293B"/>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A293B"/>
    <w:pPr>
      <w:spacing w:before="100" w:beforeAutospacing="1" w:after="100" w:afterAutospacing="1"/>
      <w:ind w:left="360" w:right="360"/>
    </w:pPr>
  </w:style>
  <w:style w:type="paragraph" w:customStyle="1" w:styleId="bandeau-portail-icone">
    <w:name w:val="bandeau-portail-icone"/>
    <w:basedOn w:val="a3"/>
    <w:rsid w:val="00AA293B"/>
    <w:pPr>
      <w:spacing w:before="100" w:beforeAutospacing="1" w:after="100" w:afterAutospacing="1"/>
      <w:ind w:right="120"/>
    </w:pPr>
  </w:style>
  <w:style w:type="paragraph" w:customStyle="1" w:styleId="bandeau-portail-texte">
    <w:name w:val="bandeau-portail-texte"/>
    <w:basedOn w:val="a3"/>
    <w:rsid w:val="00AA293B"/>
    <w:pPr>
      <w:spacing w:before="100" w:beforeAutospacing="1" w:after="100" w:afterAutospacing="1"/>
    </w:pPr>
    <w:rPr>
      <w:b/>
      <w:bCs/>
    </w:rPr>
  </w:style>
  <w:style w:type="paragraph" w:customStyle="1" w:styleId="exemple">
    <w:name w:val="exemple"/>
    <w:basedOn w:val="a3"/>
    <w:rsid w:val="00AA293B"/>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A293B"/>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A293B"/>
    <w:pPr>
      <w:shd w:val="clear" w:color="auto" w:fill="A0A0FF"/>
    </w:pPr>
  </w:style>
  <w:style w:type="paragraph" w:customStyle="1" w:styleId="avancetexte">
    <w:name w:val="avance_texte"/>
    <w:basedOn w:val="a3"/>
    <w:rsid w:val="00AA293B"/>
    <w:pPr>
      <w:spacing w:line="240" w:lineRule="atLeast"/>
      <w:jc w:val="center"/>
    </w:pPr>
    <w:rPr>
      <w:sz w:val="21"/>
      <w:szCs w:val="21"/>
    </w:rPr>
  </w:style>
  <w:style w:type="paragraph" w:customStyle="1" w:styleId="mw-lag-warn-normal">
    <w:name w:val="mw-lag-warn-normal"/>
    <w:basedOn w:val="a3"/>
    <w:rsid w:val="00AA293B"/>
    <w:pPr>
      <w:spacing w:before="100" w:beforeAutospacing="1" w:after="100" w:afterAutospacing="1"/>
    </w:pPr>
    <w:rPr>
      <w:vanish/>
    </w:rPr>
  </w:style>
  <w:style w:type="paragraph" w:customStyle="1" w:styleId="mw-alerte">
    <w:name w:val="mw-alerte"/>
    <w:basedOn w:val="a3"/>
    <w:rsid w:val="00AA293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A293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A293B"/>
    <w:pPr>
      <w:spacing w:before="100" w:beforeAutospacing="1" w:after="100" w:afterAutospacing="1"/>
    </w:pPr>
    <w:rPr>
      <w:sz w:val="22"/>
      <w:szCs w:val="22"/>
    </w:rPr>
  </w:style>
  <w:style w:type="paragraph" w:customStyle="1" w:styleId="navtoggle">
    <w:name w:val="navtoggle"/>
    <w:basedOn w:val="a3"/>
    <w:rsid w:val="00AA293B"/>
    <w:pPr>
      <w:spacing w:before="100" w:beforeAutospacing="1" w:after="100" w:afterAutospacing="1"/>
    </w:pPr>
    <w:rPr>
      <w:sz w:val="22"/>
      <w:szCs w:val="22"/>
    </w:rPr>
  </w:style>
  <w:style w:type="paragraph" w:customStyle="1" w:styleId="alternance">
    <w:name w:val="alternance"/>
    <w:basedOn w:val="a3"/>
    <w:rsid w:val="00AA293B"/>
    <w:pPr>
      <w:spacing w:before="100" w:beforeAutospacing="1" w:after="100" w:afterAutospacing="1"/>
    </w:pPr>
  </w:style>
  <w:style w:type="paragraph" w:customStyle="1" w:styleId="alternance2">
    <w:name w:val="alternance2"/>
    <w:basedOn w:val="a3"/>
    <w:rsid w:val="00AA293B"/>
    <w:pPr>
      <w:spacing w:before="100" w:beforeAutospacing="1" w:after="100" w:afterAutospacing="1"/>
    </w:pPr>
  </w:style>
  <w:style w:type="paragraph" w:customStyle="1" w:styleId="infobox">
    <w:name w:val="infobox"/>
    <w:basedOn w:val="a3"/>
    <w:rsid w:val="00AA293B"/>
    <w:pPr>
      <w:shd w:val="clear" w:color="auto" w:fill="EEEEEE"/>
      <w:spacing w:after="120"/>
      <w:ind w:left="240"/>
    </w:pPr>
    <w:rPr>
      <w:color w:val="000000"/>
      <w:sz w:val="23"/>
      <w:szCs w:val="23"/>
    </w:rPr>
  </w:style>
  <w:style w:type="paragraph" w:customStyle="1" w:styleId="globegris">
    <w:name w:val="globegris"/>
    <w:basedOn w:val="a3"/>
    <w:rsid w:val="00AA293B"/>
    <w:pPr>
      <w:spacing w:before="100" w:beforeAutospacing="1" w:after="100" w:afterAutospacing="1"/>
    </w:pPr>
  </w:style>
  <w:style w:type="paragraph" w:customStyle="1" w:styleId="assistant">
    <w:name w:val="assistant"/>
    <w:basedOn w:val="a3"/>
    <w:rsid w:val="00AA293B"/>
    <w:pPr>
      <w:spacing w:before="100" w:beforeAutospacing="1" w:after="100" w:afterAutospacing="1"/>
    </w:pPr>
  </w:style>
  <w:style w:type="paragraph" w:customStyle="1" w:styleId="headergris">
    <w:name w:val="headergris"/>
    <w:basedOn w:val="a3"/>
    <w:rsid w:val="00AA293B"/>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A293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A293B"/>
    <w:pPr>
      <w:spacing w:before="100" w:beforeAutospacing="1" w:after="100" w:afterAutospacing="1"/>
      <w:ind w:right="120"/>
      <w:jc w:val="right"/>
    </w:pPr>
    <w:rPr>
      <w:sz w:val="15"/>
      <w:szCs w:val="15"/>
    </w:rPr>
  </w:style>
  <w:style w:type="paragraph" w:customStyle="1" w:styleId="geo-default">
    <w:name w:val="geo-default"/>
    <w:basedOn w:val="a3"/>
    <w:rsid w:val="00AA293B"/>
    <w:pPr>
      <w:spacing w:before="100" w:beforeAutospacing="1" w:after="100" w:afterAutospacing="1"/>
    </w:pPr>
  </w:style>
  <w:style w:type="paragraph" w:customStyle="1" w:styleId="geo-nondefault">
    <w:name w:val="geo-nondefault"/>
    <w:basedOn w:val="a3"/>
    <w:rsid w:val="00AA293B"/>
    <w:pPr>
      <w:spacing w:before="100" w:beforeAutospacing="1" w:after="100" w:afterAutospacing="1"/>
    </w:pPr>
    <w:rPr>
      <w:vanish/>
    </w:rPr>
  </w:style>
  <w:style w:type="paragraph" w:customStyle="1" w:styleId="geo-dms">
    <w:name w:val="geo-dms"/>
    <w:basedOn w:val="a3"/>
    <w:rsid w:val="00AA293B"/>
    <w:pPr>
      <w:spacing w:before="100" w:beforeAutospacing="1" w:after="100" w:afterAutospacing="1"/>
    </w:pPr>
  </w:style>
  <w:style w:type="paragraph" w:customStyle="1" w:styleId="geo-dec">
    <w:name w:val="geo-dec"/>
    <w:basedOn w:val="a3"/>
    <w:rsid w:val="00AA293B"/>
    <w:pPr>
      <w:spacing w:before="100" w:beforeAutospacing="1" w:after="100" w:afterAutospacing="1"/>
    </w:pPr>
  </w:style>
  <w:style w:type="paragraph" w:customStyle="1" w:styleId="geo-multi-punct">
    <w:name w:val="geo-multi-punct"/>
    <w:basedOn w:val="a3"/>
    <w:rsid w:val="00AA293B"/>
    <w:pPr>
      <w:spacing w:before="100" w:beforeAutospacing="1" w:after="100" w:afterAutospacing="1"/>
    </w:pPr>
    <w:rPr>
      <w:vanish/>
    </w:rPr>
  </w:style>
  <w:style w:type="paragraph" w:customStyle="1" w:styleId="infoboxv2">
    <w:name w:val="infobox_v2"/>
    <w:basedOn w:val="a3"/>
    <w:rsid w:val="00AA293B"/>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A293B"/>
    <w:pPr>
      <w:spacing w:before="100" w:beforeAutospacing="1" w:after="100" w:afterAutospacing="1"/>
    </w:pPr>
  </w:style>
  <w:style w:type="paragraph" w:customStyle="1" w:styleId="degrade">
    <w:name w:val="degrade"/>
    <w:basedOn w:val="a3"/>
    <w:rsid w:val="00AA293B"/>
    <w:pPr>
      <w:spacing w:before="100" w:beforeAutospacing="1" w:after="100" w:afterAutospacing="1"/>
    </w:pPr>
  </w:style>
  <w:style w:type="paragraph" w:customStyle="1" w:styleId="degraderev">
    <w:name w:val="degrade_rev"/>
    <w:basedOn w:val="a3"/>
    <w:rsid w:val="00AA293B"/>
    <w:pPr>
      <w:spacing w:before="100" w:beforeAutospacing="1" w:after="100" w:afterAutospacing="1"/>
    </w:pPr>
  </w:style>
  <w:style w:type="paragraph" w:customStyle="1" w:styleId="ombre">
    <w:name w:val="ombre"/>
    <w:basedOn w:val="a3"/>
    <w:rsid w:val="00AA293B"/>
    <w:pPr>
      <w:spacing w:before="100" w:beforeAutospacing="1" w:after="100" w:afterAutospacing="1"/>
    </w:pPr>
  </w:style>
  <w:style w:type="paragraph" w:customStyle="1" w:styleId="ombrepale">
    <w:name w:val="ombre_pale"/>
    <w:basedOn w:val="a3"/>
    <w:rsid w:val="00AA293B"/>
    <w:pPr>
      <w:spacing w:before="100" w:beforeAutospacing="1" w:after="100" w:afterAutospacing="1"/>
    </w:pPr>
  </w:style>
  <w:style w:type="paragraph" w:customStyle="1" w:styleId="ombrebl">
    <w:name w:val="ombre_bl"/>
    <w:basedOn w:val="a3"/>
    <w:rsid w:val="00AA293B"/>
    <w:pPr>
      <w:spacing w:before="100" w:beforeAutospacing="1" w:after="100" w:afterAutospacing="1"/>
    </w:pPr>
  </w:style>
  <w:style w:type="paragraph" w:customStyle="1" w:styleId="ombreblpale">
    <w:name w:val="ombre_blpale"/>
    <w:basedOn w:val="a3"/>
    <w:rsid w:val="00AA293B"/>
    <w:pPr>
      <w:spacing w:before="100" w:beforeAutospacing="1" w:after="100" w:afterAutospacing="1"/>
    </w:pPr>
  </w:style>
  <w:style w:type="paragraph" w:customStyle="1" w:styleId="ombrerg">
    <w:name w:val="ombre_rg"/>
    <w:basedOn w:val="a3"/>
    <w:rsid w:val="00AA293B"/>
    <w:pPr>
      <w:spacing w:before="100" w:beforeAutospacing="1" w:after="100" w:afterAutospacing="1"/>
    </w:pPr>
  </w:style>
  <w:style w:type="paragraph" w:customStyle="1" w:styleId="ombrergpale">
    <w:name w:val="ombre_rgpale"/>
    <w:basedOn w:val="a3"/>
    <w:rsid w:val="00AA293B"/>
    <w:pPr>
      <w:spacing w:before="100" w:beforeAutospacing="1" w:after="100" w:afterAutospacing="1"/>
    </w:pPr>
  </w:style>
  <w:style w:type="paragraph" w:customStyle="1" w:styleId="hidden">
    <w:name w:val="hidden"/>
    <w:basedOn w:val="a3"/>
    <w:rsid w:val="00AA293B"/>
    <w:pPr>
      <w:spacing w:before="100" w:beforeAutospacing="1" w:after="100" w:afterAutospacing="1"/>
    </w:pPr>
  </w:style>
  <w:style w:type="paragraph" w:customStyle="1" w:styleId="cinema-bandeau">
    <w:name w:val="cinema-bandeau"/>
    <w:basedOn w:val="a3"/>
    <w:rsid w:val="00AA293B"/>
    <w:pPr>
      <w:spacing w:before="100" w:beforeAutospacing="1" w:after="100" w:afterAutospacing="1"/>
    </w:pPr>
  </w:style>
  <w:style w:type="paragraph" w:customStyle="1" w:styleId="mw-textarea-protected">
    <w:name w:val="mw-textarea-protected"/>
    <w:basedOn w:val="a3"/>
    <w:rsid w:val="00AA293B"/>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A293B"/>
    <w:pPr>
      <w:spacing w:before="100" w:beforeAutospacing="1" w:after="100" w:afterAutospacing="1"/>
    </w:pPr>
  </w:style>
  <w:style w:type="paragraph" w:customStyle="1" w:styleId="wikimagtitre">
    <w:name w:val="wikimag_titre"/>
    <w:basedOn w:val="a3"/>
    <w:rsid w:val="00AA293B"/>
    <w:pPr>
      <w:spacing w:before="100" w:beforeAutospacing="1" w:after="100" w:afterAutospacing="1"/>
    </w:pPr>
  </w:style>
  <w:style w:type="paragraph" w:customStyle="1" w:styleId="ui-button-large">
    <w:name w:val="ui-button-large"/>
    <w:basedOn w:val="a3"/>
    <w:rsid w:val="00AA293B"/>
    <w:pPr>
      <w:spacing w:before="100" w:beforeAutospacing="1" w:after="100" w:afterAutospacing="1"/>
    </w:pPr>
  </w:style>
  <w:style w:type="paragraph" w:customStyle="1" w:styleId="fr-collapsible-content">
    <w:name w:val="fr-collapsible-content"/>
    <w:basedOn w:val="a3"/>
    <w:rsid w:val="00AA293B"/>
    <w:pPr>
      <w:spacing w:before="100" w:beforeAutospacing="1" w:after="100" w:afterAutospacing="1"/>
    </w:pPr>
  </w:style>
  <w:style w:type="paragraph" w:customStyle="1" w:styleId="navboxnewtitle">
    <w:name w:val="navboxnew_title"/>
    <w:basedOn w:val="a3"/>
    <w:rsid w:val="00AA293B"/>
    <w:pPr>
      <w:spacing w:before="100" w:beforeAutospacing="1" w:after="100" w:afterAutospacing="1"/>
    </w:pPr>
  </w:style>
  <w:style w:type="paragraph" w:customStyle="1" w:styleId="navboxnewtitlesub">
    <w:name w:val="navboxnew_titlesub"/>
    <w:basedOn w:val="a3"/>
    <w:rsid w:val="00AA293B"/>
    <w:pPr>
      <w:spacing w:before="100" w:beforeAutospacing="1" w:after="100" w:afterAutospacing="1"/>
    </w:pPr>
  </w:style>
  <w:style w:type="paragraph" w:customStyle="1" w:styleId="navboxnewcell">
    <w:name w:val="navboxnew_cell"/>
    <w:basedOn w:val="a3"/>
    <w:rsid w:val="00AA293B"/>
    <w:pPr>
      <w:spacing w:before="100" w:beforeAutospacing="1" w:after="100" w:afterAutospacing="1"/>
    </w:pPr>
  </w:style>
  <w:style w:type="paragraph" w:customStyle="1" w:styleId="navboxnewth">
    <w:name w:val="navboxnew_th"/>
    <w:basedOn w:val="a3"/>
    <w:rsid w:val="00AA293B"/>
    <w:pPr>
      <w:spacing w:before="100" w:beforeAutospacing="1" w:after="100" w:afterAutospacing="1"/>
    </w:pPr>
  </w:style>
  <w:style w:type="paragraph" w:customStyle="1" w:styleId="impair">
    <w:name w:val="impair"/>
    <w:basedOn w:val="a3"/>
    <w:rsid w:val="00AA293B"/>
    <w:pPr>
      <w:spacing w:before="100" w:beforeAutospacing="1" w:after="100" w:afterAutospacing="1"/>
    </w:pPr>
  </w:style>
  <w:style w:type="paragraph" w:customStyle="1" w:styleId="pair">
    <w:name w:val="pair"/>
    <w:basedOn w:val="a3"/>
    <w:rsid w:val="00AA293B"/>
    <w:pPr>
      <w:spacing w:before="100" w:beforeAutospacing="1" w:after="100" w:afterAutospacing="1"/>
    </w:pPr>
  </w:style>
  <w:style w:type="paragraph" w:customStyle="1" w:styleId="navboxnewbanner">
    <w:name w:val="navboxnew_banner"/>
    <w:basedOn w:val="a3"/>
    <w:rsid w:val="00AA293B"/>
    <w:pPr>
      <w:spacing w:before="100" w:beforeAutospacing="1" w:after="100" w:afterAutospacing="1"/>
    </w:pPr>
  </w:style>
  <w:style w:type="paragraph" w:customStyle="1" w:styleId="navboxnewimage">
    <w:name w:val="navboxnew_image"/>
    <w:basedOn w:val="a3"/>
    <w:rsid w:val="00AA293B"/>
    <w:pPr>
      <w:spacing w:before="100" w:beforeAutospacing="1" w:after="100" w:afterAutospacing="1"/>
    </w:pPr>
  </w:style>
  <w:style w:type="paragraph" w:customStyle="1" w:styleId="navboxnewrow">
    <w:name w:val="navboxnew_row"/>
    <w:basedOn w:val="a3"/>
    <w:rsid w:val="00AA293B"/>
    <w:pPr>
      <w:spacing w:before="100" w:beforeAutospacing="1" w:after="100" w:afterAutospacing="1"/>
    </w:pPr>
  </w:style>
  <w:style w:type="paragraph" w:customStyle="1" w:styleId="navboxnewie">
    <w:name w:val="navboxnew_ie"/>
    <w:basedOn w:val="a3"/>
    <w:rsid w:val="00AA293B"/>
    <w:pPr>
      <w:spacing w:before="100" w:beforeAutospacing="1" w:after="100" w:afterAutospacing="1"/>
    </w:pPr>
  </w:style>
  <w:style w:type="paragraph" w:customStyle="1" w:styleId="navboxnewinline">
    <w:name w:val="navboxnew_inline"/>
    <w:basedOn w:val="a3"/>
    <w:rsid w:val="00AA293B"/>
    <w:pPr>
      <w:spacing w:before="100" w:beforeAutospacing="1" w:after="100" w:afterAutospacing="1"/>
    </w:pPr>
  </w:style>
  <w:style w:type="paragraph" w:customStyle="1" w:styleId="ui-button-text">
    <w:name w:val="ui-button-text"/>
    <w:basedOn w:val="a3"/>
    <w:rsid w:val="00AA293B"/>
    <w:pPr>
      <w:spacing w:before="100" w:beforeAutospacing="1" w:after="100" w:afterAutospacing="1"/>
    </w:pPr>
  </w:style>
  <w:style w:type="paragraph" w:customStyle="1" w:styleId="ui-dialog-titlebar">
    <w:name w:val="ui-dialog-titlebar"/>
    <w:basedOn w:val="a3"/>
    <w:rsid w:val="00AA293B"/>
    <w:pPr>
      <w:spacing w:before="100" w:beforeAutospacing="1" w:after="100" w:afterAutospacing="1"/>
    </w:pPr>
  </w:style>
  <w:style w:type="paragraph" w:customStyle="1" w:styleId="ui-dialog-title">
    <w:name w:val="ui-dialog-title"/>
    <w:basedOn w:val="a3"/>
    <w:rsid w:val="00AA293B"/>
    <w:pPr>
      <w:spacing w:before="100" w:beforeAutospacing="1" w:after="100" w:afterAutospacing="1"/>
    </w:pPr>
  </w:style>
  <w:style w:type="paragraph" w:customStyle="1" w:styleId="ui-dialog-titlebar-close">
    <w:name w:val="ui-dialog-titlebar-close"/>
    <w:basedOn w:val="a3"/>
    <w:rsid w:val="00AA293B"/>
    <w:pPr>
      <w:spacing w:before="100" w:beforeAutospacing="1" w:after="100" w:afterAutospacing="1"/>
    </w:pPr>
  </w:style>
  <w:style w:type="paragraph" w:customStyle="1" w:styleId="ui-dialog-content">
    <w:name w:val="ui-dialog-content"/>
    <w:basedOn w:val="a3"/>
    <w:rsid w:val="00AA293B"/>
    <w:pPr>
      <w:spacing w:before="100" w:beforeAutospacing="1" w:after="100" w:afterAutospacing="1"/>
    </w:pPr>
  </w:style>
  <w:style w:type="paragraph" w:customStyle="1" w:styleId="ui-dialog-buttonpane">
    <w:name w:val="ui-dialog-buttonpane"/>
    <w:basedOn w:val="a3"/>
    <w:rsid w:val="00AA293B"/>
    <w:pPr>
      <w:spacing w:before="100" w:beforeAutospacing="1" w:after="100" w:afterAutospacing="1"/>
    </w:pPr>
  </w:style>
  <w:style w:type="paragraph" w:customStyle="1" w:styleId="fr-collapsible-toggle-keyboard">
    <w:name w:val="fr-collapsible-toggle-keyboard"/>
    <w:basedOn w:val="a3"/>
    <w:rsid w:val="00AA293B"/>
    <w:pPr>
      <w:spacing w:before="100" w:beforeAutospacing="1" w:after="100" w:afterAutospacing="1"/>
    </w:pPr>
  </w:style>
  <w:style w:type="paragraph" w:customStyle="1" w:styleId="navboxnewlast">
    <w:name w:val="navboxnew_last"/>
    <w:basedOn w:val="a3"/>
    <w:rsid w:val="00AA293B"/>
    <w:pPr>
      <w:spacing w:before="100" w:beforeAutospacing="1" w:after="100" w:afterAutospacing="1"/>
    </w:pPr>
  </w:style>
  <w:style w:type="paragraph" w:customStyle="1" w:styleId="special-label">
    <w:name w:val="special-label"/>
    <w:basedOn w:val="a3"/>
    <w:rsid w:val="00AA293B"/>
    <w:pPr>
      <w:spacing w:before="100" w:beforeAutospacing="1" w:after="100" w:afterAutospacing="1"/>
    </w:pPr>
  </w:style>
  <w:style w:type="paragraph" w:customStyle="1" w:styleId="special-query">
    <w:name w:val="special-query"/>
    <w:basedOn w:val="a3"/>
    <w:rsid w:val="00AA293B"/>
    <w:pPr>
      <w:spacing w:before="100" w:beforeAutospacing="1" w:after="100" w:afterAutospacing="1"/>
    </w:pPr>
  </w:style>
  <w:style w:type="paragraph" w:customStyle="1" w:styleId="special-hover">
    <w:name w:val="special-hover"/>
    <w:basedOn w:val="a3"/>
    <w:rsid w:val="00AA293B"/>
    <w:pPr>
      <w:spacing w:before="100" w:beforeAutospacing="1" w:after="100" w:afterAutospacing="1"/>
    </w:pPr>
  </w:style>
  <w:style w:type="paragraph" w:customStyle="1" w:styleId="mw-specialpage-summary">
    <w:name w:val="mw-specialpage-summary"/>
    <w:basedOn w:val="a3"/>
    <w:rsid w:val="00AA293B"/>
    <w:pPr>
      <w:spacing w:before="100" w:beforeAutospacing="1" w:after="100" w:afterAutospacing="1"/>
    </w:pPr>
  </w:style>
  <w:style w:type="paragraph" w:customStyle="1" w:styleId="legendlike">
    <w:name w:val="legendlike"/>
    <w:basedOn w:val="a3"/>
    <w:rsid w:val="00AA293B"/>
    <w:pPr>
      <w:spacing w:before="100" w:beforeAutospacing="1" w:after="100" w:afterAutospacing="1"/>
    </w:pPr>
  </w:style>
  <w:style w:type="paragraph" w:customStyle="1" w:styleId="legendtextlike">
    <w:name w:val="legendtextlike"/>
    <w:basedOn w:val="a3"/>
    <w:rsid w:val="00AA293B"/>
    <w:pPr>
      <w:spacing w:before="100" w:beforeAutospacing="1" w:after="100" w:afterAutospacing="1"/>
    </w:pPr>
  </w:style>
  <w:style w:type="paragraph" w:customStyle="1" w:styleId="scrollbar">
    <w:name w:val="scrollbar"/>
    <w:basedOn w:val="a3"/>
    <w:rsid w:val="00AA293B"/>
    <w:pPr>
      <w:spacing w:before="100" w:beforeAutospacing="1" w:after="100" w:afterAutospacing="1"/>
    </w:pPr>
  </w:style>
  <w:style w:type="paragraph" w:customStyle="1" w:styleId="scrollbarcontainer">
    <w:name w:val="scrollbarcontainer"/>
    <w:basedOn w:val="a3"/>
    <w:rsid w:val="00AA293B"/>
    <w:pPr>
      <w:spacing w:before="100" w:beforeAutospacing="1" w:after="100" w:afterAutospacing="1"/>
    </w:pPr>
  </w:style>
  <w:style w:type="paragraph" w:customStyle="1" w:styleId="magnify">
    <w:name w:val="magnify"/>
    <w:basedOn w:val="a3"/>
    <w:rsid w:val="00AA293B"/>
    <w:pPr>
      <w:spacing w:before="100" w:beforeAutospacing="1" w:after="100" w:afterAutospacing="1"/>
    </w:pPr>
  </w:style>
  <w:style w:type="paragraph" w:customStyle="1" w:styleId="infoboximage">
    <w:name w:val="infoboximage"/>
    <w:basedOn w:val="a3"/>
    <w:rsid w:val="00AA293B"/>
    <w:pPr>
      <w:spacing w:before="100" w:beforeAutospacing="1" w:after="100" w:afterAutospacing="1"/>
    </w:pPr>
  </w:style>
  <w:style w:type="paragraph" w:customStyle="1" w:styleId="infoboxsoustitre">
    <w:name w:val="infoboxsoustitre"/>
    <w:basedOn w:val="a3"/>
    <w:rsid w:val="00AA293B"/>
    <w:pPr>
      <w:spacing w:before="100" w:beforeAutospacing="1" w:after="100" w:afterAutospacing="1"/>
    </w:pPr>
  </w:style>
  <w:style w:type="paragraph" w:customStyle="1" w:styleId="latitude">
    <w:name w:val="latitude"/>
    <w:basedOn w:val="a3"/>
    <w:rsid w:val="00AA293B"/>
    <w:pPr>
      <w:spacing w:before="100" w:beforeAutospacing="1" w:after="100" w:afterAutospacing="1"/>
    </w:pPr>
  </w:style>
  <w:style w:type="paragraph" w:customStyle="1" w:styleId="entete">
    <w:name w:val="entete"/>
    <w:basedOn w:val="a3"/>
    <w:rsid w:val="00AA293B"/>
    <w:pPr>
      <w:spacing w:before="100" w:beforeAutospacing="1" w:after="100" w:afterAutospacing="1"/>
    </w:pPr>
  </w:style>
  <w:style w:type="paragraph" w:customStyle="1" w:styleId="media">
    <w:name w:val="media"/>
    <w:basedOn w:val="a3"/>
    <w:rsid w:val="00AA293B"/>
    <w:pPr>
      <w:spacing w:before="100" w:beforeAutospacing="1" w:after="100" w:afterAutospacing="1"/>
    </w:pPr>
  </w:style>
  <w:style w:type="paragraph" w:customStyle="1" w:styleId="thumbimage">
    <w:name w:val="thumbimage"/>
    <w:basedOn w:val="a3"/>
    <w:rsid w:val="00AA293B"/>
    <w:pPr>
      <w:spacing w:before="100" w:beforeAutospacing="1" w:after="100" w:afterAutospacing="1"/>
    </w:pPr>
  </w:style>
  <w:style w:type="paragraph" w:customStyle="1" w:styleId="thumbinner">
    <w:name w:val="thumbinner"/>
    <w:basedOn w:val="a3"/>
    <w:rsid w:val="00AA293B"/>
    <w:pPr>
      <w:spacing w:before="100" w:beforeAutospacing="1" w:after="100" w:afterAutospacing="1"/>
    </w:pPr>
  </w:style>
  <w:style w:type="paragraph" w:customStyle="1" w:styleId="thumb">
    <w:name w:val="thumb"/>
    <w:basedOn w:val="a3"/>
    <w:rsid w:val="00AA293B"/>
    <w:pPr>
      <w:spacing w:before="100" w:beforeAutospacing="1" w:after="100" w:afterAutospacing="1"/>
    </w:pPr>
  </w:style>
  <w:style w:type="paragraph" w:customStyle="1" w:styleId="thumbcaption">
    <w:name w:val="thumbcaption"/>
    <w:basedOn w:val="a3"/>
    <w:rsid w:val="00AA293B"/>
    <w:pPr>
      <w:spacing w:before="100" w:beforeAutospacing="1" w:after="100" w:afterAutospacing="1"/>
    </w:pPr>
  </w:style>
  <w:style w:type="paragraph" w:customStyle="1" w:styleId="legend">
    <w:name w:val="legend"/>
    <w:basedOn w:val="a3"/>
    <w:rsid w:val="00AA293B"/>
    <w:pPr>
      <w:spacing w:before="100" w:beforeAutospacing="1" w:after="100" w:afterAutospacing="1"/>
    </w:pPr>
  </w:style>
  <w:style w:type="paragraph" w:customStyle="1" w:styleId="image2">
    <w:name w:val="image2"/>
    <w:basedOn w:val="a3"/>
    <w:rsid w:val="00AA293B"/>
    <w:pPr>
      <w:spacing w:before="100" w:beforeAutospacing="1" w:after="100" w:afterAutospacing="1"/>
    </w:pPr>
  </w:style>
  <w:style w:type="paragraph" w:customStyle="1" w:styleId="hr">
    <w:name w:val="hr"/>
    <w:basedOn w:val="a3"/>
    <w:rsid w:val="00AA293B"/>
    <w:pPr>
      <w:spacing w:before="100" w:beforeAutospacing="1" w:after="100" w:afterAutospacing="1"/>
    </w:pPr>
  </w:style>
  <w:style w:type="paragraph" w:customStyle="1" w:styleId="navbar">
    <w:name w:val="navbar"/>
    <w:basedOn w:val="a3"/>
    <w:rsid w:val="00AA293B"/>
    <w:pPr>
      <w:spacing w:before="100" w:beforeAutospacing="1" w:after="100" w:afterAutospacing="1"/>
    </w:pPr>
  </w:style>
  <w:style w:type="paragraph" w:customStyle="1" w:styleId="prevbloc">
    <w:name w:val="prev_bloc"/>
    <w:basedOn w:val="a3"/>
    <w:rsid w:val="00AA293B"/>
    <w:pPr>
      <w:spacing w:before="100" w:beforeAutospacing="1" w:after="100" w:afterAutospacing="1"/>
    </w:pPr>
  </w:style>
  <w:style w:type="paragraph" w:customStyle="1" w:styleId="nextbloc">
    <w:name w:val="next_bloc"/>
    <w:basedOn w:val="a3"/>
    <w:rsid w:val="00AA293B"/>
    <w:pPr>
      <w:spacing w:before="100" w:beforeAutospacing="1" w:after="100" w:afterAutospacing="1"/>
    </w:pPr>
  </w:style>
  <w:style w:type="paragraph" w:customStyle="1" w:styleId="imgtoogle">
    <w:name w:val="img_toogle"/>
    <w:basedOn w:val="a3"/>
    <w:rsid w:val="00AA293B"/>
    <w:pPr>
      <w:spacing w:before="100" w:beforeAutospacing="1" w:after="100" w:afterAutospacing="1"/>
    </w:pPr>
  </w:style>
  <w:style w:type="paragraph" w:customStyle="1" w:styleId="atoogle">
    <w:name w:val="a_toogle"/>
    <w:basedOn w:val="a3"/>
    <w:rsid w:val="00AA293B"/>
    <w:pPr>
      <w:spacing w:before="100" w:beforeAutospacing="1" w:after="100" w:afterAutospacing="1"/>
    </w:pPr>
  </w:style>
  <w:style w:type="paragraph" w:customStyle="1" w:styleId="geopoint">
    <w:name w:val="geopoint"/>
    <w:basedOn w:val="a3"/>
    <w:rsid w:val="00AA293B"/>
    <w:pPr>
      <w:spacing w:before="100" w:beforeAutospacing="1" w:after="100" w:afterAutospacing="1"/>
    </w:pPr>
  </w:style>
  <w:style w:type="paragraph" w:customStyle="1" w:styleId="titre">
    <w:name w:val="titre"/>
    <w:basedOn w:val="a3"/>
    <w:rsid w:val="00AA293B"/>
    <w:pPr>
      <w:spacing w:before="100" w:beforeAutospacing="1" w:after="100" w:afterAutospacing="1"/>
    </w:pPr>
  </w:style>
  <w:style w:type="paragraph" w:customStyle="1" w:styleId="ui-icon-closethick">
    <w:name w:val="ui-icon-closethick"/>
    <w:basedOn w:val="a3"/>
    <w:rsid w:val="00AA293B"/>
    <w:pPr>
      <w:spacing w:before="100" w:beforeAutospacing="1" w:after="100" w:afterAutospacing="1"/>
    </w:pPr>
  </w:style>
  <w:style w:type="paragraph" w:customStyle="1" w:styleId="taxoboxclassification">
    <w:name w:val="taxobox_classification"/>
    <w:basedOn w:val="a3"/>
    <w:rsid w:val="00AA293B"/>
    <w:pPr>
      <w:spacing w:before="100" w:beforeAutospacing="1" w:after="100" w:afterAutospacing="1"/>
    </w:pPr>
  </w:style>
  <w:style w:type="paragraph" w:customStyle="1" w:styleId="rnormal">
    <w:name w:val="rnormal"/>
    <w:basedOn w:val="a3"/>
    <w:rsid w:val="00AA293B"/>
    <w:pPr>
      <w:spacing w:before="100" w:beforeAutospacing="1" w:after="100" w:afterAutospacing="1"/>
    </w:pPr>
  </w:style>
  <w:style w:type="paragraph" w:customStyle="1" w:styleId="alert-text">
    <w:name w:val="alert-text"/>
    <w:basedOn w:val="a3"/>
    <w:rsid w:val="00AA293B"/>
    <w:pPr>
      <w:spacing w:before="100" w:beforeAutospacing="1" w:after="100" w:afterAutospacing="1"/>
    </w:pPr>
    <w:rPr>
      <w:color w:val="000000"/>
    </w:rPr>
  </w:style>
  <w:style w:type="paragraph" w:customStyle="1" w:styleId="regardsactu">
    <w:name w:val="regards_actu"/>
    <w:basedOn w:val="a3"/>
    <w:rsid w:val="00AA293B"/>
    <w:pPr>
      <w:spacing w:before="100" w:beforeAutospacing="1" w:after="100" w:afterAutospacing="1"/>
    </w:pPr>
  </w:style>
  <w:style w:type="paragraph" w:customStyle="1" w:styleId="mw-geshi">
    <w:name w:val="mw-geshi"/>
    <w:basedOn w:val="a3"/>
    <w:rsid w:val="00AA293B"/>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A293B"/>
    <w:pPr>
      <w:spacing w:before="100" w:beforeAutospacing="1" w:after="100" w:afterAutospacing="1"/>
    </w:pPr>
    <w:rPr>
      <w:sz w:val="22"/>
      <w:szCs w:val="22"/>
    </w:rPr>
  </w:style>
  <w:style w:type="paragraph" w:customStyle="1" w:styleId="fr-collapsible-toggle1">
    <w:name w:val="fr-collapsible-toggle1"/>
    <w:basedOn w:val="a3"/>
    <w:rsid w:val="00AA293B"/>
    <w:pPr>
      <w:spacing w:before="100" w:beforeAutospacing="1" w:after="100" w:afterAutospacing="1"/>
    </w:pPr>
    <w:rPr>
      <w:sz w:val="22"/>
      <w:szCs w:val="22"/>
    </w:rPr>
  </w:style>
  <w:style w:type="paragraph" w:customStyle="1" w:styleId="fr-collapsible-toggle2">
    <w:name w:val="fr-collapsible-toggle2"/>
    <w:basedOn w:val="a3"/>
    <w:rsid w:val="00AA293B"/>
    <w:pPr>
      <w:spacing w:before="100" w:beforeAutospacing="1" w:after="100" w:afterAutospacing="1"/>
    </w:pPr>
    <w:rPr>
      <w:sz w:val="22"/>
      <w:szCs w:val="22"/>
    </w:rPr>
  </w:style>
  <w:style w:type="paragraph" w:customStyle="1" w:styleId="fr-collapsible-toggle3">
    <w:name w:val="fr-collapsible-toggle3"/>
    <w:basedOn w:val="a3"/>
    <w:rsid w:val="00AA293B"/>
    <w:pPr>
      <w:spacing w:before="100" w:beforeAutospacing="1" w:after="100" w:afterAutospacing="1"/>
    </w:pPr>
    <w:rPr>
      <w:sz w:val="22"/>
      <w:szCs w:val="22"/>
    </w:rPr>
  </w:style>
  <w:style w:type="paragraph" w:customStyle="1" w:styleId="navboxnewtitle1">
    <w:name w:val="navboxnew_title1"/>
    <w:basedOn w:val="a3"/>
    <w:rsid w:val="00AA293B"/>
    <w:pPr>
      <w:shd w:val="clear" w:color="auto" w:fill="CCCCFF"/>
      <w:spacing w:after="30"/>
      <w:jc w:val="center"/>
    </w:pPr>
    <w:rPr>
      <w:b/>
      <w:bCs/>
    </w:rPr>
  </w:style>
  <w:style w:type="paragraph" w:customStyle="1" w:styleId="navboxnewtitlesub1">
    <w:name w:val="navboxnew_titlesub1"/>
    <w:basedOn w:val="a3"/>
    <w:rsid w:val="00AA293B"/>
    <w:pPr>
      <w:spacing w:before="100" w:beforeAutospacing="1" w:after="100" w:afterAutospacing="1"/>
    </w:pPr>
    <w:rPr>
      <w:sz w:val="19"/>
      <w:szCs w:val="19"/>
    </w:rPr>
  </w:style>
  <w:style w:type="paragraph" w:customStyle="1" w:styleId="fr-collapsible-content2">
    <w:name w:val="fr-collapsible-content2"/>
    <w:basedOn w:val="a3"/>
    <w:rsid w:val="00AA293B"/>
    <w:pPr>
      <w:spacing w:before="100" w:beforeAutospacing="1" w:after="100" w:afterAutospacing="1"/>
    </w:pPr>
    <w:rPr>
      <w:sz w:val="22"/>
      <w:szCs w:val="22"/>
    </w:rPr>
  </w:style>
  <w:style w:type="paragraph" w:customStyle="1" w:styleId="navboxnewcell1">
    <w:name w:val="navboxnew_cell1"/>
    <w:basedOn w:val="a3"/>
    <w:rsid w:val="00AA293B"/>
    <w:pPr>
      <w:spacing w:before="100" w:beforeAutospacing="1" w:after="100" w:afterAutospacing="1"/>
      <w:jc w:val="center"/>
    </w:pPr>
  </w:style>
  <w:style w:type="paragraph" w:customStyle="1" w:styleId="navboxnewth1">
    <w:name w:val="navboxnew_th1"/>
    <w:basedOn w:val="a3"/>
    <w:rsid w:val="00AA293B"/>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A293B"/>
    <w:pPr>
      <w:spacing w:before="100" w:beforeAutospacing="1" w:after="100" w:afterAutospacing="1"/>
    </w:pPr>
  </w:style>
  <w:style w:type="paragraph" w:customStyle="1" w:styleId="impair1">
    <w:name w:val="impair1"/>
    <w:basedOn w:val="a3"/>
    <w:rsid w:val="00AA293B"/>
    <w:pPr>
      <w:shd w:val="clear" w:color="auto" w:fill="EEEEFF"/>
      <w:spacing w:before="100" w:beforeAutospacing="1" w:after="100" w:afterAutospacing="1"/>
    </w:pPr>
  </w:style>
  <w:style w:type="paragraph" w:customStyle="1" w:styleId="pair1">
    <w:name w:val="pair1"/>
    <w:basedOn w:val="a3"/>
    <w:rsid w:val="00AA293B"/>
    <w:pPr>
      <w:shd w:val="clear" w:color="auto" w:fill="F9F9F9"/>
      <w:spacing w:before="100" w:beforeAutospacing="1" w:after="100" w:afterAutospacing="1"/>
    </w:pPr>
  </w:style>
  <w:style w:type="paragraph" w:customStyle="1" w:styleId="navboxnewbanner1">
    <w:name w:val="navboxnew_banner1"/>
    <w:basedOn w:val="a3"/>
    <w:rsid w:val="00AA293B"/>
    <w:pPr>
      <w:shd w:val="clear" w:color="auto" w:fill="DDDDFF"/>
      <w:spacing w:after="30"/>
      <w:jc w:val="center"/>
    </w:pPr>
  </w:style>
  <w:style w:type="paragraph" w:customStyle="1" w:styleId="navboxnewimage1">
    <w:name w:val="navboxnew_image1"/>
    <w:basedOn w:val="a3"/>
    <w:rsid w:val="00AA293B"/>
    <w:pPr>
      <w:spacing w:before="100" w:beforeAutospacing="1" w:after="100" w:afterAutospacing="1"/>
    </w:pPr>
  </w:style>
  <w:style w:type="paragraph" w:customStyle="1" w:styleId="navboxnewcell2">
    <w:name w:val="navboxnew_cell2"/>
    <w:basedOn w:val="a3"/>
    <w:rsid w:val="00AA293B"/>
    <w:pPr>
      <w:spacing w:before="100" w:beforeAutospacing="1" w:after="100" w:afterAutospacing="1"/>
      <w:jc w:val="center"/>
    </w:pPr>
  </w:style>
  <w:style w:type="paragraph" w:customStyle="1" w:styleId="navboxnewie1">
    <w:name w:val="navboxnew_ie1"/>
    <w:basedOn w:val="a3"/>
    <w:rsid w:val="00AA293B"/>
    <w:pPr>
      <w:spacing w:before="100" w:beforeAutospacing="1" w:after="100" w:afterAutospacing="1"/>
    </w:pPr>
  </w:style>
  <w:style w:type="paragraph" w:customStyle="1" w:styleId="navboxnewtitle2">
    <w:name w:val="navboxnew_title2"/>
    <w:basedOn w:val="a3"/>
    <w:rsid w:val="00AA293B"/>
    <w:pPr>
      <w:shd w:val="clear" w:color="auto" w:fill="99CC99"/>
      <w:spacing w:before="100" w:beforeAutospacing="1" w:after="100" w:afterAutospacing="1"/>
    </w:pPr>
  </w:style>
  <w:style w:type="paragraph" w:customStyle="1" w:styleId="navboxnewbanner2">
    <w:name w:val="navboxnew_banner2"/>
    <w:basedOn w:val="a3"/>
    <w:rsid w:val="00AA293B"/>
    <w:pPr>
      <w:shd w:val="clear" w:color="auto" w:fill="99CC99"/>
      <w:spacing w:before="100" w:beforeAutospacing="1" w:after="100" w:afterAutospacing="1"/>
    </w:pPr>
  </w:style>
  <w:style w:type="paragraph" w:customStyle="1" w:styleId="navboxnewth2">
    <w:name w:val="navboxnew_th2"/>
    <w:basedOn w:val="a3"/>
    <w:rsid w:val="00AA293B"/>
    <w:pPr>
      <w:shd w:val="clear" w:color="auto" w:fill="B3D9B3"/>
      <w:spacing w:before="100" w:beforeAutospacing="1" w:after="100" w:afterAutospacing="1"/>
    </w:pPr>
  </w:style>
  <w:style w:type="paragraph" w:customStyle="1" w:styleId="navboxnewtitle3">
    <w:name w:val="navboxnew_title3"/>
    <w:basedOn w:val="a3"/>
    <w:rsid w:val="00AA293B"/>
    <w:pPr>
      <w:shd w:val="clear" w:color="auto" w:fill="DFEDFF"/>
      <w:spacing w:before="100" w:beforeAutospacing="1" w:after="100" w:afterAutospacing="1"/>
    </w:pPr>
  </w:style>
  <w:style w:type="paragraph" w:customStyle="1" w:styleId="navboxnewbanner3">
    <w:name w:val="navboxnew_banner3"/>
    <w:basedOn w:val="a3"/>
    <w:rsid w:val="00AA293B"/>
    <w:pPr>
      <w:shd w:val="clear" w:color="auto" w:fill="DFEDFF"/>
      <w:spacing w:before="100" w:beforeAutospacing="1" w:after="100" w:afterAutospacing="1"/>
    </w:pPr>
  </w:style>
  <w:style w:type="paragraph" w:customStyle="1" w:styleId="navboxnewth3">
    <w:name w:val="navboxnew_th3"/>
    <w:basedOn w:val="a3"/>
    <w:rsid w:val="00AA293B"/>
    <w:pPr>
      <w:shd w:val="clear" w:color="auto" w:fill="E7F2FF"/>
      <w:spacing w:before="100" w:beforeAutospacing="1" w:after="100" w:afterAutospacing="1"/>
    </w:pPr>
  </w:style>
  <w:style w:type="paragraph" w:customStyle="1" w:styleId="fr-collapsible-toggle4">
    <w:name w:val="fr-collapsible-toggle4"/>
    <w:basedOn w:val="a3"/>
    <w:rsid w:val="00AA293B"/>
    <w:pPr>
      <w:spacing w:before="100" w:beforeAutospacing="1" w:after="100" w:afterAutospacing="1"/>
    </w:pPr>
    <w:rPr>
      <w:sz w:val="22"/>
      <w:szCs w:val="22"/>
    </w:rPr>
  </w:style>
  <w:style w:type="paragraph" w:customStyle="1" w:styleId="navboxnewtitle4">
    <w:name w:val="navboxnew_title4"/>
    <w:basedOn w:val="a3"/>
    <w:rsid w:val="00AA293B"/>
    <w:pPr>
      <w:shd w:val="clear" w:color="auto" w:fill="CCCCFF"/>
      <w:spacing w:after="30"/>
      <w:jc w:val="center"/>
    </w:pPr>
    <w:rPr>
      <w:b/>
      <w:bCs/>
    </w:rPr>
  </w:style>
  <w:style w:type="paragraph" w:customStyle="1" w:styleId="navboxnewtitlesub2">
    <w:name w:val="navboxnew_titlesub2"/>
    <w:basedOn w:val="a3"/>
    <w:rsid w:val="00AA293B"/>
    <w:pPr>
      <w:spacing w:before="100" w:beforeAutospacing="1" w:after="100" w:afterAutospacing="1"/>
    </w:pPr>
    <w:rPr>
      <w:sz w:val="19"/>
      <w:szCs w:val="19"/>
    </w:rPr>
  </w:style>
  <w:style w:type="paragraph" w:customStyle="1" w:styleId="fr-collapsible-content3">
    <w:name w:val="fr-collapsible-content3"/>
    <w:basedOn w:val="a3"/>
    <w:rsid w:val="00AA293B"/>
    <w:pPr>
      <w:spacing w:before="100" w:beforeAutospacing="1" w:after="100" w:afterAutospacing="1"/>
    </w:pPr>
    <w:rPr>
      <w:sz w:val="22"/>
      <w:szCs w:val="22"/>
    </w:rPr>
  </w:style>
  <w:style w:type="paragraph" w:customStyle="1" w:styleId="navboxnewrow1">
    <w:name w:val="navboxnew_row1"/>
    <w:basedOn w:val="a3"/>
    <w:rsid w:val="00AA293B"/>
    <w:pPr>
      <w:shd w:val="clear" w:color="auto" w:fill="DDDDFF"/>
      <w:spacing w:before="100" w:beforeAutospacing="1" w:after="100" w:afterAutospacing="1"/>
    </w:pPr>
  </w:style>
  <w:style w:type="paragraph" w:customStyle="1" w:styleId="navboxnewth4">
    <w:name w:val="navboxnew_th4"/>
    <w:basedOn w:val="a3"/>
    <w:rsid w:val="00AA293B"/>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A293B"/>
    <w:pPr>
      <w:pBdr>
        <w:left w:val="single" w:sz="12" w:space="0" w:color="F9F9F9"/>
      </w:pBdr>
      <w:spacing w:before="100" w:beforeAutospacing="1" w:after="100" w:afterAutospacing="1"/>
    </w:pPr>
  </w:style>
  <w:style w:type="paragraph" w:customStyle="1" w:styleId="navboxnewinline1">
    <w:name w:val="navboxnew_inline1"/>
    <w:basedOn w:val="a3"/>
    <w:rsid w:val="00AA293B"/>
    <w:pPr>
      <w:shd w:val="clear" w:color="auto" w:fill="F9F9F9"/>
      <w:spacing w:before="100" w:beforeAutospacing="1" w:after="100" w:afterAutospacing="1"/>
    </w:pPr>
  </w:style>
  <w:style w:type="paragraph" w:customStyle="1" w:styleId="navboxnewinline2">
    <w:name w:val="navboxnew_inline2"/>
    <w:basedOn w:val="a3"/>
    <w:rsid w:val="00AA293B"/>
    <w:pPr>
      <w:shd w:val="clear" w:color="auto" w:fill="EEEEFF"/>
      <w:spacing w:before="100" w:beforeAutospacing="1" w:after="100" w:afterAutospacing="1"/>
    </w:pPr>
  </w:style>
  <w:style w:type="paragraph" w:customStyle="1" w:styleId="navboxnewimage2">
    <w:name w:val="navboxnew_image2"/>
    <w:basedOn w:val="a3"/>
    <w:rsid w:val="00AA293B"/>
    <w:pPr>
      <w:spacing w:before="100" w:beforeAutospacing="1" w:after="100" w:afterAutospacing="1"/>
    </w:pPr>
    <w:rPr>
      <w:vanish/>
    </w:rPr>
  </w:style>
  <w:style w:type="paragraph" w:customStyle="1" w:styleId="navboxnewbanner4">
    <w:name w:val="navboxnew_banner4"/>
    <w:basedOn w:val="a3"/>
    <w:rsid w:val="00AA293B"/>
    <w:pPr>
      <w:shd w:val="clear" w:color="auto" w:fill="CCCCFF"/>
      <w:spacing w:before="30"/>
      <w:jc w:val="center"/>
    </w:pPr>
  </w:style>
  <w:style w:type="paragraph" w:customStyle="1" w:styleId="navboxnew1">
    <w:name w:val="navboxnew1"/>
    <w:basedOn w:val="a3"/>
    <w:rsid w:val="00AA293B"/>
    <w:pPr>
      <w:shd w:val="clear" w:color="auto" w:fill="F9F9F9"/>
      <w:spacing w:before="100" w:beforeAutospacing="1" w:after="100" w:afterAutospacing="1"/>
    </w:pPr>
  </w:style>
  <w:style w:type="paragraph" w:customStyle="1" w:styleId="play-btn-large1">
    <w:name w:val="play-btn-large1"/>
    <w:basedOn w:val="a3"/>
    <w:rsid w:val="00AA293B"/>
    <w:pPr>
      <w:spacing w:after="100" w:afterAutospacing="1"/>
      <w:ind w:left="-525"/>
    </w:pPr>
  </w:style>
  <w:style w:type="paragraph" w:customStyle="1" w:styleId="ui-widget1">
    <w:name w:val="ui-widget1"/>
    <w:basedOn w:val="a3"/>
    <w:rsid w:val="00AA293B"/>
    <w:pPr>
      <w:spacing w:before="100" w:beforeAutospacing="1" w:after="100" w:afterAutospacing="1"/>
    </w:pPr>
    <w:rPr>
      <w:rFonts w:ascii="Arial" w:hAnsi="Arial" w:cs="Arial"/>
    </w:rPr>
  </w:style>
  <w:style w:type="paragraph" w:customStyle="1" w:styleId="ui-state-default1">
    <w:name w:val="ui-state-default1"/>
    <w:basedOn w:val="a3"/>
    <w:rsid w:val="00AA293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A293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A293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A293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A293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A293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A293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A293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A293B"/>
    <w:pPr>
      <w:spacing w:before="100" w:beforeAutospacing="1" w:after="100" w:afterAutospacing="1"/>
    </w:pPr>
    <w:rPr>
      <w:color w:val="FFFFFF"/>
    </w:rPr>
  </w:style>
  <w:style w:type="paragraph" w:customStyle="1" w:styleId="ui-state-error-text2">
    <w:name w:val="ui-state-error-text2"/>
    <w:basedOn w:val="a3"/>
    <w:rsid w:val="00AA293B"/>
    <w:pPr>
      <w:spacing w:before="100" w:beforeAutospacing="1" w:after="100" w:afterAutospacing="1"/>
    </w:pPr>
    <w:rPr>
      <w:color w:val="FFFFFF"/>
    </w:rPr>
  </w:style>
  <w:style w:type="paragraph" w:customStyle="1" w:styleId="ui-priority-primary1">
    <w:name w:val="ui-priority-primary1"/>
    <w:basedOn w:val="a3"/>
    <w:rsid w:val="00AA293B"/>
    <w:pPr>
      <w:spacing w:before="100" w:beforeAutospacing="1" w:after="100" w:afterAutospacing="1"/>
    </w:pPr>
    <w:rPr>
      <w:b/>
      <w:bCs/>
    </w:rPr>
  </w:style>
  <w:style w:type="paragraph" w:customStyle="1" w:styleId="ui-priority-primary2">
    <w:name w:val="ui-priority-primary2"/>
    <w:basedOn w:val="a3"/>
    <w:rsid w:val="00AA293B"/>
    <w:pPr>
      <w:spacing w:before="100" w:beforeAutospacing="1" w:after="100" w:afterAutospacing="1"/>
    </w:pPr>
    <w:rPr>
      <w:b/>
      <w:bCs/>
    </w:rPr>
  </w:style>
  <w:style w:type="paragraph" w:customStyle="1" w:styleId="ui-priority-secondary1">
    <w:name w:val="ui-priority-secondary1"/>
    <w:basedOn w:val="a3"/>
    <w:rsid w:val="00AA293B"/>
    <w:pPr>
      <w:spacing w:before="100" w:beforeAutospacing="1" w:after="100" w:afterAutospacing="1"/>
    </w:pPr>
  </w:style>
  <w:style w:type="paragraph" w:customStyle="1" w:styleId="ui-priority-secondary2">
    <w:name w:val="ui-priority-secondary2"/>
    <w:basedOn w:val="a3"/>
    <w:rsid w:val="00AA293B"/>
    <w:pPr>
      <w:spacing w:before="100" w:beforeAutospacing="1" w:after="100" w:afterAutospacing="1"/>
    </w:pPr>
  </w:style>
  <w:style w:type="paragraph" w:customStyle="1" w:styleId="ui-state-disabled1">
    <w:name w:val="ui-state-disabled1"/>
    <w:basedOn w:val="a3"/>
    <w:rsid w:val="00AA293B"/>
    <w:pPr>
      <w:spacing w:before="100" w:beforeAutospacing="1" w:after="100" w:afterAutospacing="1"/>
    </w:pPr>
  </w:style>
  <w:style w:type="paragraph" w:customStyle="1" w:styleId="ui-state-disabled2">
    <w:name w:val="ui-state-disabled2"/>
    <w:basedOn w:val="a3"/>
    <w:rsid w:val="00AA293B"/>
    <w:pPr>
      <w:spacing w:before="100" w:beforeAutospacing="1" w:after="100" w:afterAutospacing="1"/>
    </w:pPr>
  </w:style>
  <w:style w:type="paragraph" w:customStyle="1" w:styleId="ui-icon1">
    <w:name w:val="ui-icon1"/>
    <w:basedOn w:val="a3"/>
    <w:rsid w:val="00AA293B"/>
    <w:pPr>
      <w:spacing w:before="100" w:beforeAutospacing="1" w:after="100" w:afterAutospacing="1"/>
      <w:ind w:firstLine="7343"/>
    </w:pPr>
  </w:style>
  <w:style w:type="paragraph" w:customStyle="1" w:styleId="ui-icon2">
    <w:name w:val="ui-icon2"/>
    <w:basedOn w:val="a3"/>
    <w:rsid w:val="00AA293B"/>
    <w:pPr>
      <w:spacing w:before="100" w:beforeAutospacing="1" w:after="100" w:afterAutospacing="1"/>
      <w:ind w:firstLine="7343"/>
    </w:pPr>
  </w:style>
  <w:style w:type="paragraph" w:customStyle="1" w:styleId="ui-icon3">
    <w:name w:val="ui-icon3"/>
    <w:basedOn w:val="a3"/>
    <w:rsid w:val="00AA293B"/>
    <w:pPr>
      <w:spacing w:before="100" w:beforeAutospacing="1" w:after="100" w:afterAutospacing="1"/>
      <w:ind w:firstLine="7343"/>
    </w:pPr>
  </w:style>
  <w:style w:type="paragraph" w:customStyle="1" w:styleId="ui-icon4">
    <w:name w:val="ui-icon4"/>
    <w:basedOn w:val="a3"/>
    <w:rsid w:val="00AA293B"/>
    <w:pPr>
      <w:spacing w:before="100" w:beforeAutospacing="1" w:after="100" w:afterAutospacing="1"/>
      <w:ind w:firstLine="7343"/>
    </w:pPr>
  </w:style>
  <w:style w:type="paragraph" w:customStyle="1" w:styleId="ui-icon5">
    <w:name w:val="ui-icon5"/>
    <w:basedOn w:val="a3"/>
    <w:rsid w:val="00AA293B"/>
    <w:pPr>
      <w:spacing w:before="100" w:beforeAutospacing="1" w:after="100" w:afterAutospacing="1"/>
      <w:ind w:firstLine="7343"/>
    </w:pPr>
  </w:style>
  <w:style w:type="paragraph" w:customStyle="1" w:styleId="ui-icon6">
    <w:name w:val="ui-icon6"/>
    <w:basedOn w:val="a3"/>
    <w:rsid w:val="00AA293B"/>
    <w:pPr>
      <w:spacing w:before="100" w:beforeAutospacing="1" w:after="100" w:afterAutospacing="1"/>
      <w:ind w:firstLine="7343"/>
    </w:pPr>
  </w:style>
  <w:style w:type="paragraph" w:customStyle="1" w:styleId="ui-icon7">
    <w:name w:val="ui-icon7"/>
    <w:basedOn w:val="a3"/>
    <w:rsid w:val="00AA293B"/>
    <w:pPr>
      <w:spacing w:before="100" w:beforeAutospacing="1" w:after="100" w:afterAutospacing="1"/>
      <w:ind w:firstLine="7343"/>
    </w:pPr>
  </w:style>
  <w:style w:type="paragraph" w:customStyle="1" w:styleId="ui-icon8">
    <w:name w:val="ui-icon8"/>
    <w:basedOn w:val="a3"/>
    <w:rsid w:val="00AA293B"/>
    <w:pPr>
      <w:spacing w:before="100" w:beforeAutospacing="1" w:after="100" w:afterAutospacing="1"/>
      <w:ind w:firstLine="7343"/>
    </w:pPr>
  </w:style>
  <w:style w:type="paragraph" w:customStyle="1" w:styleId="ui-icon9">
    <w:name w:val="ui-icon9"/>
    <w:basedOn w:val="a3"/>
    <w:rsid w:val="00AA293B"/>
    <w:pPr>
      <w:spacing w:before="100" w:beforeAutospacing="1" w:after="100" w:afterAutospacing="1"/>
      <w:ind w:firstLine="7343"/>
    </w:pPr>
  </w:style>
  <w:style w:type="paragraph" w:customStyle="1" w:styleId="ui-resizable-handle1">
    <w:name w:val="ui-resizable-handle1"/>
    <w:basedOn w:val="a3"/>
    <w:rsid w:val="00AA293B"/>
    <w:pPr>
      <w:spacing w:before="100" w:beforeAutospacing="1" w:after="100" w:afterAutospacing="1"/>
    </w:pPr>
    <w:rPr>
      <w:vanish/>
      <w:sz w:val="2"/>
      <w:szCs w:val="2"/>
    </w:rPr>
  </w:style>
  <w:style w:type="paragraph" w:customStyle="1" w:styleId="ui-resizable-handle2">
    <w:name w:val="ui-resizable-handle2"/>
    <w:basedOn w:val="a3"/>
    <w:rsid w:val="00AA293B"/>
    <w:pPr>
      <w:spacing w:before="100" w:beforeAutospacing="1" w:after="100" w:afterAutospacing="1"/>
    </w:pPr>
    <w:rPr>
      <w:vanish/>
      <w:sz w:val="2"/>
      <w:szCs w:val="2"/>
    </w:rPr>
  </w:style>
  <w:style w:type="paragraph" w:customStyle="1" w:styleId="ui-button-text1">
    <w:name w:val="ui-button-text1"/>
    <w:basedOn w:val="a3"/>
    <w:rsid w:val="00AA293B"/>
    <w:pPr>
      <w:spacing w:before="100" w:beforeAutospacing="1" w:after="100" w:afterAutospacing="1"/>
    </w:pPr>
  </w:style>
  <w:style w:type="paragraph" w:customStyle="1" w:styleId="ui-button-text2">
    <w:name w:val="ui-button-text2"/>
    <w:basedOn w:val="a3"/>
    <w:rsid w:val="00AA293B"/>
    <w:pPr>
      <w:spacing w:before="100" w:beforeAutospacing="1" w:after="100" w:afterAutospacing="1"/>
    </w:pPr>
  </w:style>
  <w:style w:type="paragraph" w:customStyle="1" w:styleId="ui-button-text3">
    <w:name w:val="ui-button-text3"/>
    <w:basedOn w:val="a3"/>
    <w:rsid w:val="00AA293B"/>
    <w:pPr>
      <w:spacing w:before="100" w:beforeAutospacing="1" w:after="100" w:afterAutospacing="1"/>
      <w:ind w:firstLine="11919"/>
    </w:pPr>
  </w:style>
  <w:style w:type="paragraph" w:customStyle="1" w:styleId="ui-button-text4">
    <w:name w:val="ui-button-text4"/>
    <w:basedOn w:val="a3"/>
    <w:rsid w:val="00AA293B"/>
    <w:pPr>
      <w:spacing w:before="100" w:beforeAutospacing="1" w:after="100" w:afterAutospacing="1"/>
      <w:ind w:firstLine="11919"/>
    </w:pPr>
  </w:style>
  <w:style w:type="paragraph" w:customStyle="1" w:styleId="ui-button-text5">
    <w:name w:val="ui-button-text5"/>
    <w:basedOn w:val="a3"/>
    <w:rsid w:val="00AA293B"/>
    <w:pPr>
      <w:spacing w:before="100" w:beforeAutospacing="1" w:after="100" w:afterAutospacing="1"/>
    </w:pPr>
  </w:style>
  <w:style w:type="paragraph" w:customStyle="1" w:styleId="ui-button-text6">
    <w:name w:val="ui-button-text6"/>
    <w:basedOn w:val="a3"/>
    <w:rsid w:val="00AA293B"/>
    <w:pPr>
      <w:spacing w:before="100" w:beforeAutospacing="1" w:after="100" w:afterAutospacing="1"/>
    </w:pPr>
  </w:style>
  <w:style w:type="paragraph" w:customStyle="1" w:styleId="ui-button-text7">
    <w:name w:val="ui-button-text7"/>
    <w:basedOn w:val="a3"/>
    <w:rsid w:val="00AA293B"/>
    <w:pPr>
      <w:spacing w:before="100" w:beforeAutospacing="1" w:after="100" w:afterAutospacing="1"/>
    </w:pPr>
  </w:style>
  <w:style w:type="paragraph" w:customStyle="1" w:styleId="ui-icon10">
    <w:name w:val="ui-icon10"/>
    <w:basedOn w:val="a3"/>
    <w:rsid w:val="00AA293B"/>
    <w:pPr>
      <w:spacing w:after="100" w:afterAutospacing="1"/>
      <w:ind w:left="-120" w:firstLine="7343"/>
    </w:pPr>
  </w:style>
  <w:style w:type="paragraph" w:customStyle="1" w:styleId="ui-icon11">
    <w:name w:val="ui-icon11"/>
    <w:basedOn w:val="a3"/>
    <w:rsid w:val="00AA293B"/>
    <w:pPr>
      <w:spacing w:after="100" w:afterAutospacing="1"/>
      <w:ind w:firstLine="7343"/>
    </w:pPr>
  </w:style>
  <w:style w:type="paragraph" w:customStyle="1" w:styleId="ui-icon12">
    <w:name w:val="ui-icon12"/>
    <w:basedOn w:val="a3"/>
    <w:rsid w:val="00AA293B"/>
    <w:pPr>
      <w:spacing w:after="100" w:afterAutospacing="1"/>
      <w:ind w:firstLine="7343"/>
    </w:pPr>
  </w:style>
  <w:style w:type="paragraph" w:customStyle="1" w:styleId="ui-icon13">
    <w:name w:val="ui-icon13"/>
    <w:basedOn w:val="a3"/>
    <w:rsid w:val="00AA293B"/>
    <w:pPr>
      <w:spacing w:after="100" w:afterAutospacing="1"/>
      <w:ind w:firstLine="7343"/>
    </w:pPr>
  </w:style>
  <w:style w:type="paragraph" w:customStyle="1" w:styleId="ui-icon14">
    <w:name w:val="ui-icon14"/>
    <w:basedOn w:val="a3"/>
    <w:rsid w:val="00AA293B"/>
    <w:pPr>
      <w:spacing w:after="100" w:afterAutospacing="1"/>
      <w:ind w:firstLine="7343"/>
    </w:pPr>
  </w:style>
  <w:style w:type="paragraph" w:customStyle="1" w:styleId="ui-icon15">
    <w:name w:val="ui-icon15"/>
    <w:basedOn w:val="a3"/>
    <w:rsid w:val="00AA293B"/>
    <w:pPr>
      <w:spacing w:after="100" w:afterAutospacing="1"/>
      <w:ind w:firstLine="7343"/>
    </w:pPr>
  </w:style>
  <w:style w:type="paragraph" w:customStyle="1" w:styleId="ui-button1">
    <w:name w:val="ui-button1"/>
    <w:basedOn w:val="a3"/>
    <w:rsid w:val="00AA293B"/>
    <w:pPr>
      <w:spacing w:before="100" w:beforeAutospacing="1" w:after="100" w:afterAutospacing="1"/>
      <w:ind w:right="-72"/>
      <w:jc w:val="center"/>
    </w:pPr>
  </w:style>
  <w:style w:type="paragraph" w:customStyle="1" w:styleId="ui-button2">
    <w:name w:val="ui-button2"/>
    <w:basedOn w:val="a3"/>
    <w:rsid w:val="00AA293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A293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A293B"/>
    <w:pPr>
      <w:spacing w:before="100" w:beforeAutospacing="1" w:after="100" w:afterAutospacing="1"/>
    </w:pPr>
  </w:style>
  <w:style w:type="paragraph" w:customStyle="1" w:styleId="ui-icon16">
    <w:name w:val="ui-icon16"/>
    <w:basedOn w:val="a3"/>
    <w:rsid w:val="00AA293B"/>
    <w:pPr>
      <w:spacing w:before="100" w:beforeAutospacing="1" w:after="100" w:afterAutospacing="1"/>
      <w:ind w:firstLine="7343"/>
    </w:pPr>
  </w:style>
  <w:style w:type="paragraph" w:customStyle="1" w:styleId="ui-icon17">
    <w:name w:val="ui-icon17"/>
    <w:basedOn w:val="a3"/>
    <w:rsid w:val="00AA293B"/>
    <w:pPr>
      <w:spacing w:before="100" w:beforeAutospacing="1" w:after="100" w:afterAutospacing="1"/>
      <w:ind w:firstLine="7343"/>
    </w:pPr>
  </w:style>
  <w:style w:type="paragraph" w:customStyle="1" w:styleId="ui-icon18">
    <w:name w:val="ui-icon18"/>
    <w:basedOn w:val="a3"/>
    <w:rsid w:val="00AA293B"/>
    <w:pPr>
      <w:spacing w:before="100" w:beforeAutospacing="1" w:after="100" w:afterAutospacing="1"/>
      <w:ind w:firstLine="7343"/>
    </w:pPr>
  </w:style>
  <w:style w:type="paragraph" w:customStyle="1" w:styleId="ui-icon19">
    <w:name w:val="ui-icon19"/>
    <w:basedOn w:val="a3"/>
    <w:rsid w:val="00AA293B"/>
    <w:pPr>
      <w:spacing w:before="100" w:beforeAutospacing="1" w:after="100" w:afterAutospacing="1"/>
      <w:ind w:firstLine="7343"/>
    </w:pPr>
  </w:style>
  <w:style w:type="paragraph" w:customStyle="1" w:styleId="ui-dialog-titlebar1">
    <w:name w:val="ui-dialog-titlebar1"/>
    <w:basedOn w:val="a3"/>
    <w:rsid w:val="00AA293B"/>
    <w:pPr>
      <w:spacing w:before="100" w:beforeAutospacing="1" w:after="100" w:afterAutospacing="1"/>
    </w:pPr>
  </w:style>
  <w:style w:type="paragraph" w:customStyle="1" w:styleId="ui-dialog-title1">
    <w:name w:val="ui-dialog-title1"/>
    <w:basedOn w:val="a3"/>
    <w:rsid w:val="00AA293B"/>
  </w:style>
  <w:style w:type="paragraph" w:customStyle="1" w:styleId="ui-dialog-titlebar-close1">
    <w:name w:val="ui-dialog-titlebar-close1"/>
    <w:basedOn w:val="a3"/>
    <w:rsid w:val="00AA293B"/>
  </w:style>
  <w:style w:type="paragraph" w:customStyle="1" w:styleId="ui-dialog-titlebar-close2">
    <w:name w:val="ui-dialog-titlebar-close2"/>
    <w:basedOn w:val="a3"/>
    <w:rsid w:val="00AA293B"/>
  </w:style>
  <w:style w:type="paragraph" w:customStyle="1" w:styleId="ui-dialog-content1">
    <w:name w:val="ui-dialog-content1"/>
    <w:basedOn w:val="a3"/>
    <w:rsid w:val="00AA293B"/>
    <w:pPr>
      <w:spacing w:before="100" w:beforeAutospacing="1" w:after="100" w:afterAutospacing="1"/>
    </w:pPr>
  </w:style>
  <w:style w:type="paragraph" w:customStyle="1" w:styleId="ui-dialog-buttonpane1">
    <w:name w:val="ui-dialog-buttonpane1"/>
    <w:basedOn w:val="a3"/>
    <w:rsid w:val="00AA293B"/>
    <w:pPr>
      <w:spacing w:before="120"/>
    </w:pPr>
  </w:style>
  <w:style w:type="paragraph" w:customStyle="1" w:styleId="ui-resizable-se1">
    <w:name w:val="ui-resizable-se1"/>
    <w:basedOn w:val="a3"/>
    <w:rsid w:val="00AA293B"/>
    <w:pPr>
      <w:spacing w:before="100" w:beforeAutospacing="1" w:after="100" w:afterAutospacing="1"/>
    </w:pPr>
  </w:style>
  <w:style w:type="paragraph" w:customStyle="1" w:styleId="ui-dialog-titlebar-close3">
    <w:name w:val="ui-dialog-titlebar-close3"/>
    <w:basedOn w:val="a3"/>
    <w:rsid w:val="00AA293B"/>
  </w:style>
  <w:style w:type="paragraph" w:customStyle="1" w:styleId="ui-dialog-titlebar2">
    <w:name w:val="ui-dialog-titlebar2"/>
    <w:basedOn w:val="a3"/>
    <w:rsid w:val="00AA293B"/>
    <w:pPr>
      <w:spacing w:before="100" w:beforeAutospacing="1" w:after="100" w:afterAutospacing="1"/>
    </w:pPr>
  </w:style>
  <w:style w:type="paragraph" w:customStyle="1" w:styleId="ui-widget-header1">
    <w:name w:val="ui-widget-header1"/>
    <w:basedOn w:val="a3"/>
    <w:rsid w:val="00AA293B"/>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A293B"/>
    <w:pPr>
      <w:spacing w:before="100" w:beforeAutospacing="1" w:after="100" w:afterAutospacing="1"/>
    </w:pPr>
  </w:style>
  <w:style w:type="paragraph" w:customStyle="1" w:styleId="ui-dialog-buttonpane2">
    <w:name w:val="ui-dialog-buttonpane2"/>
    <w:basedOn w:val="a3"/>
    <w:rsid w:val="00AA293B"/>
  </w:style>
  <w:style w:type="paragraph" w:customStyle="1" w:styleId="special-label1">
    <w:name w:val="special-label1"/>
    <w:basedOn w:val="a3"/>
    <w:rsid w:val="00AA293B"/>
    <w:pPr>
      <w:spacing w:before="100" w:beforeAutospacing="1" w:after="100" w:afterAutospacing="1"/>
    </w:pPr>
    <w:rPr>
      <w:color w:val="808080"/>
    </w:rPr>
  </w:style>
  <w:style w:type="paragraph" w:customStyle="1" w:styleId="special-query1">
    <w:name w:val="special-query1"/>
    <w:basedOn w:val="a3"/>
    <w:rsid w:val="00AA293B"/>
    <w:pPr>
      <w:spacing w:before="100" w:beforeAutospacing="1" w:after="100" w:afterAutospacing="1"/>
    </w:pPr>
    <w:rPr>
      <w:i/>
      <w:iCs/>
      <w:color w:val="000000"/>
    </w:rPr>
  </w:style>
  <w:style w:type="paragraph" w:customStyle="1" w:styleId="special-hover1">
    <w:name w:val="special-hover1"/>
    <w:basedOn w:val="a3"/>
    <w:rsid w:val="00AA293B"/>
    <w:pPr>
      <w:shd w:val="clear" w:color="auto" w:fill="C0C0C0"/>
      <w:spacing w:before="100" w:beforeAutospacing="1" w:after="100" w:afterAutospacing="1"/>
    </w:pPr>
  </w:style>
  <w:style w:type="paragraph" w:customStyle="1" w:styleId="special-label2">
    <w:name w:val="special-label2"/>
    <w:basedOn w:val="a3"/>
    <w:rsid w:val="00AA293B"/>
    <w:pPr>
      <w:spacing w:before="100" w:beforeAutospacing="1" w:after="100" w:afterAutospacing="1"/>
    </w:pPr>
    <w:rPr>
      <w:color w:val="FFFFFF"/>
    </w:rPr>
  </w:style>
  <w:style w:type="paragraph" w:customStyle="1" w:styleId="special-query2">
    <w:name w:val="special-query2"/>
    <w:basedOn w:val="a3"/>
    <w:rsid w:val="00AA293B"/>
    <w:pPr>
      <w:spacing w:before="100" w:beforeAutospacing="1" w:after="100" w:afterAutospacing="1"/>
    </w:pPr>
    <w:rPr>
      <w:color w:val="FFFFFF"/>
    </w:rPr>
  </w:style>
  <w:style w:type="paragraph" w:customStyle="1" w:styleId="mw-specialpage-summary1">
    <w:name w:val="mw-specialpage-summary1"/>
    <w:basedOn w:val="a3"/>
    <w:rsid w:val="00AA293B"/>
    <w:pPr>
      <w:spacing w:before="100" w:beforeAutospacing="1" w:after="100" w:afterAutospacing="1"/>
    </w:pPr>
    <w:rPr>
      <w:vanish/>
    </w:rPr>
  </w:style>
  <w:style w:type="paragraph" w:customStyle="1" w:styleId="editsection1">
    <w:name w:val="editsection1"/>
    <w:basedOn w:val="a3"/>
    <w:rsid w:val="00AA293B"/>
    <w:pPr>
      <w:spacing w:before="100" w:beforeAutospacing="1" w:after="100" w:afterAutospacing="1"/>
    </w:pPr>
    <w:rPr>
      <w:sz w:val="20"/>
      <w:szCs w:val="20"/>
    </w:rPr>
  </w:style>
  <w:style w:type="paragraph" w:customStyle="1" w:styleId="mw-headline1">
    <w:name w:val="mw-headline1"/>
    <w:basedOn w:val="a3"/>
    <w:rsid w:val="00AA293B"/>
    <w:pPr>
      <w:spacing w:before="100" w:beforeAutospacing="1" w:after="100" w:afterAutospacing="1"/>
      <w:ind w:right="72"/>
    </w:pPr>
  </w:style>
  <w:style w:type="paragraph" w:customStyle="1" w:styleId="legendlike1">
    <w:name w:val="legendlike1"/>
    <w:basedOn w:val="a3"/>
    <w:rsid w:val="00AA293B"/>
    <w:pPr>
      <w:spacing w:after="100" w:afterAutospacing="1"/>
    </w:pPr>
  </w:style>
  <w:style w:type="paragraph" w:customStyle="1" w:styleId="legendtextlike1">
    <w:name w:val="legendtextlike1"/>
    <w:basedOn w:val="a3"/>
    <w:rsid w:val="00AA293B"/>
    <w:pPr>
      <w:shd w:val="clear" w:color="auto" w:fill="FFFFFF"/>
      <w:spacing w:before="100" w:beforeAutospacing="1" w:after="100" w:afterAutospacing="1"/>
    </w:pPr>
  </w:style>
  <w:style w:type="paragraph" w:customStyle="1" w:styleId="scrollbar1">
    <w:name w:val="scrollbar1"/>
    <w:basedOn w:val="a3"/>
    <w:rsid w:val="00AA293B"/>
    <w:pPr>
      <w:spacing w:before="100" w:beforeAutospacing="1" w:after="100" w:afterAutospacing="1"/>
    </w:pPr>
  </w:style>
  <w:style w:type="paragraph" w:customStyle="1" w:styleId="scrollbarcontainer1">
    <w:name w:val="scrollbarcontainer1"/>
    <w:basedOn w:val="a3"/>
    <w:rsid w:val="00AA293B"/>
    <w:pPr>
      <w:spacing w:before="100" w:beforeAutospacing="1" w:after="100" w:afterAutospacing="1"/>
    </w:pPr>
  </w:style>
  <w:style w:type="paragraph" w:customStyle="1" w:styleId="magnify1">
    <w:name w:val="magnify1"/>
    <w:basedOn w:val="a3"/>
    <w:rsid w:val="00AA293B"/>
    <w:pPr>
      <w:spacing w:before="100" w:beforeAutospacing="1" w:after="100" w:afterAutospacing="1"/>
    </w:pPr>
    <w:rPr>
      <w:vanish/>
    </w:rPr>
  </w:style>
  <w:style w:type="paragraph" w:customStyle="1" w:styleId="infoboximage1">
    <w:name w:val="infoboximage1"/>
    <w:basedOn w:val="a3"/>
    <w:rsid w:val="00AA293B"/>
    <w:pPr>
      <w:shd w:val="clear" w:color="auto" w:fill="FFFFFF"/>
      <w:spacing w:after="100" w:afterAutospacing="1"/>
      <w:jc w:val="center"/>
    </w:pPr>
    <w:rPr>
      <w:color w:val="000000"/>
    </w:rPr>
  </w:style>
  <w:style w:type="paragraph" w:customStyle="1" w:styleId="infoboxsoustitre1">
    <w:name w:val="infoboxsoustitre1"/>
    <w:basedOn w:val="a3"/>
    <w:rsid w:val="00AA293B"/>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A293B"/>
    <w:pPr>
      <w:spacing w:before="100" w:beforeAutospacing="1" w:after="100" w:afterAutospacing="1"/>
    </w:pPr>
  </w:style>
  <w:style w:type="paragraph" w:customStyle="1" w:styleId="entete1">
    <w:name w:val="entete1"/>
    <w:basedOn w:val="a3"/>
    <w:rsid w:val="00AA293B"/>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A293B"/>
    <w:pPr>
      <w:spacing w:before="100" w:beforeAutospacing="1" w:after="100" w:afterAutospacing="1"/>
      <w:jc w:val="center"/>
    </w:pPr>
    <w:rPr>
      <w:b/>
      <w:bCs/>
      <w:color w:val="000000"/>
    </w:rPr>
  </w:style>
  <w:style w:type="paragraph" w:customStyle="1" w:styleId="entete2">
    <w:name w:val="entete2"/>
    <w:basedOn w:val="a3"/>
    <w:rsid w:val="00AA293B"/>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A293B"/>
    <w:pPr>
      <w:spacing w:before="100" w:beforeAutospacing="1" w:after="100" w:afterAutospacing="1"/>
    </w:pPr>
  </w:style>
  <w:style w:type="paragraph" w:customStyle="1" w:styleId="thumbinner1">
    <w:name w:val="thumbinner1"/>
    <w:basedOn w:val="a3"/>
    <w:rsid w:val="00AA293B"/>
    <w:pPr>
      <w:spacing w:before="100" w:beforeAutospacing="1" w:after="100" w:afterAutospacing="1"/>
    </w:pPr>
  </w:style>
  <w:style w:type="paragraph" w:customStyle="1" w:styleId="thumb1">
    <w:name w:val="thumb1"/>
    <w:basedOn w:val="a3"/>
    <w:rsid w:val="00AA293B"/>
    <w:pPr>
      <w:spacing w:before="100" w:beforeAutospacing="1" w:after="100" w:afterAutospacing="1"/>
    </w:pPr>
  </w:style>
  <w:style w:type="paragraph" w:customStyle="1" w:styleId="thumbcaption1">
    <w:name w:val="thumbcaption1"/>
    <w:basedOn w:val="a3"/>
    <w:rsid w:val="00AA293B"/>
    <w:pPr>
      <w:spacing w:before="100" w:beforeAutospacing="1" w:after="100" w:afterAutospacing="1"/>
    </w:pPr>
    <w:rPr>
      <w:vanish/>
    </w:rPr>
  </w:style>
  <w:style w:type="paragraph" w:customStyle="1" w:styleId="legend1">
    <w:name w:val="legend1"/>
    <w:basedOn w:val="a3"/>
    <w:rsid w:val="00AA293B"/>
    <w:pPr>
      <w:spacing w:before="75" w:after="120"/>
      <w:jc w:val="center"/>
    </w:pPr>
    <w:rPr>
      <w:sz w:val="22"/>
      <w:szCs w:val="22"/>
    </w:rPr>
  </w:style>
  <w:style w:type="paragraph" w:customStyle="1" w:styleId="image21">
    <w:name w:val="image21"/>
    <w:basedOn w:val="a3"/>
    <w:rsid w:val="00AA293B"/>
    <w:pPr>
      <w:spacing w:before="100" w:beforeAutospacing="1" w:after="100" w:afterAutospacing="1"/>
      <w:jc w:val="center"/>
    </w:pPr>
  </w:style>
  <w:style w:type="paragraph" w:customStyle="1" w:styleId="bloc1">
    <w:name w:val="bloc1"/>
    <w:basedOn w:val="a3"/>
    <w:rsid w:val="00AA293B"/>
    <w:pPr>
      <w:shd w:val="clear" w:color="auto" w:fill="DFEDFF"/>
      <w:spacing w:before="75" w:after="75" w:line="264" w:lineRule="atLeast"/>
      <w:jc w:val="center"/>
    </w:pPr>
    <w:rPr>
      <w:b/>
      <w:bCs/>
    </w:rPr>
  </w:style>
  <w:style w:type="paragraph" w:customStyle="1" w:styleId="bordered1">
    <w:name w:val="bordered1"/>
    <w:basedOn w:val="a3"/>
    <w:rsid w:val="00AA293B"/>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A293B"/>
    <w:pPr>
      <w:shd w:val="clear" w:color="auto" w:fill="DFEDFF"/>
      <w:spacing w:before="75" w:after="75" w:line="15" w:lineRule="atLeast"/>
    </w:pPr>
    <w:rPr>
      <w:sz w:val="2"/>
      <w:szCs w:val="2"/>
    </w:rPr>
  </w:style>
  <w:style w:type="paragraph" w:customStyle="1" w:styleId="navbar1">
    <w:name w:val="navbar1"/>
    <w:basedOn w:val="a3"/>
    <w:rsid w:val="00AA293B"/>
    <w:pPr>
      <w:jc w:val="right"/>
    </w:pPr>
    <w:rPr>
      <w:sz w:val="19"/>
      <w:szCs w:val="19"/>
    </w:rPr>
  </w:style>
  <w:style w:type="paragraph" w:customStyle="1" w:styleId="prevbloc1">
    <w:name w:val="prev_bloc1"/>
    <w:basedOn w:val="a3"/>
    <w:rsid w:val="00AA293B"/>
    <w:pPr>
      <w:spacing w:before="100" w:beforeAutospacing="1" w:after="100" w:afterAutospacing="1"/>
    </w:pPr>
  </w:style>
  <w:style w:type="paragraph" w:customStyle="1" w:styleId="nextbloc1">
    <w:name w:val="next_bloc1"/>
    <w:basedOn w:val="a3"/>
    <w:rsid w:val="00AA293B"/>
    <w:pPr>
      <w:spacing w:before="100" w:beforeAutospacing="1" w:after="100" w:afterAutospacing="1"/>
      <w:jc w:val="right"/>
    </w:pPr>
  </w:style>
  <w:style w:type="paragraph" w:customStyle="1" w:styleId="entete3">
    <w:name w:val="entete3"/>
    <w:basedOn w:val="a3"/>
    <w:rsid w:val="00AA293B"/>
    <w:pPr>
      <w:spacing w:before="100" w:beforeAutospacing="1" w:after="100" w:afterAutospacing="1"/>
    </w:pPr>
  </w:style>
  <w:style w:type="paragraph" w:customStyle="1" w:styleId="bloc2">
    <w:name w:val="bloc2"/>
    <w:basedOn w:val="a3"/>
    <w:rsid w:val="00AA293B"/>
    <w:pPr>
      <w:spacing w:before="100" w:beforeAutospacing="1" w:after="100" w:afterAutospacing="1"/>
    </w:pPr>
  </w:style>
  <w:style w:type="paragraph" w:customStyle="1" w:styleId="taxoboxclassification1">
    <w:name w:val="taxobox_classification1"/>
    <w:basedOn w:val="a3"/>
    <w:rsid w:val="00AA293B"/>
    <w:pPr>
      <w:spacing w:before="100" w:beforeAutospacing="1" w:after="100" w:afterAutospacing="1"/>
    </w:pPr>
    <w:rPr>
      <w:i/>
      <w:iCs/>
    </w:rPr>
  </w:style>
  <w:style w:type="paragraph" w:customStyle="1" w:styleId="rnormal1">
    <w:name w:val="rnormal1"/>
    <w:basedOn w:val="a3"/>
    <w:rsid w:val="00AA293B"/>
    <w:pPr>
      <w:spacing w:before="100" w:beforeAutospacing="1" w:after="100" w:afterAutospacing="1"/>
    </w:pPr>
  </w:style>
  <w:style w:type="paragraph" w:customStyle="1" w:styleId="imgtoogle1">
    <w:name w:val="img_toogle1"/>
    <w:basedOn w:val="a3"/>
    <w:rsid w:val="00AA293B"/>
    <w:pPr>
      <w:spacing w:before="100" w:beforeAutospacing="1" w:after="100" w:afterAutospacing="1"/>
    </w:pPr>
  </w:style>
  <w:style w:type="paragraph" w:customStyle="1" w:styleId="atoogle1">
    <w:name w:val="a_toogle1"/>
    <w:basedOn w:val="a3"/>
    <w:rsid w:val="00AA293B"/>
    <w:pPr>
      <w:spacing w:before="100" w:beforeAutospacing="1" w:after="100" w:afterAutospacing="1"/>
      <w:jc w:val="center"/>
    </w:pPr>
    <w:rPr>
      <w:sz w:val="23"/>
      <w:szCs w:val="23"/>
    </w:rPr>
  </w:style>
  <w:style w:type="paragraph" w:customStyle="1" w:styleId="geopoint1">
    <w:name w:val="geopoint1"/>
    <w:basedOn w:val="a3"/>
    <w:rsid w:val="00AA293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A293B"/>
  </w:style>
  <w:style w:type="paragraph" w:customStyle="1" w:styleId="titre1">
    <w:name w:val="titre1"/>
    <w:basedOn w:val="a3"/>
    <w:rsid w:val="00AA293B"/>
    <w:pPr>
      <w:spacing w:before="48" w:after="48"/>
      <w:jc w:val="center"/>
    </w:pPr>
  </w:style>
  <w:style w:type="paragraph" w:customStyle="1" w:styleId="e6e73">
    <w:name w:val="¶e6e7аголовок 3"/>
    <w:basedOn w:val="a3"/>
    <w:next w:val="a3"/>
    <w:rsid w:val="00AA293B"/>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A293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A293B"/>
    <w:rPr>
      <w:sz w:val="17"/>
      <w:shd w:val="clear" w:color="auto" w:fill="FFFFFF"/>
    </w:rPr>
  </w:style>
  <w:style w:type="paragraph" w:customStyle="1" w:styleId="afffffffffff1">
    <w:name w:val="Подпись к таблице"/>
    <w:basedOn w:val="a3"/>
    <w:link w:val="afffffffffff0"/>
    <w:rsid w:val="00AA293B"/>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A293B"/>
    <w:rPr>
      <w:sz w:val="14"/>
      <w:shd w:val="clear" w:color="auto" w:fill="FFFFFF"/>
    </w:rPr>
  </w:style>
  <w:style w:type="paragraph" w:customStyle="1" w:styleId="6b">
    <w:name w:val="Основной текст (6)"/>
    <w:basedOn w:val="a3"/>
    <w:link w:val="6a"/>
    <w:rsid w:val="00AA293B"/>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A293B"/>
    <w:rPr>
      <w:sz w:val="22"/>
    </w:rPr>
  </w:style>
  <w:style w:type="character" w:customStyle="1" w:styleId="useremail">
    <w:name w:val="useremail"/>
    <w:rsid w:val="00AA293B"/>
    <w:rPr>
      <w:b/>
      <w:color w:val="555555"/>
    </w:rPr>
  </w:style>
  <w:style w:type="character" w:customStyle="1" w:styleId="sel1">
    <w:name w:val="sel1"/>
    <w:rsid w:val="00AA293B"/>
    <w:rPr>
      <w:shd w:val="clear" w:color="auto" w:fill="000000"/>
    </w:rPr>
  </w:style>
  <w:style w:type="character" w:customStyle="1" w:styleId="1ffffffa">
    <w:name w:val="Основной текст + Курсив1"/>
    <w:rsid w:val="00AA293B"/>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A293B"/>
    <w:rPr>
      <w:rFonts w:ascii="Times New Roman" w:hAnsi="Times New Roman"/>
      <w:b/>
      <w:i/>
      <w:spacing w:val="0"/>
      <w:sz w:val="20"/>
    </w:rPr>
  </w:style>
  <w:style w:type="character" w:customStyle="1" w:styleId="sel11">
    <w:name w:val="sel11"/>
    <w:rsid w:val="00AA293B"/>
    <w:rPr>
      <w:b/>
    </w:rPr>
  </w:style>
  <w:style w:type="character" w:customStyle="1" w:styleId="bodyouter">
    <w:name w:val="body_outer"/>
    <w:rsid w:val="00AA293B"/>
  </w:style>
  <w:style w:type="character" w:customStyle="1" w:styleId="at3">
    <w:name w:val="at3"/>
    <w:rsid w:val="00AA293B"/>
    <w:rPr>
      <w:b/>
      <w:i/>
      <w:color w:val="00008B"/>
      <w:u w:val="single"/>
    </w:rPr>
  </w:style>
  <w:style w:type="character" w:customStyle="1" w:styleId="417">
    <w:name w:val="Знак4 Знак Знак1"/>
    <w:locked/>
    <w:rsid w:val="00AA293B"/>
    <w:rPr>
      <w:rFonts w:ascii="Arial" w:hAnsi="Arial"/>
      <w:b/>
      <w:kern w:val="32"/>
      <w:sz w:val="32"/>
      <w:lang w:val="ru-RU" w:eastAsia="ru-RU"/>
    </w:rPr>
  </w:style>
  <w:style w:type="character" w:customStyle="1" w:styleId="21f4">
    <w:name w:val="Знак2 Знак Знак1"/>
    <w:locked/>
    <w:rsid w:val="00AA293B"/>
    <w:rPr>
      <w:b/>
      <w:sz w:val="27"/>
      <w:lang w:val="ru-RU" w:eastAsia="ru-RU"/>
    </w:rPr>
  </w:style>
  <w:style w:type="character" w:customStyle="1" w:styleId="ilad">
    <w:name w:val="il_ad"/>
    <w:rsid w:val="00AA293B"/>
  </w:style>
  <w:style w:type="character" w:customStyle="1" w:styleId="tooltipextranews">
    <w:name w:val="tooltip_extranews"/>
    <w:rsid w:val="00AA293B"/>
    <w:rPr>
      <w:rFonts w:ascii="Times New Roman" w:hAnsi="Times New Roman"/>
    </w:rPr>
  </w:style>
  <w:style w:type="character" w:customStyle="1" w:styleId="needref">
    <w:name w:val="need_ref"/>
    <w:rsid w:val="00AA293B"/>
    <w:rPr>
      <w:rFonts w:ascii="Times New Roman" w:hAnsi="Times New Roman"/>
    </w:rPr>
  </w:style>
  <w:style w:type="character" w:customStyle="1" w:styleId="up">
    <w:name w:val="up"/>
    <w:rsid w:val="00AA293B"/>
    <w:rPr>
      <w:rFonts w:ascii="Times New Roman" w:hAnsi="Times New Roman"/>
    </w:rPr>
  </w:style>
  <w:style w:type="character" w:customStyle="1" w:styleId="down">
    <w:name w:val="down"/>
    <w:rsid w:val="00AA293B"/>
    <w:rPr>
      <w:rFonts w:ascii="Times New Roman" w:hAnsi="Times New Roman"/>
    </w:rPr>
  </w:style>
  <w:style w:type="character" w:customStyle="1" w:styleId="ref">
    <w:name w:val="ref"/>
    <w:rsid w:val="00AA293B"/>
    <w:rPr>
      <w:rFonts w:ascii="Times New Roman" w:hAnsi="Times New Roman"/>
    </w:rPr>
  </w:style>
  <w:style w:type="character" w:customStyle="1" w:styleId="up1">
    <w:name w:val="up1"/>
    <w:rsid w:val="00AA293B"/>
    <w:rPr>
      <w:rFonts w:ascii="Times New Roman" w:hAnsi="Times New Roman"/>
      <w:color w:val="0645AD"/>
    </w:rPr>
  </w:style>
  <w:style w:type="character" w:customStyle="1" w:styleId="down1">
    <w:name w:val="down1"/>
    <w:rsid w:val="00AA293B"/>
    <w:rPr>
      <w:rFonts w:ascii="Times New Roman" w:hAnsi="Times New Roman"/>
      <w:color w:val="0645AD"/>
    </w:rPr>
  </w:style>
  <w:style w:type="character" w:customStyle="1" w:styleId="up2">
    <w:name w:val="up2"/>
    <w:rsid w:val="00AA293B"/>
    <w:rPr>
      <w:rFonts w:ascii="Times New Roman" w:hAnsi="Times New Roman"/>
      <w:vanish/>
    </w:rPr>
  </w:style>
  <w:style w:type="character" w:customStyle="1" w:styleId="down2">
    <w:name w:val="down2"/>
    <w:rsid w:val="00AA293B"/>
    <w:rPr>
      <w:rFonts w:ascii="Times New Roman" w:hAnsi="Times New Roman"/>
      <w:vanish/>
    </w:rPr>
  </w:style>
  <w:style w:type="character" w:customStyle="1" w:styleId="toctoggle">
    <w:name w:val="toctoggle"/>
    <w:rsid w:val="00AA293B"/>
    <w:rPr>
      <w:rFonts w:ascii="Times New Roman" w:hAnsi="Times New Roman"/>
    </w:rPr>
  </w:style>
  <w:style w:type="character" w:customStyle="1" w:styleId="tocnumber">
    <w:name w:val="tocnumber"/>
    <w:rsid w:val="00AA293B"/>
    <w:rPr>
      <w:rFonts w:ascii="Times New Roman" w:hAnsi="Times New Roman"/>
    </w:rPr>
  </w:style>
  <w:style w:type="character" w:customStyle="1" w:styleId="romain1">
    <w:name w:val="romain1"/>
    <w:rsid w:val="00AA293B"/>
    <w:rPr>
      <w:rFonts w:ascii="Times New Roman" w:hAnsi="Times New Roman"/>
      <w:smallCaps/>
    </w:rPr>
  </w:style>
  <w:style w:type="character" w:customStyle="1" w:styleId="editsection2">
    <w:name w:val="editsection2"/>
    <w:rsid w:val="00AA293B"/>
    <w:rPr>
      <w:rFonts w:ascii="Times New Roman" w:hAnsi="Times New Roman"/>
    </w:rPr>
  </w:style>
  <w:style w:type="character" w:customStyle="1" w:styleId="mw-headline2">
    <w:name w:val="mw-headline2"/>
    <w:rsid w:val="00AA293B"/>
    <w:rPr>
      <w:rFonts w:ascii="Times New Roman" w:hAnsi="Times New Roman"/>
    </w:rPr>
  </w:style>
  <w:style w:type="character" w:customStyle="1" w:styleId="750">
    <w:name w:val="Основной текст (7)5"/>
    <w:rsid w:val="00AA293B"/>
    <w:rPr>
      <w:rFonts w:ascii="Times New Roman" w:hAnsi="Times New Roman"/>
      <w:spacing w:val="0"/>
      <w:sz w:val="20"/>
    </w:rPr>
  </w:style>
  <w:style w:type="character" w:customStyle="1" w:styleId="term1">
    <w:name w:val="term1"/>
    <w:rsid w:val="00AA293B"/>
    <w:rPr>
      <w:b/>
      <w:i/>
      <w:color w:val="121F48"/>
    </w:rPr>
  </w:style>
  <w:style w:type="character" w:customStyle="1" w:styleId="fontstyle290">
    <w:name w:val="fontstyle29"/>
    <w:rsid w:val="00AA293B"/>
    <w:rPr>
      <w:rFonts w:ascii="Times New Roman" w:hAnsi="Times New Roman"/>
    </w:rPr>
  </w:style>
  <w:style w:type="character" w:customStyle="1" w:styleId="4c">
    <w:name w:val="Знак4 Знак Знак"/>
    <w:locked/>
    <w:rsid w:val="00AA293B"/>
    <w:rPr>
      <w:rFonts w:ascii="Arial" w:hAnsi="Arial"/>
      <w:b/>
      <w:kern w:val="32"/>
      <w:sz w:val="32"/>
      <w:lang w:val="ru-RU" w:eastAsia="ru-RU"/>
    </w:rPr>
  </w:style>
  <w:style w:type="character" w:customStyle="1" w:styleId="2fff7">
    <w:name w:val="Знак2 Знак Знак"/>
    <w:semiHidden/>
    <w:locked/>
    <w:rsid w:val="00AA293B"/>
    <w:rPr>
      <w:rFonts w:ascii="Arial" w:hAnsi="Arial"/>
      <w:b/>
      <w:sz w:val="26"/>
      <w:lang w:val="ru-RU" w:eastAsia="ru-RU"/>
    </w:rPr>
  </w:style>
  <w:style w:type="character" w:customStyle="1" w:styleId="-FN0">
    <w:name w:val="Текст сноски-FN Знак Знак Знак"/>
    <w:semiHidden/>
    <w:locked/>
    <w:rsid w:val="00AA293B"/>
    <w:rPr>
      <w:lang w:eastAsia="ru-RU"/>
    </w:rPr>
  </w:style>
  <w:style w:type="character" w:customStyle="1" w:styleId="style50">
    <w:name w:val="style5"/>
    <w:rsid w:val="00AA293B"/>
  </w:style>
  <w:style w:type="character" w:customStyle="1" w:styleId="721">
    <w:name w:val="Основной текст (7)2"/>
    <w:rsid w:val="00AA293B"/>
    <w:rPr>
      <w:rFonts w:ascii="Times New Roman" w:hAnsi="Times New Roman"/>
      <w:spacing w:val="0"/>
      <w:sz w:val="20"/>
    </w:rPr>
  </w:style>
  <w:style w:type="character" w:customStyle="1" w:styleId="760">
    <w:name w:val="Основной текст (7)6"/>
    <w:rsid w:val="00AA293B"/>
    <w:rPr>
      <w:rFonts w:ascii="Times New Roman" w:hAnsi="Times New Roman"/>
      <w:spacing w:val="0"/>
      <w:sz w:val="20"/>
    </w:rPr>
  </w:style>
  <w:style w:type="character" w:customStyle="1" w:styleId="Absatz-Standardschriftart">
    <w:name w:val="Absatz-Standardschriftart"/>
    <w:rsid w:val="00AA293B"/>
  </w:style>
  <w:style w:type="character" w:customStyle="1" w:styleId="WW-Absatz-Standardschriftart">
    <w:name w:val="WW-Absatz-Standardschriftart"/>
    <w:rsid w:val="00AA293B"/>
  </w:style>
  <w:style w:type="character" w:customStyle="1" w:styleId="FontStyle23">
    <w:name w:val="Font Style23"/>
    <w:rsid w:val="00AA293B"/>
    <w:rPr>
      <w:rFonts w:ascii="Times New Roman" w:hAnsi="Times New Roman"/>
      <w:b/>
      <w:sz w:val="20"/>
    </w:rPr>
  </w:style>
  <w:style w:type="character" w:customStyle="1" w:styleId="b-serp-urlitem">
    <w:name w:val="b-serp-url__item"/>
    <w:rsid w:val="00AA293B"/>
    <w:rPr>
      <w:rFonts w:ascii="Times New Roman" w:hAnsi="Times New Roman"/>
    </w:rPr>
  </w:style>
  <w:style w:type="character" w:customStyle="1" w:styleId="79">
    <w:name w:val="Основной текст (7)9"/>
    <w:rsid w:val="00AA293B"/>
    <w:rPr>
      <w:rFonts w:ascii="Times New Roman" w:hAnsi="Times New Roman"/>
      <w:spacing w:val="0"/>
      <w:sz w:val="20"/>
    </w:rPr>
  </w:style>
  <w:style w:type="character" w:customStyle="1" w:styleId="afffffffffff2">
    <w:name w:val="пример"/>
    <w:rsid w:val="00AA293B"/>
    <w:rPr>
      <w:rFonts w:ascii="Times New Roman" w:hAnsi="Times New Roman"/>
    </w:rPr>
  </w:style>
  <w:style w:type="character" w:customStyle="1" w:styleId="first-letter">
    <w:name w:val="first-letter"/>
    <w:rsid w:val="00AA293B"/>
  </w:style>
  <w:style w:type="character" w:customStyle="1" w:styleId="indicateur-langue1">
    <w:name w:val="indicateur-langue1"/>
    <w:rsid w:val="00AA293B"/>
    <w:rPr>
      <w:rFonts w:ascii="Courier New" w:hAnsi="Courier New"/>
      <w:b/>
      <w:sz w:val="24"/>
    </w:rPr>
  </w:style>
  <w:style w:type="character" w:customStyle="1" w:styleId="italique1">
    <w:name w:val="italique1"/>
    <w:rsid w:val="00AA293B"/>
    <w:rPr>
      <w:i/>
    </w:rPr>
  </w:style>
  <w:style w:type="character" w:customStyle="1" w:styleId="hl21">
    <w:name w:val="hl21"/>
    <w:rsid w:val="00AA293B"/>
    <w:rPr>
      <w:b/>
      <w:sz w:val="24"/>
    </w:rPr>
  </w:style>
  <w:style w:type="character" w:customStyle="1" w:styleId="m1">
    <w:name w:val="m1"/>
    <w:rsid w:val="00AA293B"/>
    <w:rPr>
      <w:rFonts w:ascii="Tahoma" w:hAnsi="Tahoma"/>
      <w:sz w:val="18"/>
      <w:u w:val="none"/>
    </w:rPr>
  </w:style>
  <w:style w:type="character" w:customStyle="1" w:styleId="trd12">
    <w:name w:val="trd12"/>
    <w:rsid w:val="00AA293B"/>
  </w:style>
  <w:style w:type="character" w:customStyle="1" w:styleId="mr1">
    <w:name w:val="mr1"/>
    <w:rsid w:val="00AA293B"/>
    <w:rPr>
      <w:rFonts w:ascii="Tahoma" w:hAnsi="Tahoma"/>
      <w:color w:val="800000"/>
      <w:sz w:val="18"/>
      <w:u w:val="none"/>
    </w:rPr>
  </w:style>
  <w:style w:type="character" w:customStyle="1" w:styleId="trd121">
    <w:name w:val="trd121"/>
    <w:rsid w:val="00AA293B"/>
    <w:rPr>
      <w:rFonts w:ascii="Arial" w:hAnsi="Arial"/>
      <w:b/>
      <w:color w:val="800000"/>
      <w:sz w:val="18"/>
      <w:u w:val="none"/>
    </w:rPr>
  </w:style>
  <w:style w:type="character" w:customStyle="1" w:styleId="hlnormal">
    <w:name w:val="hlnormal"/>
    <w:rsid w:val="00AA293B"/>
  </w:style>
  <w:style w:type="character" w:customStyle="1" w:styleId="bod1">
    <w:name w:val="bod1"/>
    <w:rsid w:val="00AA293B"/>
  </w:style>
  <w:style w:type="paragraph" w:customStyle="1" w:styleId="914">
    <w:name w:val="Знак91"/>
    <w:basedOn w:val="a3"/>
    <w:rsid w:val="00AA293B"/>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A293B"/>
    <w:rPr>
      <w:rFonts w:ascii="Arial" w:hAnsi="Arial"/>
      <w:b/>
      <w:kern w:val="32"/>
      <w:sz w:val="32"/>
      <w:lang w:val="ru-RU" w:eastAsia="ru-RU"/>
    </w:rPr>
  </w:style>
  <w:style w:type="character" w:customStyle="1" w:styleId="2114">
    <w:name w:val="Знак2 Знак Знак11"/>
    <w:locked/>
    <w:rsid w:val="00AA293B"/>
    <w:rPr>
      <w:b/>
      <w:sz w:val="27"/>
      <w:lang w:val="ru-RU" w:eastAsia="ru-RU"/>
    </w:rPr>
  </w:style>
  <w:style w:type="character" w:customStyle="1" w:styleId="422">
    <w:name w:val="Знак4 Знак Знак2"/>
    <w:locked/>
    <w:rsid w:val="00AA293B"/>
    <w:rPr>
      <w:rFonts w:ascii="Arial" w:hAnsi="Arial"/>
      <w:b/>
      <w:kern w:val="32"/>
      <w:sz w:val="32"/>
      <w:lang w:val="ru-RU" w:eastAsia="ru-RU"/>
    </w:rPr>
  </w:style>
  <w:style w:type="character" w:customStyle="1" w:styleId="22b">
    <w:name w:val="Знак2 Знак Знак2"/>
    <w:locked/>
    <w:rsid w:val="00AA293B"/>
    <w:rPr>
      <w:rFonts w:ascii="Arial" w:hAnsi="Arial"/>
      <w:b/>
      <w:sz w:val="26"/>
      <w:lang w:val="ru-RU" w:eastAsia="ru-RU"/>
    </w:rPr>
  </w:style>
  <w:style w:type="character" w:customStyle="1" w:styleId="spellingerror">
    <w:name w:val="spellingerror"/>
    <w:rsid w:val="00AA293B"/>
  </w:style>
  <w:style w:type="character" w:customStyle="1" w:styleId="contextualspellingandgrammarerror">
    <w:name w:val="contextualspellingandgrammarerror"/>
    <w:rsid w:val="00AA293B"/>
  </w:style>
  <w:style w:type="character" w:customStyle="1" w:styleId="normaltextrun1">
    <w:name w:val="normaltextrun1"/>
    <w:rsid w:val="00AA293B"/>
  </w:style>
  <w:style w:type="character" w:customStyle="1" w:styleId="eop">
    <w:name w:val="eop"/>
    <w:rsid w:val="00AA293B"/>
  </w:style>
  <w:style w:type="character" w:customStyle="1" w:styleId="PlainTextChar2">
    <w:name w:val="Plain Text Char2"/>
    <w:aliases w:val="Heading 12 Char1,Знак3 Char,Plain Text Char21,Heading 12 Char12"/>
    <w:locked/>
    <w:rsid w:val="00AA293B"/>
    <w:rPr>
      <w:rFonts w:ascii="Courier New" w:hAnsi="Courier New"/>
      <w:sz w:val="20"/>
    </w:rPr>
  </w:style>
  <w:style w:type="character" w:customStyle="1" w:styleId="FontStyle182">
    <w:name w:val="Font Style182"/>
    <w:rsid w:val="00AA293B"/>
    <w:rPr>
      <w:rFonts w:ascii="Times New Roman" w:hAnsi="Times New Roman"/>
      <w:sz w:val="18"/>
    </w:rPr>
  </w:style>
  <w:style w:type="character" w:customStyle="1" w:styleId="CommentTextChar2">
    <w:name w:val="Comment Text Char2"/>
    <w:locked/>
    <w:rsid w:val="00AA293B"/>
  </w:style>
  <w:style w:type="character" w:customStyle="1" w:styleId="HeaderChar2">
    <w:name w:val="Header Char2"/>
    <w:locked/>
    <w:rsid w:val="00AA293B"/>
    <w:rPr>
      <w:sz w:val="24"/>
    </w:rPr>
  </w:style>
  <w:style w:type="character" w:customStyle="1" w:styleId="FooterChar2">
    <w:name w:val="Footer Char2"/>
    <w:locked/>
    <w:rsid w:val="00AA293B"/>
    <w:rPr>
      <w:sz w:val="24"/>
    </w:rPr>
  </w:style>
  <w:style w:type="character" w:customStyle="1" w:styleId="EndnoteTextChar2">
    <w:name w:val="Endnote Text Char2"/>
    <w:locked/>
    <w:rsid w:val="00AA293B"/>
    <w:rPr>
      <w:color w:val="000000"/>
      <w:sz w:val="24"/>
    </w:rPr>
  </w:style>
  <w:style w:type="character" w:customStyle="1" w:styleId="MacroTextChar1">
    <w:name w:val="Macro Text Char1"/>
    <w:locked/>
    <w:rsid w:val="00AA293B"/>
    <w:rPr>
      <w:rFonts w:ascii="Courier New" w:hAnsi="Courier New"/>
      <w:sz w:val="22"/>
      <w:lang w:val="en-US" w:eastAsia="en-US"/>
    </w:rPr>
  </w:style>
  <w:style w:type="character" w:customStyle="1" w:styleId="TitleChar2">
    <w:name w:val="Title Char2"/>
    <w:locked/>
    <w:rsid w:val="00AA293B"/>
    <w:rPr>
      <w:sz w:val="24"/>
      <w:lang w:val="en-US"/>
    </w:rPr>
  </w:style>
  <w:style w:type="character" w:customStyle="1" w:styleId="SubtitleChar2">
    <w:name w:val="Subtitle Char2"/>
    <w:locked/>
    <w:rsid w:val="00AA293B"/>
    <w:rPr>
      <w:rFonts w:ascii="PragmaticaCTT" w:hAnsi="PragmaticaCTT"/>
      <w:b/>
      <w:sz w:val="24"/>
    </w:rPr>
  </w:style>
  <w:style w:type="character" w:customStyle="1" w:styleId="BodyTextFirstIndentChar2">
    <w:name w:val="Body Text First Indent Char2"/>
    <w:locked/>
    <w:rsid w:val="00AA293B"/>
    <w:rPr>
      <w:rFonts w:ascii="Times New Roman" w:hAnsi="Times New Roman"/>
      <w:sz w:val="24"/>
      <w:lang w:eastAsia="ru-RU"/>
    </w:rPr>
  </w:style>
  <w:style w:type="character" w:customStyle="1" w:styleId="BodyTextIndent2Char2">
    <w:name w:val="Body Text Indent 2 Char2"/>
    <w:locked/>
    <w:rsid w:val="00AA293B"/>
    <w:rPr>
      <w:sz w:val="24"/>
    </w:rPr>
  </w:style>
  <w:style w:type="character" w:customStyle="1" w:styleId="BodyTextIndent3Char2">
    <w:name w:val="Body Text Indent 3 Char2"/>
    <w:locked/>
    <w:rsid w:val="00AA293B"/>
    <w:rPr>
      <w:sz w:val="16"/>
    </w:rPr>
  </w:style>
  <w:style w:type="character" w:customStyle="1" w:styleId="DocumentMapChar2">
    <w:name w:val="Document Map Char2"/>
    <w:locked/>
    <w:rsid w:val="00AA293B"/>
    <w:rPr>
      <w:rFonts w:ascii="Tahoma" w:hAnsi="Tahoma"/>
    </w:rPr>
  </w:style>
  <w:style w:type="character" w:customStyle="1" w:styleId="BalloonTextChar2">
    <w:name w:val="Balloon Text Char2"/>
    <w:locked/>
    <w:rsid w:val="00AA293B"/>
    <w:rPr>
      <w:rFonts w:ascii="Tahoma" w:hAnsi="Tahoma"/>
      <w:sz w:val="16"/>
    </w:rPr>
  </w:style>
  <w:style w:type="character" w:customStyle="1" w:styleId="NoSpacingChar3">
    <w:name w:val="No Spacing Char3"/>
    <w:locked/>
    <w:rsid w:val="00AA293B"/>
    <w:rPr>
      <w:sz w:val="22"/>
      <w:lang w:val="en-US" w:eastAsia="en-US"/>
    </w:rPr>
  </w:style>
  <w:style w:type="paragraph" w:customStyle="1" w:styleId="12d">
    <w:name w:val="Подзаголовок12"/>
    <w:basedOn w:val="a3"/>
    <w:rsid w:val="00AA293B"/>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A293B"/>
    <w:rPr>
      <w:rFonts w:ascii="Times New Roman" w:hAnsi="Times New Roman"/>
      <w:sz w:val="24"/>
      <w:lang w:val="en-US"/>
    </w:rPr>
  </w:style>
  <w:style w:type="character" w:customStyle="1" w:styleId="1ffffffb">
    <w:name w:val="Заголовок Знак1"/>
    <w:rsid w:val="00AA293B"/>
    <w:rPr>
      <w:rFonts w:ascii="Calibri Light" w:hAnsi="Calibri Light"/>
      <w:spacing w:val="-10"/>
      <w:kern w:val="28"/>
      <w:sz w:val="56"/>
      <w:lang w:eastAsia="ru-RU"/>
    </w:rPr>
  </w:style>
  <w:style w:type="character" w:customStyle="1" w:styleId="QuoteChar4">
    <w:name w:val="Quote Char4"/>
    <w:link w:val="22c"/>
    <w:locked/>
    <w:rsid w:val="00AA293B"/>
    <w:rPr>
      <w:i/>
      <w:color w:val="000000"/>
    </w:rPr>
  </w:style>
  <w:style w:type="paragraph" w:customStyle="1" w:styleId="22c">
    <w:name w:val="Цитата 22"/>
    <w:basedOn w:val="a3"/>
    <w:next w:val="a3"/>
    <w:link w:val="QuoteChar4"/>
    <w:rsid w:val="00AA293B"/>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A293B"/>
    <w:rPr>
      <w:rFonts w:ascii="Calibri" w:hAnsi="Calibri" w:cs="Times New Roman"/>
      <w:i/>
      <w:color w:val="000000"/>
      <w:sz w:val="20"/>
      <w:szCs w:val="20"/>
    </w:rPr>
  </w:style>
  <w:style w:type="character" w:customStyle="1" w:styleId="IntenseQuoteChar4">
    <w:name w:val="Intense Quote Char4"/>
    <w:link w:val="2fff8"/>
    <w:locked/>
    <w:rsid w:val="00AA293B"/>
    <w:rPr>
      <w:b/>
      <w:i/>
      <w:color w:val="4F81BD"/>
    </w:rPr>
  </w:style>
  <w:style w:type="paragraph" w:customStyle="1" w:styleId="2fff8">
    <w:name w:val="Выделенная цитата2"/>
    <w:basedOn w:val="a3"/>
    <w:next w:val="a3"/>
    <w:link w:val="IntenseQuoteChar4"/>
    <w:rsid w:val="00AA293B"/>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A293B"/>
    <w:rPr>
      <w:rFonts w:ascii="Calibri" w:hAnsi="Calibri" w:cs="Times New Roman"/>
      <w:b/>
      <w:i/>
      <w:color w:val="4F81BD"/>
      <w:sz w:val="20"/>
      <w:szCs w:val="20"/>
    </w:rPr>
  </w:style>
  <w:style w:type="character" w:customStyle="1" w:styleId="5510">
    <w:name w:val="Знак Знак551"/>
    <w:locked/>
    <w:rsid w:val="00AA293B"/>
    <w:rPr>
      <w:sz w:val="24"/>
      <w:lang w:val="ru-RU" w:eastAsia="ru-RU"/>
    </w:rPr>
  </w:style>
  <w:style w:type="character" w:customStyle="1" w:styleId="6510">
    <w:name w:val="Знак Знак651"/>
    <w:locked/>
    <w:rsid w:val="00AA293B"/>
    <w:rPr>
      <w:b/>
      <w:sz w:val="27"/>
      <w:lang w:val="ru-RU" w:eastAsia="ru-RU"/>
    </w:rPr>
  </w:style>
  <w:style w:type="character" w:customStyle="1" w:styleId="6410">
    <w:name w:val="Знак Знак641"/>
    <w:locked/>
    <w:rsid w:val="00AA293B"/>
    <w:rPr>
      <w:b/>
      <w:sz w:val="28"/>
      <w:lang w:val="ru-RU" w:eastAsia="ru-RU"/>
    </w:rPr>
  </w:style>
  <w:style w:type="character" w:customStyle="1" w:styleId="631">
    <w:name w:val="Знак Знак631"/>
    <w:locked/>
    <w:rsid w:val="00AA293B"/>
    <w:rPr>
      <w:b/>
      <w:i/>
      <w:sz w:val="26"/>
      <w:lang w:val="ru-RU" w:eastAsia="ru-RU"/>
    </w:rPr>
  </w:style>
  <w:style w:type="character" w:customStyle="1" w:styleId="6210">
    <w:name w:val="Знак Знак621"/>
    <w:locked/>
    <w:rsid w:val="00AA293B"/>
    <w:rPr>
      <w:sz w:val="24"/>
      <w:lang w:val="ru-RU" w:eastAsia="ru-RU"/>
    </w:rPr>
  </w:style>
  <w:style w:type="character" w:customStyle="1" w:styleId="6010">
    <w:name w:val="Знак Знак601"/>
    <w:locked/>
    <w:rsid w:val="00AA293B"/>
    <w:rPr>
      <w:i/>
      <w:sz w:val="24"/>
      <w:lang w:val="ru-RU" w:eastAsia="ru-RU"/>
    </w:rPr>
  </w:style>
  <w:style w:type="character" w:customStyle="1" w:styleId="591">
    <w:name w:val="Знак Знак591"/>
    <w:locked/>
    <w:rsid w:val="00AA293B"/>
    <w:rPr>
      <w:rFonts w:ascii="Arial" w:hAnsi="Arial"/>
      <w:sz w:val="22"/>
      <w:lang w:val="ru-RU" w:eastAsia="ru-RU"/>
    </w:rPr>
  </w:style>
  <w:style w:type="character" w:customStyle="1" w:styleId="5810">
    <w:name w:val="Знак Знак581"/>
    <w:locked/>
    <w:rsid w:val="00AA293B"/>
    <w:rPr>
      <w:rFonts w:ascii="Courier New" w:hAnsi="Courier New"/>
      <w:lang w:val="ru-RU" w:eastAsia="ru-RU"/>
    </w:rPr>
  </w:style>
  <w:style w:type="character" w:customStyle="1" w:styleId="5710">
    <w:name w:val="Знак Знак571"/>
    <w:locked/>
    <w:rsid w:val="00AA293B"/>
    <w:rPr>
      <w:lang w:val="ru-RU" w:eastAsia="ru-RU"/>
    </w:rPr>
  </w:style>
  <w:style w:type="character" w:customStyle="1" w:styleId="5610">
    <w:name w:val="Знак Знак561"/>
    <w:locked/>
    <w:rsid w:val="00AA293B"/>
    <w:rPr>
      <w:sz w:val="24"/>
      <w:lang w:val="ru-RU" w:eastAsia="ru-RU"/>
    </w:rPr>
  </w:style>
  <w:style w:type="character" w:customStyle="1" w:styleId="5410">
    <w:name w:val="Знак Знак541"/>
    <w:locked/>
    <w:rsid w:val="00AA293B"/>
    <w:rPr>
      <w:sz w:val="24"/>
      <w:lang w:val="en-US" w:eastAsia="ru-RU"/>
    </w:rPr>
  </w:style>
  <w:style w:type="character" w:customStyle="1" w:styleId="6710">
    <w:name w:val="Знак Знак671"/>
    <w:rsid w:val="00AA293B"/>
    <w:rPr>
      <w:rFonts w:ascii="Arial" w:hAnsi="Arial"/>
      <w:b/>
      <w:sz w:val="26"/>
    </w:rPr>
  </w:style>
  <w:style w:type="character" w:customStyle="1" w:styleId="6610">
    <w:name w:val="Знак Знак661"/>
    <w:rsid w:val="00AA293B"/>
    <w:rPr>
      <w:b/>
      <w:sz w:val="28"/>
    </w:rPr>
  </w:style>
  <w:style w:type="character" w:customStyle="1" w:styleId="7010">
    <w:name w:val="Знак Знак701"/>
    <w:rsid w:val="00AA293B"/>
    <w:rPr>
      <w:rFonts w:ascii="Arial" w:hAnsi="Arial"/>
      <w:b/>
      <w:sz w:val="26"/>
    </w:rPr>
  </w:style>
  <w:style w:type="character" w:customStyle="1" w:styleId="691">
    <w:name w:val="Знак Знак691"/>
    <w:rsid w:val="00AA293B"/>
    <w:rPr>
      <w:b/>
      <w:sz w:val="28"/>
    </w:rPr>
  </w:style>
  <w:style w:type="character" w:customStyle="1" w:styleId="681">
    <w:name w:val="Знак Знак681"/>
    <w:rsid w:val="00AA293B"/>
    <w:rPr>
      <w:b/>
      <w:i/>
      <w:sz w:val="26"/>
    </w:rPr>
  </w:style>
  <w:style w:type="character" w:customStyle="1" w:styleId="2fff9">
    <w:name w:val="Текст сноски Знак2"/>
    <w:semiHidden/>
    <w:rsid w:val="00AA293B"/>
    <w:rPr>
      <w:rFonts w:ascii="Times New Roman" w:hAnsi="Times New Roman"/>
      <w:sz w:val="20"/>
    </w:rPr>
  </w:style>
  <w:style w:type="paragraph" w:customStyle="1" w:styleId="3fd">
    <w:name w:val="3"/>
    <w:basedOn w:val="a3"/>
    <w:next w:val="114"/>
    <w:rsid w:val="00AA293B"/>
    <w:pPr>
      <w:jc w:val="center"/>
    </w:pPr>
    <w:rPr>
      <w:sz w:val="28"/>
      <w:lang w:val="en-US"/>
    </w:rPr>
  </w:style>
  <w:style w:type="paragraph" w:customStyle="1" w:styleId="3fe">
    <w:name w:val="Абзац списка3"/>
    <w:basedOn w:val="a3"/>
    <w:link w:val="ListParagraphChar3"/>
    <w:rsid w:val="00AA293B"/>
    <w:pPr>
      <w:ind w:left="708"/>
    </w:pPr>
    <w:rPr>
      <w:sz w:val="20"/>
      <w:szCs w:val="20"/>
    </w:rPr>
  </w:style>
  <w:style w:type="character" w:customStyle="1" w:styleId="ListParagraphChar3">
    <w:name w:val="List Paragraph Char3"/>
    <w:link w:val="3fe"/>
    <w:locked/>
    <w:rsid w:val="00AA293B"/>
    <w:rPr>
      <w:rFonts w:ascii="Times New Roman" w:eastAsia="Times New Roman" w:hAnsi="Times New Roman" w:cs="Times New Roman"/>
      <w:sz w:val="20"/>
      <w:szCs w:val="20"/>
      <w:lang w:eastAsia="ru-RU"/>
    </w:rPr>
  </w:style>
  <w:style w:type="paragraph" w:customStyle="1" w:styleId="5a">
    <w:name w:val="Обычный5"/>
    <w:rsid w:val="00AA293B"/>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A293B"/>
    <w:rPr>
      <w:rFonts w:ascii="Times New Roman" w:hAnsi="Times New Roman"/>
    </w:rPr>
  </w:style>
  <w:style w:type="paragraph" w:customStyle="1" w:styleId="msonormal0">
    <w:name w:val="msonormal"/>
    <w:basedOn w:val="a3"/>
    <w:rsid w:val="00AA293B"/>
    <w:pPr>
      <w:spacing w:before="100" w:beforeAutospacing="1" w:after="100" w:afterAutospacing="1"/>
    </w:pPr>
  </w:style>
  <w:style w:type="table" w:customStyle="1" w:styleId="2fffa">
    <w:name w:val="Сетка таблицы2"/>
    <w:rsid w:val="00AA293B"/>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A293B"/>
    <w:rPr>
      <w:lang w:val="en-US"/>
    </w:rPr>
  </w:style>
  <w:style w:type="paragraph" w:customStyle="1" w:styleId="2fffb">
    <w:name w:val="Без интервала2"/>
    <w:link w:val="NoSpacingChar2"/>
    <w:rsid w:val="00AA293B"/>
    <w:pPr>
      <w:spacing w:beforeAutospacing="1" w:after="0" w:afterAutospacing="1" w:line="240" w:lineRule="auto"/>
    </w:pPr>
    <w:rPr>
      <w:lang w:val="en-US"/>
    </w:rPr>
  </w:style>
  <w:style w:type="paragraph" w:customStyle="1" w:styleId="21f5">
    <w:name w:val="Обычный21"/>
    <w:rsid w:val="00AA293B"/>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A293B"/>
    <w:rPr>
      <w:color w:val="808080"/>
    </w:rPr>
  </w:style>
  <w:style w:type="character" w:customStyle="1" w:styleId="2fffd">
    <w:name w:val="Слабое выделение2"/>
    <w:rsid w:val="00AA293B"/>
    <w:rPr>
      <w:i/>
      <w:color w:val="808080"/>
    </w:rPr>
  </w:style>
  <w:style w:type="character" w:customStyle="1" w:styleId="2fffe">
    <w:name w:val="Сильное выделение2"/>
    <w:rsid w:val="00AA293B"/>
    <w:rPr>
      <w:b/>
      <w:i/>
      <w:color w:val="4F81BD"/>
    </w:rPr>
  </w:style>
  <w:style w:type="character" w:customStyle="1" w:styleId="2ffff">
    <w:name w:val="Слабая ссылка2"/>
    <w:rsid w:val="00AA293B"/>
    <w:rPr>
      <w:smallCaps/>
      <w:color w:val="C0504D"/>
      <w:u w:val="single"/>
    </w:rPr>
  </w:style>
  <w:style w:type="character" w:customStyle="1" w:styleId="2ffff0">
    <w:name w:val="Сильная ссылка2"/>
    <w:rsid w:val="00AA293B"/>
    <w:rPr>
      <w:b/>
      <w:smallCaps/>
      <w:color w:val="C0504D"/>
      <w:spacing w:val="5"/>
      <w:u w:val="single"/>
    </w:rPr>
  </w:style>
  <w:style w:type="character" w:customStyle="1" w:styleId="2ffff1">
    <w:name w:val="Название книги2"/>
    <w:rsid w:val="00AA293B"/>
    <w:rPr>
      <w:b/>
      <w:smallCaps/>
      <w:spacing w:val="5"/>
    </w:rPr>
  </w:style>
  <w:style w:type="paragraph" w:customStyle="1" w:styleId="2ffff2">
    <w:name w:val="Заголовок оглавления2"/>
    <w:basedOn w:val="11"/>
    <w:next w:val="a3"/>
    <w:rsid w:val="00AA293B"/>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A293B"/>
    <w:pPr>
      <w:jc w:val="center"/>
    </w:pPr>
    <w:rPr>
      <w:sz w:val="20"/>
      <w:szCs w:val="20"/>
      <w:lang w:val="en-US"/>
    </w:rPr>
  </w:style>
  <w:style w:type="character" w:customStyle="1" w:styleId="3ff">
    <w:name w:val="Название Знак3"/>
    <w:link w:val="83"/>
    <w:locked/>
    <w:rsid w:val="00AA293B"/>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A293B"/>
    <w:pPr>
      <w:ind w:left="708"/>
    </w:pPr>
    <w:rPr>
      <w:sz w:val="20"/>
      <w:szCs w:val="20"/>
    </w:rPr>
  </w:style>
  <w:style w:type="character" w:customStyle="1" w:styleId="21f6">
    <w:name w:val="Слабое выделение21"/>
    <w:rsid w:val="00AA293B"/>
    <w:rPr>
      <w:i/>
      <w:color w:val="808080"/>
    </w:rPr>
  </w:style>
  <w:style w:type="paragraph" w:customStyle="1" w:styleId="516">
    <w:name w:val="Обычный51"/>
    <w:basedOn w:val="a3"/>
    <w:rsid w:val="00AA293B"/>
    <w:pPr>
      <w:spacing w:before="100" w:beforeAutospacing="1" w:after="100" w:afterAutospacing="1"/>
    </w:pPr>
  </w:style>
  <w:style w:type="paragraph" w:customStyle="1" w:styleId="21f7">
    <w:name w:val="Без интервала21"/>
    <w:rsid w:val="00AA293B"/>
    <w:pPr>
      <w:spacing w:after="0" w:line="240" w:lineRule="auto"/>
    </w:pPr>
    <w:rPr>
      <w:rFonts w:ascii="Calibri" w:eastAsia="Times New Roman" w:hAnsi="Calibri" w:cs="Times New Roman"/>
      <w:lang w:val="en-US"/>
    </w:rPr>
  </w:style>
  <w:style w:type="character" w:customStyle="1" w:styleId="21f8">
    <w:name w:val="Сильное выделение21"/>
    <w:rsid w:val="00AA293B"/>
    <w:rPr>
      <w:b/>
      <w:i/>
      <w:color w:val="4F81BD"/>
    </w:rPr>
  </w:style>
  <w:style w:type="paragraph" w:customStyle="1" w:styleId="2ffff3">
    <w:name w:val="Подзаголовок2"/>
    <w:basedOn w:val="a3"/>
    <w:rsid w:val="00AA293B"/>
    <w:pPr>
      <w:spacing w:line="312" w:lineRule="auto"/>
    </w:pPr>
    <w:rPr>
      <w:rFonts w:ascii="Arial" w:hAnsi="Arial" w:cs="Arial"/>
      <w:b/>
      <w:bCs/>
      <w:color w:val="000000"/>
      <w:sz w:val="20"/>
      <w:szCs w:val="20"/>
    </w:rPr>
  </w:style>
  <w:style w:type="paragraph" w:customStyle="1" w:styleId="6c">
    <w:name w:val="Обычный6"/>
    <w:basedOn w:val="a3"/>
    <w:rsid w:val="00AA293B"/>
    <w:pPr>
      <w:spacing w:before="100" w:beforeAutospacing="1" w:after="100" w:afterAutospacing="1"/>
    </w:pPr>
  </w:style>
  <w:style w:type="paragraph" w:customStyle="1" w:styleId="3ff0">
    <w:name w:val="Подзаголовок3"/>
    <w:basedOn w:val="a3"/>
    <w:rsid w:val="00AA293B"/>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A293B"/>
    <w:rPr>
      <w:rFonts w:ascii="Courier New" w:hAnsi="Courier New"/>
      <w:sz w:val="20"/>
    </w:rPr>
  </w:style>
  <w:style w:type="character" w:customStyle="1" w:styleId="3311">
    <w:name w:val="Знак3 Знак Знак Знак31"/>
    <w:locked/>
    <w:rsid w:val="00AA293B"/>
    <w:rPr>
      <w:rFonts w:ascii="Arial" w:hAnsi="Arial"/>
      <w:b/>
      <w:kern w:val="32"/>
      <w:sz w:val="32"/>
    </w:rPr>
  </w:style>
  <w:style w:type="character" w:customStyle="1" w:styleId="353">
    <w:name w:val="Знак3 Знак Знак5 Знак Знак"/>
    <w:semiHidden/>
    <w:locked/>
    <w:rsid w:val="00AA293B"/>
    <w:rPr>
      <w:rFonts w:ascii="Courier New" w:hAnsi="Courier New"/>
      <w:color w:val="000000"/>
      <w:sz w:val="24"/>
    </w:rPr>
  </w:style>
  <w:style w:type="paragraph" w:customStyle="1" w:styleId="3ff1">
    <w:name w:val="Без интервала3"/>
    <w:rsid w:val="00AA293B"/>
    <w:pPr>
      <w:spacing w:after="0" w:line="240" w:lineRule="auto"/>
    </w:pPr>
    <w:rPr>
      <w:rFonts w:ascii="Calibri" w:eastAsia="Times New Roman" w:hAnsi="Calibri" w:cs="Times New Roman"/>
      <w:lang w:val="en-US"/>
    </w:rPr>
  </w:style>
  <w:style w:type="character" w:customStyle="1" w:styleId="172">
    <w:name w:val="Знак Знак172"/>
    <w:locked/>
    <w:rsid w:val="00AA293B"/>
    <w:rPr>
      <w:sz w:val="16"/>
    </w:rPr>
  </w:style>
  <w:style w:type="paragraph" w:customStyle="1" w:styleId="233">
    <w:name w:val="Основной текст 23"/>
    <w:basedOn w:val="a3"/>
    <w:rsid w:val="00AA293B"/>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A293B"/>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A293B"/>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A293B"/>
    <w:rPr>
      <w:rFonts w:ascii="Times New Roman" w:hAnsi="Times New Roman"/>
      <w:b/>
      <w:i/>
      <w:sz w:val="26"/>
    </w:rPr>
  </w:style>
  <w:style w:type="character" w:customStyle="1" w:styleId="Heading6Char1">
    <w:name w:val="Heading 6 Char1"/>
    <w:locked/>
    <w:rsid w:val="00AA293B"/>
    <w:rPr>
      <w:rFonts w:ascii="Times New Roman" w:hAnsi="Times New Roman"/>
      <w:b/>
      <w:lang w:eastAsia="ru-RU"/>
    </w:rPr>
  </w:style>
  <w:style w:type="character" w:customStyle="1" w:styleId="Heading7Char1">
    <w:name w:val="Heading 7 Char1"/>
    <w:locked/>
    <w:rsid w:val="00AA293B"/>
    <w:rPr>
      <w:rFonts w:ascii="Times New Roman" w:hAnsi="Times New Roman"/>
      <w:sz w:val="20"/>
      <w:lang w:eastAsia="ru-RU"/>
    </w:rPr>
  </w:style>
  <w:style w:type="character" w:customStyle="1" w:styleId="Heading8Char1">
    <w:name w:val="Heading 8 Char1"/>
    <w:locked/>
    <w:rsid w:val="00AA293B"/>
    <w:rPr>
      <w:rFonts w:ascii="Calibri" w:hAnsi="Calibri"/>
      <w:i/>
      <w:sz w:val="24"/>
    </w:rPr>
  </w:style>
  <w:style w:type="character" w:customStyle="1" w:styleId="Heading9Char1">
    <w:name w:val="Heading 9 Char1"/>
    <w:locked/>
    <w:rsid w:val="00AA293B"/>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A293B"/>
    <w:rPr>
      <w:rFonts w:ascii="Times New Roman" w:hAnsi="Times New Roman"/>
      <w:sz w:val="24"/>
    </w:rPr>
  </w:style>
  <w:style w:type="character" w:customStyle="1" w:styleId="BodyText3Char2">
    <w:name w:val="Body Text 3 Char2"/>
    <w:aliases w:val="Знак5 Char2"/>
    <w:locked/>
    <w:rsid w:val="00AA293B"/>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A293B"/>
    <w:rPr>
      <w:rFonts w:ascii="Courier New" w:hAnsi="Courier New"/>
      <w:color w:val="000000"/>
      <w:sz w:val="24"/>
    </w:rPr>
  </w:style>
  <w:style w:type="character" w:customStyle="1" w:styleId="BodyTextFirstIndent2Char2">
    <w:name w:val="Body Text First Indent 2 Char2"/>
    <w:locked/>
    <w:rsid w:val="00AA293B"/>
    <w:rPr>
      <w:rFonts w:ascii="Times New Roman" w:hAnsi="Times New Roman"/>
      <w:sz w:val="24"/>
      <w:lang w:eastAsia="ru-RU"/>
    </w:rPr>
  </w:style>
  <w:style w:type="character" w:customStyle="1" w:styleId="HTMLPreformattedChar1">
    <w:name w:val="HTML Preformatted Char1"/>
    <w:locked/>
    <w:rsid w:val="00AA293B"/>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A293B"/>
    <w:rPr>
      <w:rFonts w:ascii="Cambria" w:hAnsi="Cambria"/>
      <w:b/>
      <w:kern w:val="32"/>
      <w:sz w:val="32"/>
    </w:rPr>
  </w:style>
  <w:style w:type="character" w:customStyle="1" w:styleId="Heading3Char2">
    <w:name w:val="Heading 3 Char2"/>
    <w:aliases w:val="Знак2 Char3,Heading 3 Char21"/>
    <w:locked/>
    <w:rsid w:val="00AA293B"/>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A293B"/>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A293B"/>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A293B"/>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A293B"/>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A293B"/>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A293B"/>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A293B"/>
    <w:rPr>
      <w:sz w:val="24"/>
    </w:rPr>
  </w:style>
  <w:style w:type="character" w:customStyle="1" w:styleId="3120">
    <w:name w:val="Основной текст 3 Знак12"/>
    <w:aliases w:val="Знак5 Знак11"/>
    <w:rsid w:val="00AA293B"/>
    <w:rPr>
      <w:sz w:val="16"/>
    </w:rPr>
  </w:style>
  <w:style w:type="character" w:customStyle="1" w:styleId="3140">
    <w:name w:val="Основной текст 3 Знак14"/>
    <w:aliases w:val="Знак5 Знак12,Знак5 Знак13"/>
    <w:semiHidden/>
    <w:rsid w:val="00AA293B"/>
    <w:rPr>
      <w:sz w:val="16"/>
    </w:rPr>
  </w:style>
  <w:style w:type="character" w:customStyle="1" w:styleId="CommentSubjectChar3">
    <w:name w:val="Comment Subject Char3"/>
    <w:locked/>
    <w:rsid w:val="00AA293B"/>
    <w:rPr>
      <w:sz w:val="16"/>
    </w:rPr>
  </w:style>
  <w:style w:type="character" w:customStyle="1" w:styleId="1200">
    <w:name w:val="Тема примечания Знак120"/>
    <w:semiHidden/>
    <w:rsid w:val="00AA293B"/>
    <w:rPr>
      <w:rFonts w:ascii="Times New Roman" w:hAnsi="Times New Roman"/>
      <w:b/>
      <w:sz w:val="20"/>
      <w:lang w:val="ru-RU" w:eastAsia="ru-RU"/>
    </w:rPr>
  </w:style>
  <w:style w:type="character" w:customStyle="1" w:styleId="1190">
    <w:name w:val="Тема примечания Знак119"/>
    <w:semiHidden/>
    <w:rsid w:val="00AA293B"/>
    <w:rPr>
      <w:rFonts w:ascii="Times New Roman" w:hAnsi="Times New Roman"/>
      <w:b/>
      <w:sz w:val="20"/>
      <w:lang w:val="ru-RU" w:eastAsia="ru-RU"/>
    </w:rPr>
  </w:style>
  <w:style w:type="character" w:customStyle="1" w:styleId="1180">
    <w:name w:val="Тема примечания Знак118"/>
    <w:semiHidden/>
    <w:rsid w:val="00AA293B"/>
    <w:rPr>
      <w:rFonts w:ascii="Times New Roman" w:hAnsi="Times New Roman"/>
      <w:b/>
      <w:sz w:val="20"/>
      <w:lang w:val="ru-RU" w:eastAsia="ru-RU"/>
    </w:rPr>
  </w:style>
  <w:style w:type="character" w:customStyle="1" w:styleId="1170">
    <w:name w:val="Тема примечания Знак117"/>
    <w:rsid w:val="00AA293B"/>
    <w:rPr>
      <w:rFonts w:ascii="Times New Roman" w:hAnsi="Times New Roman"/>
      <w:b/>
      <w:sz w:val="20"/>
      <w:lang w:val="ru-RU" w:eastAsia="ru-RU"/>
    </w:rPr>
  </w:style>
  <w:style w:type="character" w:customStyle="1" w:styleId="1160">
    <w:name w:val="Тема примечания Знак116"/>
    <w:semiHidden/>
    <w:rsid w:val="00AA293B"/>
    <w:rPr>
      <w:rFonts w:ascii="Times New Roman" w:hAnsi="Times New Roman"/>
      <w:b/>
      <w:sz w:val="20"/>
      <w:lang w:val="ru-RU" w:eastAsia="ru-RU"/>
    </w:rPr>
  </w:style>
  <w:style w:type="character" w:customStyle="1" w:styleId="1150">
    <w:name w:val="Тема примечания Знак115"/>
    <w:semiHidden/>
    <w:rsid w:val="00AA293B"/>
    <w:rPr>
      <w:rFonts w:ascii="Times New Roman" w:hAnsi="Times New Roman"/>
      <w:b/>
      <w:sz w:val="20"/>
      <w:lang w:val="ru-RU" w:eastAsia="ru-RU"/>
    </w:rPr>
  </w:style>
  <w:style w:type="character" w:customStyle="1" w:styleId="1140">
    <w:name w:val="Тема примечания Знак114"/>
    <w:semiHidden/>
    <w:rsid w:val="00AA293B"/>
    <w:rPr>
      <w:rFonts w:ascii="Times New Roman" w:hAnsi="Times New Roman"/>
      <w:b/>
      <w:sz w:val="20"/>
      <w:lang w:val="ru-RU" w:eastAsia="ru-RU"/>
    </w:rPr>
  </w:style>
  <w:style w:type="character" w:customStyle="1" w:styleId="1130">
    <w:name w:val="Тема примечания Знак113"/>
    <w:semiHidden/>
    <w:rsid w:val="00AA293B"/>
    <w:rPr>
      <w:rFonts w:ascii="Times New Roman" w:hAnsi="Times New Roman"/>
      <w:b/>
      <w:sz w:val="20"/>
      <w:lang w:val="ru-RU" w:eastAsia="ru-RU"/>
    </w:rPr>
  </w:style>
  <w:style w:type="character" w:customStyle="1" w:styleId="1120">
    <w:name w:val="Тема примечания Знак112"/>
    <w:semiHidden/>
    <w:rsid w:val="00AA293B"/>
    <w:rPr>
      <w:rFonts w:ascii="Times New Roman" w:hAnsi="Times New Roman"/>
      <w:b/>
      <w:sz w:val="20"/>
      <w:lang w:val="ru-RU" w:eastAsia="ru-RU"/>
    </w:rPr>
  </w:style>
  <w:style w:type="character" w:customStyle="1" w:styleId="1112">
    <w:name w:val="Тема примечания Знак111"/>
    <w:rsid w:val="00AA293B"/>
    <w:rPr>
      <w:rFonts w:ascii="Times New Roman" w:hAnsi="Times New Roman"/>
      <w:b/>
      <w:sz w:val="20"/>
      <w:lang w:val="ru-RU" w:eastAsia="ru-RU"/>
    </w:rPr>
  </w:style>
  <w:style w:type="character" w:customStyle="1" w:styleId="1101">
    <w:name w:val="Тема примечания Знак110"/>
    <w:semiHidden/>
    <w:rsid w:val="00AA293B"/>
    <w:rPr>
      <w:rFonts w:ascii="Times New Roman" w:hAnsi="Times New Roman"/>
      <w:b/>
      <w:sz w:val="20"/>
      <w:lang w:val="ru-RU" w:eastAsia="ru-RU"/>
    </w:rPr>
  </w:style>
  <w:style w:type="character" w:customStyle="1" w:styleId="192">
    <w:name w:val="Тема примечания Знак19"/>
    <w:rsid w:val="00AA293B"/>
    <w:rPr>
      <w:rFonts w:ascii="Times New Roman" w:hAnsi="Times New Roman"/>
      <w:b/>
      <w:sz w:val="20"/>
      <w:lang w:val="ru-RU" w:eastAsia="ru-RU"/>
    </w:rPr>
  </w:style>
  <w:style w:type="character" w:customStyle="1" w:styleId="182">
    <w:name w:val="Тема примечания Знак18"/>
    <w:semiHidden/>
    <w:rsid w:val="00AA293B"/>
    <w:rPr>
      <w:rFonts w:ascii="Times New Roman" w:hAnsi="Times New Roman"/>
      <w:b/>
      <w:sz w:val="20"/>
      <w:lang w:val="ru-RU" w:eastAsia="ru-RU"/>
    </w:rPr>
  </w:style>
  <w:style w:type="character" w:customStyle="1" w:styleId="173">
    <w:name w:val="Тема примечания Знак17"/>
    <w:semiHidden/>
    <w:rsid w:val="00AA293B"/>
    <w:rPr>
      <w:rFonts w:ascii="Times New Roman" w:hAnsi="Times New Roman"/>
      <w:b/>
      <w:sz w:val="20"/>
      <w:lang w:val="ru-RU" w:eastAsia="ru-RU"/>
    </w:rPr>
  </w:style>
  <w:style w:type="character" w:customStyle="1" w:styleId="163">
    <w:name w:val="Тема примечания Знак16"/>
    <w:semiHidden/>
    <w:rsid w:val="00AA293B"/>
    <w:rPr>
      <w:rFonts w:ascii="Times New Roman" w:hAnsi="Times New Roman"/>
      <w:b/>
      <w:sz w:val="20"/>
      <w:lang w:val="ru-RU" w:eastAsia="ru-RU"/>
    </w:rPr>
  </w:style>
  <w:style w:type="character" w:customStyle="1" w:styleId="152">
    <w:name w:val="Тема примечания Знак15"/>
    <w:rsid w:val="00AA293B"/>
    <w:rPr>
      <w:rFonts w:ascii="Times New Roman" w:hAnsi="Times New Roman"/>
      <w:b/>
      <w:sz w:val="20"/>
      <w:lang w:val="ru-RU" w:eastAsia="ru-RU"/>
    </w:rPr>
  </w:style>
  <w:style w:type="character" w:customStyle="1" w:styleId="146">
    <w:name w:val="Тема примечания Знак14"/>
    <w:semiHidden/>
    <w:rsid w:val="00AA293B"/>
    <w:rPr>
      <w:rFonts w:ascii="Times New Roman" w:hAnsi="Times New Roman"/>
      <w:b/>
      <w:sz w:val="20"/>
      <w:lang w:val="ru-RU" w:eastAsia="ru-RU"/>
    </w:rPr>
  </w:style>
  <w:style w:type="character" w:customStyle="1" w:styleId="138">
    <w:name w:val="Тема примечания Знак13"/>
    <w:semiHidden/>
    <w:rsid w:val="00AA293B"/>
    <w:rPr>
      <w:rFonts w:ascii="Times New Roman" w:hAnsi="Times New Roman"/>
      <w:b/>
      <w:sz w:val="20"/>
      <w:lang w:val="ru-RU" w:eastAsia="ru-RU"/>
    </w:rPr>
  </w:style>
  <w:style w:type="character" w:customStyle="1" w:styleId="12e">
    <w:name w:val="Тема примечания Знак12"/>
    <w:rsid w:val="00AA293B"/>
    <w:rPr>
      <w:rFonts w:ascii="Times New Roman" w:hAnsi="Times New Roman"/>
      <w:b/>
      <w:sz w:val="20"/>
      <w:lang w:val="ru-RU" w:eastAsia="ru-RU"/>
    </w:rPr>
  </w:style>
  <w:style w:type="character" w:customStyle="1" w:styleId="11f2">
    <w:name w:val="Тема примечания Знак11"/>
    <w:rsid w:val="00AA293B"/>
    <w:rPr>
      <w:b/>
      <w:lang w:val="ru-RU" w:eastAsia="ru-RU"/>
    </w:rPr>
  </w:style>
  <w:style w:type="character" w:customStyle="1" w:styleId="HTMLAddressChar2">
    <w:name w:val="HTML Address Char2"/>
    <w:locked/>
    <w:rsid w:val="00AA293B"/>
    <w:rPr>
      <w:i/>
      <w:sz w:val="24"/>
      <w:lang w:eastAsia="ru-RU"/>
    </w:rPr>
  </w:style>
  <w:style w:type="character" w:customStyle="1" w:styleId="HTML120">
    <w:name w:val="Адрес HTML Знак120"/>
    <w:semiHidden/>
    <w:rsid w:val="00AA293B"/>
    <w:rPr>
      <w:i/>
      <w:sz w:val="24"/>
    </w:rPr>
  </w:style>
  <w:style w:type="character" w:customStyle="1" w:styleId="HTML119">
    <w:name w:val="Адрес HTML Знак119"/>
    <w:semiHidden/>
    <w:rsid w:val="00AA293B"/>
    <w:rPr>
      <w:i/>
      <w:sz w:val="24"/>
    </w:rPr>
  </w:style>
  <w:style w:type="character" w:customStyle="1" w:styleId="HTML118">
    <w:name w:val="Адрес HTML Знак118"/>
    <w:semiHidden/>
    <w:rsid w:val="00AA293B"/>
    <w:rPr>
      <w:i/>
      <w:sz w:val="24"/>
    </w:rPr>
  </w:style>
  <w:style w:type="character" w:customStyle="1" w:styleId="HTML117">
    <w:name w:val="Адрес HTML Знак117"/>
    <w:rsid w:val="00AA293B"/>
    <w:rPr>
      <w:i/>
      <w:sz w:val="24"/>
    </w:rPr>
  </w:style>
  <w:style w:type="character" w:customStyle="1" w:styleId="HTML116">
    <w:name w:val="Адрес HTML Знак116"/>
    <w:semiHidden/>
    <w:rsid w:val="00AA293B"/>
    <w:rPr>
      <w:i/>
      <w:sz w:val="24"/>
    </w:rPr>
  </w:style>
  <w:style w:type="character" w:customStyle="1" w:styleId="HTML115">
    <w:name w:val="Адрес HTML Знак115"/>
    <w:semiHidden/>
    <w:rsid w:val="00AA293B"/>
    <w:rPr>
      <w:i/>
      <w:sz w:val="24"/>
    </w:rPr>
  </w:style>
  <w:style w:type="character" w:customStyle="1" w:styleId="HTML114">
    <w:name w:val="Адрес HTML Знак114"/>
    <w:semiHidden/>
    <w:rsid w:val="00AA293B"/>
    <w:rPr>
      <w:i/>
      <w:sz w:val="24"/>
    </w:rPr>
  </w:style>
  <w:style w:type="character" w:customStyle="1" w:styleId="HTML113">
    <w:name w:val="Адрес HTML Знак113"/>
    <w:semiHidden/>
    <w:rsid w:val="00AA293B"/>
    <w:rPr>
      <w:i/>
      <w:sz w:val="24"/>
    </w:rPr>
  </w:style>
  <w:style w:type="character" w:customStyle="1" w:styleId="HTML112">
    <w:name w:val="Адрес HTML Знак112"/>
    <w:semiHidden/>
    <w:rsid w:val="00AA293B"/>
    <w:rPr>
      <w:i/>
      <w:sz w:val="24"/>
    </w:rPr>
  </w:style>
  <w:style w:type="character" w:customStyle="1" w:styleId="HTML111">
    <w:name w:val="Адрес HTML Знак111"/>
    <w:rsid w:val="00AA293B"/>
    <w:rPr>
      <w:i/>
      <w:sz w:val="24"/>
    </w:rPr>
  </w:style>
  <w:style w:type="character" w:customStyle="1" w:styleId="HTML110">
    <w:name w:val="Адрес HTML Знак110"/>
    <w:semiHidden/>
    <w:rsid w:val="00AA293B"/>
    <w:rPr>
      <w:i/>
      <w:sz w:val="24"/>
    </w:rPr>
  </w:style>
  <w:style w:type="character" w:customStyle="1" w:styleId="HTML19">
    <w:name w:val="Адрес HTML Знак19"/>
    <w:rsid w:val="00AA293B"/>
    <w:rPr>
      <w:i/>
      <w:sz w:val="24"/>
    </w:rPr>
  </w:style>
  <w:style w:type="character" w:customStyle="1" w:styleId="HTML18">
    <w:name w:val="Адрес HTML Знак18"/>
    <w:semiHidden/>
    <w:rsid w:val="00AA293B"/>
    <w:rPr>
      <w:i/>
      <w:sz w:val="24"/>
    </w:rPr>
  </w:style>
  <w:style w:type="character" w:customStyle="1" w:styleId="HTML17">
    <w:name w:val="Адрес HTML Знак17"/>
    <w:semiHidden/>
    <w:rsid w:val="00AA293B"/>
    <w:rPr>
      <w:i/>
      <w:sz w:val="24"/>
    </w:rPr>
  </w:style>
  <w:style w:type="character" w:customStyle="1" w:styleId="HTML16">
    <w:name w:val="Адрес HTML Знак16"/>
    <w:semiHidden/>
    <w:rsid w:val="00AA293B"/>
    <w:rPr>
      <w:i/>
      <w:sz w:val="24"/>
    </w:rPr>
  </w:style>
  <w:style w:type="character" w:customStyle="1" w:styleId="HTML15">
    <w:name w:val="Адрес HTML Знак15"/>
    <w:rsid w:val="00AA293B"/>
    <w:rPr>
      <w:i/>
      <w:sz w:val="24"/>
    </w:rPr>
  </w:style>
  <w:style w:type="character" w:customStyle="1" w:styleId="HTML14">
    <w:name w:val="Адрес HTML Знак14"/>
    <w:semiHidden/>
    <w:rsid w:val="00AA293B"/>
    <w:rPr>
      <w:i/>
      <w:sz w:val="24"/>
    </w:rPr>
  </w:style>
  <w:style w:type="character" w:customStyle="1" w:styleId="HTML130">
    <w:name w:val="Адрес HTML Знак13"/>
    <w:semiHidden/>
    <w:rsid w:val="00AA293B"/>
    <w:rPr>
      <w:i/>
      <w:sz w:val="24"/>
    </w:rPr>
  </w:style>
  <w:style w:type="character" w:customStyle="1" w:styleId="HTML121">
    <w:name w:val="Адрес HTML Знак12"/>
    <w:rsid w:val="00AA293B"/>
    <w:rPr>
      <w:i/>
      <w:sz w:val="22"/>
    </w:rPr>
  </w:style>
  <w:style w:type="character" w:customStyle="1" w:styleId="1220">
    <w:name w:val="Знак1 Знак Знак22"/>
    <w:locked/>
    <w:rsid w:val="00AA293B"/>
    <w:rPr>
      <w:sz w:val="24"/>
    </w:rPr>
  </w:style>
  <w:style w:type="character" w:customStyle="1" w:styleId="IntenseQuoteChar7">
    <w:name w:val="Intense Quote Char7"/>
    <w:locked/>
    <w:rsid w:val="00AA293B"/>
    <w:rPr>
      <w:rFonts w:ascii="Calibri" w:hAnsi="Calibri"/>
      <w:b/>
      <w:i/>
      <w:color w:val="4F81BD"/>
      <w:sz w:val="24"/>
    </w:rPr>
  </w:style>
  <w:style w:type="character" w:customStyle="1" w:styleId="1250">
    <w:name w:val="Знак1 Знак Знак25"/>
    <w:locked/>
    <w:rsid w:val="00AA293B"/>
    <w:rPr>
      <w:sz w:val="24"/>
    </w:rPr>
  </w:style>
  <w:style w:type="character" w:customStyle="1" w:styleId="1240">
    <w:name w:val="Знак1 Знак Знак24"/>
    <w:locked/>
    <w:rsid w:val="00AA293B"/>
    <w:rPr>
      <w:sz w:val="24"/>
    </w:rPr>
  </w:style>
  <w:style w:type="character" w:customStyle="1" w:styleId="1230">
    <w:name w:val="Знак1 Знак Знак23"/>
    <w:locked/>
    <w:rsid w:val="00AA293B"/>
    <w:rPr>
      <w:sz w:val="24"/>
    </w:rPr>
  </w:style>
  <w:style w:type="character" w:customStyle="1" w:styleId="1201">
    <w:name w:val="Выделенная цитата Знак120"/>
    <w:rsid w:val="00AA293B"/>
    <w:rPr>
      <w:i/>
      <w:color w:val="5B9BD5"/>
      <w:sz w:val="24"/>
    </w:rPr>
  </w:style>
  <w:style w:type="character" w:customStyle="1" w:styleId="1191">
    <w:name w:val="Выделенная цитата Знак119"/>
    <w:rsid w:val="00AA293B"/>
    <w:rPr>
      <w:i/>
      <w:color w:val="5B9BD5"/>
      <w:sz w:val="24"/>
    </w:rPr>
  </w:style>
  <w:style w:type="character" w:customStyle="1" w:styleId="1181">
    <w:name w:val="Выделенная цитата Знак118"/>
    <w:rsid w:val="00AA293B"/>
    <w:rPr>
      <w:i/>
      <w:color w:val="5B9BD5"/>
      <w:sz w:val="24"/>
    </w:rPr>
  </w:style>
  <w:style w:type="character" w:customStyle="1" w:styleId="1171">
    <w:name w:val="Выделенная цитата Знак117"/>
    <w:rsid w:val="00AA293B"/>
    <w:rPr>
      <w:i/>
      <w:color w:val="5B9BD5"/>
      <w:sz w:val="24"/>
    </w:rPr>
  </w:style>
  <w:style w:type="character" w:customStyle="1" w:styleId="1161">
    <w:name w:val="Выделенная цитата Знак116"/>
    <w:rsid w:val="00AA293B"/>
    <w:rPr>
      <w:i/>
      <w:color w:val="5B9BD5"/>
      <w:sz w:val="24"/>
    </w:rPr>
  </w:style>
  <w:style w:type="character" w:customStyle="1" w:styleId="1151">
    <w:name w:val="Выделенная цитата Знак115"/>
    <w:rsid w:val="00AA293B"/>
    <w:rPr>
      <w:i/>
      <w:color w:val="5B9BD5"/>
      <w:sz w:val="24"/>
    </w:rPr>
  </w:style>
  <w:style w:type="character" w:customStyle="1" w:styleId="1141">
    <w:name w:val="Выделенная цитата Знак114"/>
    <w:rsid w:val="00AA293B"/>
    <w:rPr>
      <w:i/>
      <w:color w:val="5B9BD5"/>
      <w:sz w:val="24"/>
    </w:rPr>
  </w:style>
  <w:style w:type="character" w:customStyle="1" w:styleId="1131">
    <w:name w:val="Выделенная цитата Знак113"/>
    <w:rsid w:val="00AA293B"/>
    <w:rPr>
      <w:i/>
      <w:color w:val="5B9BD5"/>
      <w:sz w:val="24"/>
    </w:rPr>
  </w:style>
  <w:style w:type="character" w:customStyle="1" w:styleId="1121">
    <w:name w:val="Выделенная цитата Знак112"/>
    <w:rsid w:val="00AA293B"/>
    <w:rPr>
      <w:i/>
      <w:color w:val="5B9BD5"/>
      <w:sz w:val="24"/>
    </w:rPr>
  </w:style>
  <w:style w:type="character" w:customStyle="1" w:styleId="1113">
    <w:name w:val="Выделенная цитата Знак111"/>
    <w:rsid w:val="00AA293B"/>
    <w:rPr>
      <w:i/>
      <w:color w:val="5B9BD5"/>
      <w:sz w:val="24"/>
    </w:rPr>
  </w:style>
  <w:style w:type="character" w:customStyle="1" w:styleId="1102">
    <w:name w:val="Выделенная цитата Знак110"/>
    <w:rsid w:val="00AA293B"/>
    <w:rPr>
      <w:i/>
      <w:color w:val="5B9BD5"/>
      <w:sz w:val="24"/>
    </w:rPr>
  </w:style>
  <w:style w:type="character" w:customStyle="1" w:styleId="193">
    <w:name w:val="Выделенная цитата Знак19"/>
    <w:rsid w:val="00AA293B"/>
    <w:rPr>
      <w:i/>
      <w:color w:val="5B9BD5"/>
      <w:sz w:val="24"/>
    </w:rPr>
  </w:style>
  <w:style w:type="character" w:customStyle="1" w:styleId="183">
    <w:name w:val="Выделенная цитата Знак18"/>
    <w:rsid w:val="00AA293B"/>
    <w:rPr>
      <w:i/>
      <w:color w:val="5B9BD5"/>
      <w:sz w:val="24"/>
    </w:rPr>
  </w:style>
  <w:style w:type="character" w:customStyle="1" w:styleId="174">
    <w:name w:val="Выделенная цитата Знак17"/>
    <w:rsid w:val="00AA293B"/>
    <w:rPr>
      <w:i/>
      <w:color w:val="5B9BD5"/>
      <w:sz w:val="24"/>
    </w:rPr>
  </w:style>
  <w:style w:type="character" w:customStyle="1" w:styleId="164">
    <w:name w:val="Выделенная цитата Знак16"/>
    <w:rsid w:val="00AA293B"/>
    <w:rPr>
      <w:i/>
      <w:color w:val="5B9BD5"/>
      <w:sz w:val="24"/>
    </w:rPr>
  </w:style>
  <w:style w:type="character" w:customStyle="1" w:styleId="153">
    <w:name w:val="Выделенная цитата Знак15"/>
    <w:rsid w:val="00AA293B"/>
    <w:rPr>
      <w:i/>
      <w:color w:val="5B9BD5"/>
      <w:sz w:val="24"/>
    </w:rPr>
  </w:style>
  <w:style w:type="character" w:customStyle="1" w:styleId="147">
    <w:name w:val="Выделенная цитата Знак14"/>
    <w:rsid w:val="00AA293B"/>
    <w:rPr>
      <w:i/>
      <w:color w:val="5B9BD5"/>
      <w:sz w:val="24"/>
    </w:rPr>
  </w:style>
  <w:style w:type="character" w:customStyle="1" w:styleId="139">
    <w:name w:val="Выделенная цитата Знак13"/>
    <w:rsid w:val="00AA293B"/>
    <w:rPr>
      <w:i/>
      <w:color w:val="5B9BD5"/>
      <w:sz w:val="24"/>
    </w:rPr>
  </w:style>
  <w:style w:type="character" w:customStyle="1" w:styleId="12f">
    <w:name w:val="Выделенная цитата Знак12"/>
    <w:rsid w:val="00AA293B"/>
    <w:rPr>
      <w:i/>
      <w:color w:val="5B9BD5"/>
      <w:sz w:val="24"/>
    </w:rPr>
  </w:style>
  <w:style w:type="character" w:customStyle="1" w:styleId="3113">
    <w:name w:val="Основной текст 3 Знак11"/>
    <w:aliases w:val="Знак5 Знак25"/>
    <w:locked/>
    <w:rsid w:val="00AA293B"/>
    <w:rPr>
      <w:rFonts w:ascii="Times New Roman" w:hAnsi="Times New Roman"/>
      <w:sz w:val="16"/>
      <w:lang w:val="ru-RU" w:eastAsia="ru-RU"/>
    </w:rPr>
  </w:style>
  <w:style w:type="character" w:customStyle="1" w:styleId="HTML11a">
    <w:name w:val="Адрес HTML Знак11"/>
    <w:rsid w:val="00AA293B"/>
    <w:rPr>
      <w:rFonts w:ascii="Times New Roman" w:hAnsi="Times New Roman"/>
      <w:i/>
      <w:sz w:val="24"/>
    </w:rPr>
  </w:style>
  <w:style w:type="character" w:customStyle="1" w:styleId="1ffffffc">
    <w:name w:val="Без интервала Знак1"/>
    <w:link w:val="4d"/>
    <w:locked/>
    <w:rsid w:val="00AA293B"/>
  </w:style>
  <w:style w:type="paragraph" w:customStyle="1" w:styleId="4d">
    <w:name w:val="Без интервала4"/>
    <w:link w:val="1ffffffc"/>
    <w:rsid w:val="00AA293B"/>
    <w:pPr>
      <w:spacing w:after="0" w:line="240" w:lineRule="auto"/>
    </w:pPr>
  </w:style>
  <w:style w:type="character" w:customStyle="1" w:styleId="3114">
    <w:name w:val="Знак3 Знак Знак11"/>
    <w:aliases w:val="Знак3 Знак Знак Знак12"/>
    <w:locked/>
    <w:rsid w:val="00AA293B"/>
    <w:rPr>
      <w:rFonts w:ascii="Arial" w:hAnsi="Arial"/>
      <w:b/>
      <w:i/>
      <w:sz w:val="28"/>
      <w:lang w:val="ru-RU" w:eastAsia="en-US"/>
    </w:rPr>
  </w:style>
  <w:style w:type="character" w:customStyle="1" w:styleId="11f3">
    <w:name w:val="Выделенная цитата Знак11"/>
    <w:rsid w:val="00AA293B"/>
    <w:rPr>
      <w:b/>
      <w:i/>
      <w:color w:val="4F81BD"/>
      <w:sz w:val="24"/>
    </w:rPr>
  </w:style>
  <w:style w:type="character" w:customStyle="1" w:styleId="2115">
    <w:name w:val="Цитата 2 Знак11"/>
    <w:rsid w:val="00AA293B"/>
    <w:rPr>
      <w:i/>
      <w:color w:val="404040"/>
      <w:sz w:val="24"/>
    </w:rPr>
  </w:style>
  <w:style w:type="character" w:customStyle="1" w:styleId="1ffffffd">
    <w:name w:val="Абзац списка Знак1"/>
    <w:locked/>
    <w:rsid w:val="00AA293B"/>
    <w:rPr>
      <w:rFonts w:ascii="Times New Roman" w:hAnsi="Times New Roman"/>
      <w:sz w:val="24"/>
    </w:rPr>
  </w:style>
  <w:style w:type="character" w:customStyle="1" w:styleId="202">
    <w:name w:val="Знак Знак202"/>
    <w:rsid w:val="00AA293B"/>
    <w:rPr>
      <w:rFonts w:ascii="Arial" w:hAnsi="Arial"/>
      <w:sz w:val="22"/>
    </w:rPr>
  </w:style>
  <w:style w:type="paragraph" w:customStyle="1" w:styleId="3ff2">
    <w:name w:val="Знак Знак Знак Знак Знак Знак3"/>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A293B"/>
    <w:rPr>
      <w:b/>
      <w:sz w:val="27"/>
      <w:lang w:val="ru-RU" w:eastAsia="ru-RU"/>
    </w:rPr>
  </w:style>
  <w:style w:type="character" w:customStyle="1" w:styleId="102">
    <w:name w:val="Знак Знак102"/>
    <w:locked/>
    <w:rsid w:val="00AA293B"/>
    <w:rPr>
      <w:sz w:val="16"/>
      <w:lang w:val="ru-RU" w:eastAsia="ru-RU"/>
    </w:rPr>
  </w:style>
  <w:style w:type="character" w:customStyle="1" w:styleId="6120">
    <w:name w:val="Знак Знак612"/>
    <w:rsid w:val="00AA293B"/>
    <w:rPr>
      <w:rFonts w:ascii="Arial" w:hAnsi="Arial"/>
      <w:b/>
      <w:i/>
      <w:sz w:val="28"/>
      <w:lang w:val="ru-RU" w:eastAsia="en-US"/>
    </w:rPr>
  </w:style>
  <w:style w:type="character" w:customStyle="1" w:styleId="1630">
    <w:name w:val="Знак Знак163"/>
    <w:locked/>
    <w:rsid w:val="00AA293B"/>
    <w:rPr>
      <w:b/>
      <w:caps/>
      <w:sz w:val="24"/>
      <w:lang w:val="ru-RU" w:eastAsia="ru-RU"/>
    </w:rPr>
  </w:style>
  <w:style w:type="character" w:customStyle="1" w:styleId="4e">
    <w:name w:val="Знак Знак Знак4"/>
    <w:rsid w:val="00AA293B"/>
    <w:rPr>
      <w:rFonts w:ascii="Times New Roman" w:hAnsi="Times New Roman"/>
      <w:b/>
      <w:caps/>
      <w:sz w:val="28"/>
    </w:rPr>
  </w:style>
  <w:style w:type="character" w:customStyle="1" w:styleId="2520">
    <w:name w:val="Знак Знак252"/>
    <w:rsid w:val="00AA293B"/>
    <w:rPr>
      <w:rFonts w:ascii="Times New Roman" w:hAnsi="Times New Roman"/>
      <w:b/>
      <w:sz w:val="28"/>
    </w:rPr>
  </w:style>
  <w:style w:type="character" w:customStyle="1" w:styleId="2220">
    <w:name w:val="Знак Знак222"/>
    <w:rsid w:val="00AA293B"/>
    <w:rPr>
      <w:rFonts w:ascii="Times New Roman" w:hAnsi="Times New Roman"/>
      <w:sz w:val="24"/>
    </w:rPr>
  </w:style>
  <w:style w:type="character" w:customStyle="1" w:styleId="1920">
    <w:name w:val="Знак Знак192"/>
    <w:rsid w:val="00AA293B"/>
    <w:rPr>
      <w:rFonts w:ascii="Times New Roman" w:hAnsi="Times New Roman"/>
      <w:sz w:val="16"/>
      <w:lang w:eastAsia="ru-RU"/>
    </w:rPr>
  </w:style>
  <w:style w:type="character" w:customStyle="1" w:styleId="1820">
    <w:name w:val="Знак Знак182"/>
    <w:rsid w:val="00AA293B"/>
    <w:rPr>
      <w:rFonts w:ascii="Courier New" w:hAnsi="Courier New"/>
    </w:rPr>
  </w:style>
  <w:style w:type="character" w:customStyle="1" w:styleId="1520">
    <w:name w:val="Знак Знак152"/>
    <w:rsid w:val="00AA293B"/>
    <w:rPr>
      <w:b/>
      <w:sz w:val="28"/>
    </w:rPr>
  </w:style>
  <w:style w:type="character" w:customStyle="1" w:styleId="4120">
    <w:name w:val="Знак Знак412"/>
    <w:locked/>
    <w:rsid w:val="00AA293B"/>
    <w:rPr>
      <w:rFonts w:ascii="Arial" w:hAnsi="Arial"/>
      <w:b/>
      <w:i/>
      <w:sz w:val="28"/>
      <w:lang w:val="ru-RU" w:eastAsia="en-US"/>
    </w:rPr>
  </w:style>
  <w:style w:type="character" w:customStyle="1" w:styleId="2330">
    <w:name w:val="Знак Знак23 Знак3"/>
    <w:aliases w:val="Знак Знак3 Знак3"/>
    <w:locked/>
    <w:rsid w:val="00AA293B"/>
    <w:rPr>
      <w:rFonts w:ascii="Tahoma" w:hAnsi="Tahoma"/>
      <w:sz w:val="16"/>
    </w:rPr>
  </w:style>
  <w:style w:type="paragraph" w:customStyle="1" w:styleId="4f">
    <w:name w:val="Знак Знак Знак Знак Знак Знак Знак Знак Знак Знак Знак Знак Знак4"/>
    <w:basedOn w:val="a3"/>
    <w:rsid w:val="00AA293B"/>
    <w:pPr>
      <w:spacing w:after="160" w:line="240" w:lineRule="exact"/>
    </w:pPr>
    <w:rPr>
      <w:rFonts w:ascii="Verdana" w:hAnsi="Verdana"/>
      <w:lang w:val="en-US" w:eastAsia="en-US"/>
    </w:rPr>
  </w:style>
  <w:style w:type="paragraph" w:customStyle="1" w:styleId="32a">
    <w:name w:val="Знак32"/>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A293B"/>
    <w:rPr>
      <w:b/>
      <w:caps/>
      <w:sz w:val="24"/>
      <w:lang w:val="ru-RU" w:eastAsia="ru-RU"/>
    </w:rPr>
  </w:style>
  <w:style w:type="character" w:customStyle="1" w:styleId="2ffff5">
    <w:name w:val="Без интервала Знак2"/>
    <w:locked/>
    <w:rsid w:val="00AA293B"/>
    <w:rPr>
      <w:sz w:val="24"/>
      <w:lang w:eastAsia="en-US"/>
    </w:rPr>
  </w:style>
  <w:style w:type="character" w:customStyle="1" w:styleId="1122">
    <w:name w:val="Знак1 Знак Знак12"/>
    <w:locked/>
    <w:rsid w:val="00AA293B"/>
    <w:rPr>
      <w:rFonts w:ascii="Times New Roman" w:hAnsi="Times New Roman"/>
      <w:sz w:val="24"/>
      <w:lang w:eastAsia="ru-RU"/>
    </w:rPr>
  </w:style>
  <w:style w:type="character" w:customStyle="1" w:styleId="462">
    <w:name w:val="Знак Знак462"/>
    <w:locked/>
    <w:rsid w:val="00AA293B"/>
    <w:rPr>
      <w:b/>
      <w:sz w:val="27"/>
      <w:lang w:val="ru-RU" w:eastAsia="ru-RU"/>
    </w:rPr>
  </w:style>
  <w:style w:type="character" w:customStyle="1" w:styleId="482">
    <w:name w:val="Знак Знак482"/>
    <w:locked/>
    <w:rsid w:val="00AA293B"/>
    <w:rPr>
      <w:b/>
      <w:sz w:val="27"/>
      <w:lang w:val="ru-RU" w:eastAsia="ru-RU"/>
    </w:rPr>
  </w:style>
  <w:style w:type="character" w:customStyle="1" w:styleId="442">
    <w:name w:val="Знак Знак442"/>
    <w:locked/>
    <w:rsid w:val="00AA293B"/>
    <w:rPr>
      <w:sz w:val="24"/>
    </w:rPr>
  </w:style>
  <w:style w:type="character" w:customStyle="1" w:styleId="5120">
    <w:name w:val="Знак Знак512"/>
    <w:locked/>
    <w:rsid w:val="00AA293B"/>
    <w:rPr>
      <w:b/>
      <w:sz w:val="27"/>
      <w:lang w:val="ru-RU" w:eastAsia="ru-RU"/>
    </w:rPr>
  </w:style>
  <w:style w:type="character" w:customStyle="1" w:styleId="432">
    <w:name w:val="Знак Знак432"/>
    <w:locked/>
    <w:rsid w:val="00AA293B"/>
    <w:rPr>
      <w:color w:val="000000"/>
      <w:sz w:val="24"/>
      <w:lang w:eastAsia="ru-RU"/>
    </w:rPr>
  </w:style>
  <w:style w:type="character" w:customStyle="1" w:styleId="4220">
    <w:name w:val="Знак Знак422"/>
    <w:rsid w:val="00AA293B"/>
    <w:rPr>
      <w:rFonts w:ascii="Times New Roman" w:hAnsi="Times New Roman"/>
      <w:sz w:val="16"/>
    </w:rPr>
  </w:style>
  <w:style w:type="character" w:customStyle="1" w:styleId="4920">
    <w:name w:val="Знак Знак492"/>
    <w:rsid w:val="00AA293B"/>
    <w:rPr>
      <w:rFonts w:ascii="Times New Roman" w:hAnsi="Times New Roman"/>
      <w:b/>
      <w:caps/>
      <w:sz w:val="24"/>
      <w:lang w:eastAsia="ru-RU"/>
    </w:rPr>
  </w:style>
  <w:style w:type="character" w:customStyle="1" w:styleId="472">
    <w:name w:val="Знак Знак472"/>
    <w:rsid w:val="00AA293B"/>
    <w:rPr>
      <w:rFonts w:ascii="Times New Roman" w:hAnsi="Times New Roman"/>
      <w:b/>
      <w:sz w:val="27"/>
      <w:lang w:eastAsia="ru-RU"/>
    </w:rPr>
  </w:style>
  <w:style w:type="character" w:customStyle="1" w:styleId="452">
    <w:name w:val="Знак Знак452"/>
    <w:rsid w:val="00AA293B"/>
    <w:rPr>
      <w:rFonts w:ascii="Times New Roman" w:hAnsi="Times New Roman"/>
      <w:b/>
      <w:i/>
      <w:sz w:val="26"/>
      <w:lang w:eastAsia="ru-RU"/>
    </w:rPr>
  </w:style>
  <w:style w:type="character" w:customStyle="1" w:styleId="5020">
    <w:name w:val="Знак Знак502"/>
    <w:locked/>
    <w:rsid w:val="00AA293B"/>
    <w:rPr>
      <w:b/>
      <w:sz w:val="28"/>
      <w:lang w:val="ru-RU" w:eastAsia="ru-RU"/>
    </w:rPr>
  </w:style>
  <w:style w:type="character" w:customStyle="1" w:styleId="522">
    <w:name w:val="Знак Знак522"/>
    <w:rsid w:val="00AA293B"/>
    <w:rPr>
      <w:rFonts w:ascii="Arial" w:hAnsi="Arial"/>
      <w:b/>
      <w:i/>
      <w:sz w:val="28"/>
    </w:rPr>
  </w:style>
  <w:style w:type="character" w:customStyle="1" w:styleId="5121">
    <w:name w:val="Знак5 Знак Знак12"/>
    <w:locked/>
    <w:rsid w:val="00AA293B"/>
    <w:rPr>
      <w:sz w:val="16"/>
      <w:lang w:val="ru-RU" w:eastAsia="ru-RU"/>
    </w:rPr>
  </w:style>
  <w:style w:type="character" w:customStyle="1" w:styleId="624">
    <w:name w:val="Знак6 Знак Знак2"/>
    <w:rsid w:val="00AA293B"/>
    <w:rPr>
      <w:sz w:val="24"/>
      <w:lang w:val="ru-RU" w:eastAsia="ru-RU"/>
    </w:rPr>
  </w:style>
  <w:style w:type="character" w:customStyle="1" w:styleId="UnresolvedMention">
    <w:name w:val="Unresolved Mention"/>
    <w:semiHidden/>
    <w:rsid w:val="00AA293B"/>
    <w:rPr>
      <w:color w:val="605E5C"/>
      <w:shd w:val="clear" w:color="auto" w:fill="E1DFDD"/>
    </w:rPr>
  </w:style>
  <w:style w:type="character" w:customStyle="1" w:styleId="203">
    <w:name w:val="Знак Знак203"/>
    <w:rsid w:val="00AA293B"/>
    <w:rPr>
      <w:rFonts w:ascii="Arial" w:hAnsi="Arial"/>
      <w:sz w:val="22"/>
    </w:rPr>
  </w:style>
  <w:style w:type="paragraph" w:customStyle="1" w:styleId="4f0">
    <w:name w:val="Знак Знак Знак Знак Знак Знак4"/>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A293B"/>
    <w:rPr>
      <w:sz w:val="16"/>
      <w:lang w:val="ru-RU" w:eastAsia="ru-RU"/>
    </w:rPr>
  </w:style>
  <w:style w:type="character" w:customStyle="1" w:styleId="1430">
    <w:name w:val="Знак Знак143"/>
    <w:locked/>
    <w:rsid w:val="00AA293B"/>
    <w:rPr>
      <w:b/>
      <w:sz w:val="27"/>
      <w:lang w:val="ru-RU" w:eastAsia="ru-RU"/>
    </w:rPr>
  </w:style>
  <w:style w:type="character" w:customStyle="1" w:styleId="103">
    <w:name w:val="Знак Знак103"/>
    <w:locked/>
    <w:rsid w:val="00AA293B"/>
    <w:rPr>
      <w:sz w:val="16"/>
      <w:lang w:val="ru-RU" w:eastAsia="ru-RU"/>
    </w:rPr>
  </w:style>
  <w:style w:type="character" w:customStyle="1" w:styleId="6130">
    <w:name w:val="Знак Знак613"/>
    <w:rsid w:val="00AA293B"/>
    <w:rPr>
      <w:rFonts w:ascii="Arial" w:hAnsi="Arial"/>
      <w:b/>
      <w:i/>
      <w:sz w:val="28"/>
      <w:lang w:val="ru-RU" w:eastAsia="en-US"/>
    </w:rPr>
  </w:style>
  <w:style w:type="character" w:customStyle="1" w:styleId="1640">
    <w:name w:val="Знак Знак164"/>
    <w:locked/>
    <w:rsid w:val="00AA293B"/>
    <w:rPr>
      <w:b/>
      <w:caps/>
      <w:sz w:val="24"/>
      <w:lang w:val="ru-RU" w:eastAsia="ru-RU"/>
    </w:rPr>
  </w:style>
  <w:style w:type="character" w:customStyle="1" w:styleId="5b">
    <w:name w:val="Знак Знак Знак5"/>
    <w:rsid w:val="00AA293B"/>
    <w:rPr>
      <w:rFonts w:ascii="Times New Roman" w:hAnsi="Times New Roman"/>
      <w:b/>
      <w:caps/>
      <w:sz w:val="28"/>
    </w:rPr>
  </w:style>
  <w:style w:type="character" w:customStyle="1" w:styleId="253">
    <w:name w:val="Знак Знак253"/>
    <w:rsid w:val="00AA293B"/>
    <w:rPr>
      <w:rFonts w:ascii="Times New Roman" w:hAnsi="Times New Roman"/>
      <w:b/>
      <w:sz w:val="28"/>
    </w:rPr>
  </w:style>
  <w:style w:type="character" w:customStyle="1" w:styleId="2230">
    <w:name w:val="Знак Знак223"/>
    <w:rsid w:val="00AA293B"/>
    <w:rPr>
      <w:rFonts w:ascii="Times New Roman" w:hAnsi="Times New Roman"/>
      <w:sz w:val="24"/>
    </w:rPr>
  </w:style>
  <w:style w:type="character" w:customStyle="1" w:styleId="1930">
    <w:name w:val="Знак Знак193"/>
    <w:rsid w:val="00AA293B"/>
    <w:rPr>
      <w:rFonts w:ascii="Times New Roman" w:hAnsi="Times New Roman"/>
      <w:sz w:val="16"/>
      <w:lang w:eastAsia="ru-RU"/>
    </w:rPr>
  </w:style>
  <w:style w:type="character" w:customStyle="1" w:styleId="1830">
    <w:name w:val="Знак Знак183"/>
    <w:rsid w:val="00AA293B"/>
    <w:rPr>
      <w:rFonts w:ascii="Courier New" w:hAnsi="Courier New"/>
    </w:rPr>
  </w:style>
  <w:style w:type="character" w:customStyle="1" w:styleId="1730">
    <w:name w:val="Знак Знак173"/>
    <w:rsid w:val="00AA293B"/>
    <w:rPr>
      <w:rFonts w:ascii="Times New Roman" w:hAnsi="Times New Roman"/>
      <w:sz w:val="24"/>
    </w:rPr>
  </w:style>
  <w:style w:type="character" w:customStyle="1" w:styleId="1530">
    <w:name w:val="Знак Знак153"/>
    <w:rsid w:val="00AA293B"/>
    <w:rPr>
      <w:b/>
      <w:sz w:val="28"/>
    </w:rPr>
  </w:style>
  <w:style w:type="character" w:customStyle="1" w:styleId="4130">
    <w:name w:val="Знак Знак413"/>
    <w:locked/>
    <w:rsid w:val="00AA293B"/>
    <w:rPr>
      <w:rFonts w:ascii="Arial" w:hAnsi="Arial"/>
      <w:b/>
      <w:i/>
      <w:sz w:val="28"/>
      <w:lang w:val="ru-RU" w:eastAsia="en-US"/>
    </w:rPr>
  </w:style>
  <w:style w:type="character" w:customStyle="1" w:styleId="2340">
    <w:name w:val="Знак Знак23 Знак4"/>
    <w:aliases w:val="Знак Знак3 Знак4"/>
    <w:locked/>
    <w:rsid w:val="00AA293B"/>
    <w:rPr>
      <w:rFonts w:ascii="Tahoma" w:hAnsi="Tahoma"/>
      <w:sz w:val="16"/>
    </w:rPr>
  </w:style>
  <w:style w:type="paragraph" w:customStyle="1" w:styleId="5c">
    <w:name w:val="Знак Знак Знак Знак Знак Знак Знак Знак Знак Знак Знак Знак Знак5"/>
    <w:basedOn w:val="a3"/>
    <w:rsid w:val="00AA293B"/>
    <w:pPr>
      <w:spacing w:after="160" w:line="240" w:lineRule="exact"/>
    </w:pPr>
    <w:rPr>
      <w:rFonts w:ascii="Verdana" w:hAnsi="Verdana"/>
      <w:lang w:val="en-US" w:eastAsia="en-US"/>
    </w:rPr>
  </w:style>
  <w:style w:type="paragraph" w:customStyle="1" w:styleId="332">
    <w:name w:val="Знак33"/>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A293B"/>
    <w:rPr>
      <w:b/>
      <w:caps/>
      <w:sz w:val="24"/>
      <w:lang w:val="ru-RU" w:eastAsia="ru-RU"/>
    </w:rPr>
  </w:style>
  <w:style w:type="character" w:customStyle="1" w:styleId="3ff3">
    <w:name w:val="Без интервала Знак3"/>
    <w:locked/>
    <w:rsid w:val="00AA293B"/>
    <w:rPr>
      <w:sz w:val="24"/>
      <w:lang w:eastAsia="en-US"/>
    </w:rPr>
  </w:style>
  <w:style w:type="character" w:customStyle="1" w:styleId="1132">
    <w:name w:val="Знак1 Знак Знак13"/>
    <w:locked/>
    <w:rsid w:val="00AA293B"/>
    <w:rPr>
      <w:rFonts w:ascii="Times New Roman" w:hAnsi="Times New Roman"/>
      <w:sz w:val="24"/>
      <w:lang w:eastAsia="ru-RU"/>
    </w:rPr>
  </w:style>
  <w:style w:type="character" w:customStyle="1" w:styleId="463">
    <w:name w:val="Знак Знак463"/>
    <w:locked/>
    <w:rsid w:val="00AA293B"/>
    <w:rPr>
      <w:b/>
      <w:sz w:val="27"/>
      <w:lang w:val="ru-RU" w:eastAsia="ru-RU"/>
    </w:rPr>
  </w:style>
  <w:style w:type="character" w:customStyle="1" w:styleId="483">
    <w:name w:val="Знак Знак483"/>
    <w:locked/>
    <w:rsid w:val="00AA293B"/>
    <w:rPr>
      <w:b/>
      <w:sz w:val="27"/>
      <w:lang w:val="ru-RU" w:eastAsia="ru-RU"/>
    </w:rPr>
  </w:style>
  <w:style w:type="character" w:customStyle="1" w:styleId="443">
    <w:name w:val="Знак Знак443"/>
    <w:locked/>
    <w:rsid w:val="00AA293B"/>
    <w:rPr>
      <w:sz w:val="24"/>
    </w:rPr>
  </w:style>
  <w:style w:type="character" w:customStyle="1" w:styleId="5130">
    <w:name w:val="Знак Знак513"/>
    <w:locked/>
    <w:rsid w:val="00AA293B"/>
    <w:rPr>
      <w:b/>
      <w:sz w:val="27"/>
      <w:lang w:val="ru-RU" w:eastAsia="ru-RU"/>
    </w:rPr>
  </w:style>
  <w:style w:type="character" w:customStyle="1" w:styleId="433">
    <w:name w:val="Знак Знак433"/>
    <w:locked/>
    <w:rsid w:val="00AA293B"/>
    <w:rPr>
      <w:color w:val="000000"/>
      <w:sz w:val="24"/>
      <w:lang w:eastAsia="ru-RU"/>
    </w:rPr>
  </w:style>
  <w:style w:type="character" w:customStyle="1" w:styleId="423">
    <w:name w:val="Знак Знак423"/>
    <w:rsid w:val="00AA293B"/>
    <w:rPr>
      <w:rFonts w:ascii="Times New Roman" w:hAnsi="Times New Roman"/>
      <w:sz w:val="16"/>
    </w:rPr>
  </w:style>
  <w:style w:type="character" w:customStyle="1" w:styleId="493">
    <w:name w:val="Знак Знак493"/>
    <w:rsid w:val="00AA293B"/>
    <w:rPr>
      <w:rFonts w:ascii="Times New Roman" w:hAnsi="Times New Roman"/>
      <w:b/>
      <w:caps/>
      <w:sz w:val="24"/>
      <w:lang w:eastAsia="ru-RU"/>
    </w:rPr>
  </w:style>
  <w:style w:type="character" w:customStyle="1" w:styleId="473">
    <w:name w:val="Знак Знак473"/>
    <w:rsid w:val="00AA293B"/>
    <w:rPr>
      <w:rFonts w:ascii="Times New Roman" w:hAnsi="Times New Roman"/>
      <w:b/>
      <w:sz w:val="27"/>
      <w:lang w:eastAsia="ru-RU"/>
    </w:rPr>
  </w:style>
  <w:style w:type="character" w:customStyle="1" w:styleId="453">
    <w:name w:val="Знак Знак453"/>
    <w:rsid w:val="00AA293B"/>
    <w:rPr>
      <w:rFonts w:ascii="Times New Roman" w:hAnsi="Times New Roman"/>
      <w:b/>
      <w:i/>
      <w:sz w:val="26"/>
      <w:lang w:eastAsia="ru-RU"/>
    </w:rPr>
  </w:style>
  <w:style w:type="character" w:customStyle="1" w:styleId="503">
    <w:name w:val="Знак Знак503"/>
    <w:locked/>
    <w:rsid w:val="00AA293B"/>
    <w:rPr>
      <w:b/>
      <w:sz w:val="28"/>
      <w:lang w:val="ru-RU" w:eastAsia="ru-RU"/>
    </w:rPr>
  </w:style>
  <w:style w:type="character" w:customStyle="1" w:styleId="523">
    <w:name w:val="Знак Знак523"/>
    <w:rsid w:val="00AA293B"/>
    <w:rPr>
      <w:rFonts w:ascii="Arial" w:hAnsi="Arial"/>
      <w:b/>
      <w:i/>
      <w:sz w:val="28"/>
    </w:rPr>
  </w:style>
  <w:style w:type="character" w:customStyle="1" w:styleId="5131">
    <w:name w:val="Знак5 Знак Знак13"/>
    <w:locked/>
    <w:rsid w:val="00AA293B"/>
    <w:rPr>
      <w:sz w:val="16"/>
      <w:lang w:val="ru-RU" w:eastAsia="ru-RU"/>
    </w:rPr>
  </w:style>
  <w:style w:type="character" w:customStyle="1" w:styleId="632">
    <w:name w:val="Знак6 Знак Знак3"/>
    <w:rsid w:val="00AA293B"/>
    <w:rPr>
      <w:sz w:val="24"/>
      <w:lang w:val="ru-RU" w:eastAsia="ru-RU"/>
    </w:rPr>
  </w:style>
  <w:style w:type="paragraph" w:customStyle="1" w:styleId="5d">
    <w:name w:val="Знак Знак Знак Знак Знак Знак5"/>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A293B"/>
    <w:rPr>
      <w:sz w:val="16"/>
      <w:lang w:val="ru-RU" w:eastAsia="ru-RU"/>
    </w:rPr>
  </w:style>
  <w:style w:type="character" w:customStyle="1" w:styleId="1440">
    <w:name w:val="Знак Знак144"/>
    <w:locked/>
    <w:rsid w:val="00AA293B"/>
    <w:rPr>
      <w:b/>
      <w:sz w:val="27"/>
      <w:lang w:val="ru-RU" w:eastAsia="ru-RU"/>
    </w:rPr>
  </w:style>
  <w:style w:type="character" w:customStyle="1" w:styleId="104">
    <w:name w:val="Знак Знак104"/>
    <w:locked/>
    <w:rsid w:val="00AA293B"/>
    <w:rPr>
      <w:sz w:val="16"/>
      <w:lang w:val="ru-RU" w:eastAsia="ru-RU"/>
    </w:rPr>
  </w:style>
  <w:style w:type="character" w:customStyle="1" w:styleId="6140">
    <w:name w:val="Знак Знак614"/>
    <w:rsid w:val="00AA293B"/>
    <w:rPr>
      <w:rFonts w:ascii="Arial" w:hAnsi="Arial"/>
      <w:b/>
      <w:i/>
      <w:sz w:val="28"/>
      <w:lang w:val="ru-RU" w:eastAsia="en-US"/>
    </w:rPr>
  </w:style>
  <w:style w:type="character" w:customStyle="1" w:styleId="165">
    <w:name w:val="Знак Знак165"/>
    <w:locked/>
    <w:rsid w:val="00AA293B"/>
    <w:rPr>
      <w:b/>
      <w:caps/>
      <w:sz w:val="24"/>
      <w:lang w:val="ru-RU" w:eastAsia="ru-RU"/>
    </w:rPr>
  </w:style>
  <w:style w:type="character" w:customStyle="1" w:styleId="6d">
    <w:name w:val="Знак Знак Знак6"/>
    <w:rsid w:val="00AA293B"/>
    <w:rPr>
      <w:rFonts w:ascii="Times New Roman" w:hAnsi="Times New Roman"/>
      <w:b/>
      <w:caps/>
      <w:sz w:val="28"/>
    </w:rPr>
  </w:style>
  <w:style w:type="character" w:customStyle="1" w:styleId="254">
    <w:name w:val="Знак Знак254"/>
    <w:rsid w:val="00AA293B"/>
    <w:rPr>
      <w:rFonts w:ascii="Times New Roman" w:hAnsi="Times New Roman"/>
      <w:b/>
      <w:sz w:val="28"/>
    </w:rPr>
  </w:style>
  <w:style w:type="character" w:customStyle="1" w:styleId="2240">
    <w:name w:val="Знак Знак224"/>
    <w:rsid w:val="00AA293B"/>
    <w:rPr>
      <w:rFonts w:ascii="Times New Roman" w:hAnsi="Times New Roman"/>
      <w:sz w:val="24"/>
    </w:rPr>
  </w:style>
  <w:style w:type="character" w:customStyle="1" w:styleId="204">
    <w:name w:val="Знак Знак204"/>
    <w:rsid w:val="00AA293B"/>
    <w:rPr>
      <w:rFonts w:ascii="Arial" w:hAnsi="Arial"/>
      <w:sz w:val="22"/>
    </w:rPr>
  </w:style>
  <w:style w:type="character" w:customStyle="1" w:styleId="194">
    <w:name w:val="Знак Знак194"/>
    <w:rsid w:val="00AA293B"/>
    <w:rPr>
      <w:rFonts w:ascii="Times New Roman" w:hAnsi="Times New Roman"/>
      <w:sz w:val="16"/>
      <w:lang w:eastAsia="ru-RU"/>
    </w:rPr>
  </w:style>
  <w:style w:type="character" w:customStyle="1" w:styleId="184">
    <w:name w:val="Знак Знак184"/>
    <w:rsid w:val="00AA293B"/>
    <w:rPr>
      <w:rFonts w:ascii="Courier New" w:hAnsi="Courier New"/>
    </w:rPr>
  </w:style>
  <w:style w:type="character" w:customStyle="1" w:styleId="1740">
    <w:name w:val="Знак Знак174"/>
    <w:rsid w:val="00AA293B"/>
    <w:rPr>
      <w:rFonts w:ascii="Times New Roman" w:hAnsi="Times New Roman"/>
      <w:sz w:val="24"/>
    </w:rPr>
  </w:style>
  <w:style w:type="character" w:customStyle="1" w:styleId="154">
    <w:name w:val="Знак Знак154"/>
    <w:rsid w:val="00AA293B"/>
    <w:rPr>
      <w:b/>
      <w:sz w:val="28"/>
    </w:rPr>
  </w:style>
  <w:style w:type="character" w:customStyle="1" w:styleId="4140">
    <w:name w:val="Знак Знак414"/>
    <w:locked/>
    <w:rsid w:val="00AA293B"/>
    <w:rPr>
      <w:rFonts w:ascii="Arial" w:hAnsi="Arial"/>
      <w:b/>
      <w:i/>
      <w:sz w:val="28"/>
      <w:lang w:val="ru-RU" w:eastAsia="en-US"/>
    </w:rPr>
  </w:style>
  <w:style w:type="character" w:customStyle="1" w:styleId="235">
    <w:name w:val="Знак Знак23 Знак5"/>
    <w:aliases w:val="Знак Знак3 Знак5"/>
    <w:locked/>
    <w:rsid w:val="00AA293B"/>
    <w:rPr>
      <w:rFonts w:ascii="Tahoma" w:hAnsi="Tahoma"/>
      <w:sz w:val="16"/>
    </w:rPr>
  </w:style>
  <w:style w:type="paragraph" w:customStyle="1" w:styleId="6e">
    <w:name w:val="Знак Знак Знак Знак Знак Знак Знак Знак Знак Знак Знак Знак Знак6"/>
    <w:basedOn w:val="a3"/>
    <w:rsid w:val="00AA293B"/>
    <w:pPr>
      <w:spacing w:after="160" w:line="240" w:lineRule="exact"/>
    </w:pPr>
    <w:rPr>
      <w:rFonts w:ascii="Verdana" w:hAnsi="Verdana"/>
      <w:lang w:val="en-US" w:eastAsia="en-US"/>
    </w:rPr>
  </w:style>
  <w:style w:type="paragraph" w:customStyle="1" w:styleId="344">
    <w:name w:val="Знак34"/>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A293B"/>
    <w:rPr>
      <w:b/>
      <w:caps/>
      <w:sz w:val="24"/>
      <w:lang w:val="ru-RU" w:eastAsia="ru-RU"/>
    </w:rPr>
  </w:style>
  <w:style w:type="character" w:customStyle="1" w:styleId="4f1">
    <w:name w:val="Без интервала Знак4"/>
    <w:locked/>
    <w:rsid w:val="00AA293B"/>
    <w:rPr>
      <w:sz w:val="24"/>
      <w:lang w:eastAsia="en-US"/>
    </w:rPr>
  </w:style>
  <w:style w:type="character" w:customStyle="1" w:styleId="1142">
    <w:name w:val="Знак1 Знак Знак14"/>
    <w:locked/>
    <w:rsid w:val="00AA293B"/>
    <w:rPr>
      <w:rFonts w:ascii="Times New Roman" w:hAnsi="Times New Roman"/>
      <w:sz w:val="24"/>
      <w:lang w:eastAsia="ru-RU"/>
    </w:rPr>
  </w:style>
  <w:style w:type="character" w:customStyle="1" w:styleId="464">
    <w:name w:val="Знак Знак464"/>
    <w:locked/>
    <w:rsid w:val="00AA293B"/>
    <w:rPr>
      <w:b/>
      <w:sz w:val="27"/>
      <w:lang w:val="ru-RU" w:eastAsia="ru-RU"/>
    </w:rPr>
  </w:style>
  <w:style w:type="character" w:customStyle="1" w:styleId="484">
    <w:name w:val="Знак Знак484"/>
    <w:locked/>
    <w:rsid w:val="00AA293B"/>
    <w:rPr>
      <w:b/>
      <w:sz w:val="27"/>
      <w:lang w:val="ru-RU" w:eastAsia="ru-RU"/>
    </w:rPr>
  </w:style>
  <w:style w:type="character" w:customStyle="1" w:styleId="444">
    <w:name w:val="Знак Знак444"/>
    <w:locked/>
    <w:rsid w:val="00AA293B"/>
    <w:rPr>
      <w:sz w:val="24"/>
    </w:rPr>
  </w:style>
  <w:style w:type="character" w:customStyle="1" w:styleId="5140">
    <w:name w:val="Знак Знак514"/>
    <w:locked/>
    <w:rsid w:val="00AA293B"/>
    <w:rPr>
      <w:b/>
      <w:sz w:val="27"/>
      <w:lang w:val="ru-RU" w:eastAsia="ru-RU"/>
    </w:rPr>
  </w:style>
  <w:style w:type="character" w:customStyle="1" w:styleId="434">
    <w:name w:val="Знак Знак434"/>
    <w:locked/>
    <w:rsid w:val="00AA293B"/>
    <w:rPr>
      <w:color w:val="000000"/>
      <w:sz w:val="24"/>
      <w:lang w:eastAsia="ru-RU"/>
    </w:rPr>
  </w:style>
  <w:style w:type="character" w:customStyle="1" w:styleId="424">
    <w:name w:val="Знак Знак424"/>
    <w:rsid w:val="00AA293B"/>
    <w:rPr>
      <w:rFonts w:ascii="Times New Roman" w:hAnsi="Times New Roman"/>
      <w:sz w:val="16"/>
    </w:rPr>
  </w:style>
  <w:style w:type="character" w:customStyle="1" w:styleId="494">
    <w:name w:val="Знак Знак494"/>
    <w:rsid w:val="00AA293B"/>
    <w:rPr>
      <w:rFonts w:ascii="Times New Roman" w:hAnsi="Times New Roman"/>
      <w:b/>
      <w:caps/>
      <w:sz w:val="24"/>
      <w:lang w:eastAsia="ru-RU"/>
    </w:rPr>
  </w:style>
  <w:style w:type="character" w:customStyle="1" w:styleId="474">
    <w:name w:val="Знак Знак474"/>
    <w:rsid w:val="00AA293B"/>
    <w:rPr>
      <w:rFonts w:ascii="Times New Roman" w:hAnsi="Times New Roman"/>
      <w:b/>
      <w:sz w:val="27"/>
      <w:lang w:eastAsia="ru-RU"/>
    </w:rPr>
  </w:style>
  <w:style w:type="character" w:customStyle="1" w:styleId="454">
    <w:name w:val="Знак Знак454"/>
    <w:rsid w:val="00AA293B"/>
    <w:rPr>
      <w:rFonts w:ascii="Times New Roman" w:hAnsi="Times New Roman"/>
      <w:b/>
      <w:i/>
      <w:sz w:val="26"/>
      <w:lang w:eastAsia="ru-RU"/>
    </w:rPr>
  </w:style>
  <w:style w:type="character" w:customStyle="1" w:styleId="552">
    <w:name w:val="Знак5 Знак Знак5"/>
    <w:locked/>
    <w:rsid w:val="00AA293B"/>
    <w:rPr>
      <w:sz w:val="16"/>
    </w:rPr>
  </w:style>
  <w:style w:type="character" w:customStyle="1" w:styleId="504">
    <w:name w:val="Знак Знак504"/>
    <w:locked/>
    <w:rsid w:val="00AA293B"/>
    <w:rPr>
      <w:b/>
      <w:sz w:val="28"/>
      <w:lang w:val="ru-RU" w:eastAsia="ru-RU"/>
    </w:rPr>
  </w:style>
  <w:style w:type="character" w:customStyle="1" w:styleId="524">
    <w:name w:val="Знак Знак524"/>
    <w:rsid w:val="00AA293B"/>
    <w:rPr>
      <w:rFonts w:ascii="Arial" w:hAnsi="Arial"/>
      <w:b/>
      <w:i/>
      <w:sz w:val="28"/>
    </w:rPr>
  </w:style>
  <w:style w:type="character" w:customStyle="1" w:styleId="5141">
    <w:name w:val="Знак5 Знак Знак14"/>
    <w:locked/>
    <w:rsid w:val="00AA293B"/>
    <w:rPr>
      <w:sz w:val="16"/>
      <w:lang w:val="ru-RU" w:eastAsia="ru-RU"/>
    </w:rPr>
  </w:style>
  <w:style w:type="character" w:customStyle="1" w:styleId="642">
    <w:name w:val="Знак6 Знак Знак4"/>
    <w:rsid w:val="00AA293B"/>
    <w:rPr>
      <w:sz w:val="24"/>
      <w:lang w:val="ru-RU" w:eastAsia="ru-RU"/>
    </w:rPr>
  </w:style>
  <w:style w:type="character" w:customStyle="1" w:styleId="205">
    <w:name w:val="Знак Знак205"/>
    <w:rsid w:val="00AA293B"/>
    <w:rPr>
      <w:rFonts w:ascii="Arial" w:hAnsi="Arial"/>
      <w:sz w:val="22"/>
    </w:rPr>
  </w:style>
  <w:style w:type="character" w:customStyle="1" w:styleId="206">
    <w:name w:val="Знак Знак206"/>
    <w:rsid w:val="00AA293B"/>
    <w:rPr>
      <w:rFonts w:ascii="Arial" w:hAnsi="Arial"/>
      <w:sz w:val="22"/>
    </w:rPr>
  </w:style>
  <w:style w:type="paragraph" w:customStyle="1" w:styleId="6f">
    <w:name w:val="Знак Знак Знак Знак Знак Знак6"/>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A293B"/>
    <w:rPr>
      <w:sz w:val="16"/>
      <w:lang w:val="ru-RU" w:eastAsia="ru-RU"/>
    </w:rPr>
  </w:style>
  <w:style w:type="character" w:customStyle="1" w:styleId="1450">
    <w:name w:val="Знак Знак145"/>
    <w:locked/>
    <w:rsid w:val="00AA293B"/>
    <w:rPr>
      <w:b/>
      <w:sz w:val="27"/>
      <w:lang w:val="ru-RU" w:eastAsia="ru-RU"/>
    </w:rPr>
  </w:style>
  <w:style w:type="character" w:customStyle="1" w:styleId="105">
    <w:name w:val="Знак Знак105"/>
    <w:locked/>
    <w:rsid w:val="00AA293B"/>
    <w:rPr>
      <w:sz w:val="16"/>
      <w:lang w:val="ru-RU" w:eastAsia="ru-RU"/>
    </w:rPr>
  </w:style>
  <w:style w:type="character" w:customStyle="1" w:styleId="6150">
    <w:name w:val="Знак Знак615"/>
    <w:rsid w:val="00AA293B"/>
    <w:rPr>
      <w:rFonts w:ascii="Arial" w:hAnsi="Arial"/>
      <w:b/>
      <w:i/>
      <w:sz w:val="28"/>
      <w:lang w:val="ru-RU" w:eastAsia="en-US"/>
    </w:rPr>
  </w:style>
  <w:style w:type="character" w:customStyle="1" w:styleId="166">
    <w:name w:val="Знак Знак166"/>
    <w:locked/>
    <w:rsid w:val="00AA293B"/>
    <w:rPr>
      <w:b/>
      <w:caps/>
      <w:sz w:val="24"/>
      <w:lang w:val="ru-RU" w:eastAsia="ru-RU"/>
    </w:rPr>
  </w:style>
  <w:style w:type="character" w:customStyle="1" w:styleId="78">
    <w:name w:val="Знак Знак Знак7"/>
    <w:rsid w:val="00AA293B"/>
    <w:rPr>
      <w:rFonts w:ascii="Times New Roman" w:hAnsi="Times New Roman"/>
      <w:b/>
      <w:caps/>
      <w:sz w:val="28"/>
    </w:rPr>
  </w:style>
  <w:style w:type="character" w:customStyle="1" w:styleId="255">
    <w:name w:val="Знак Знак255"/>
    <w:rsid w:val="00AA293B"/>
    <w:rPr>
      <w:rFonts w:ascii="Times New Roman" w:hAnsi="Times New Roman"/>
      <w:b/>
      <w:sz w:val="28"/>
    </w:rPr>
  </w:style>
  <w:style w:type="character" w:customStyle="1" w:styleId="2250">
    <w:name w:val="Знак Знак225"/>
    <w:rsid w:val="00AA293B"/>
    <w:rPr>
      <w:rFonts w:ascii="Times New Roman" w:hAnsi="Times New Roman"/>
      <w:sz w:val="24"/>
    </w:rPr>
  </w:style>
  <w:style w:type="character" w:customStyle="1" w:styleId="195">
    <w:name w:val="Знак Знак195"/>
    <w:rsid w:val="00AA293B"/>
    <w:rPr>
      <w:rFonts w:ascii="Times New Roman" w:hAnsi="Times New Roman"/>
      <w:sz w:val="16"/>
      <w:lang w:eastAsia="ru-RU"/>
    </w:rPr>
  </w:style>
  <w:style w:type="character" w:customStyle="1" w:styleId="185">
    <w:name w:val="Знак Знак185"/>
    <w:rsid w:val="00AA293B"/>
    <w:rPr>
      <w:rFonts w:ascii="Courier New" w:hAnsi="Courier New"/>
    </w:rPr>
  </w:style>
  <w:style w:type="character" w:customStyle="1" w:styleId="175">
    <w:name w:val="Знак Знак175"/>
    <w:rsid w:val="00AA293B"/>
    <w:rPr>
      <w:rFonts w:ascii="Times New Roman" w:hAnsi="Times New Roman"/>
      <w:sz w:val="24"/>
    </w:rPr>
  </w:style>
  <w:style w:type="character" w:customStyle="1" w:styleId="155">
    <w:name w:val="Знак Знак155"/>
    <w:rsid w:val="00AA293B"/>
    <w:rPr>
      <w:b/>
      <w:sz w:val="28"/>
    </w:rPr>
  </w:style>
  <w:style w:type="character" w:customStyle="1" w:styleId="4150">
    <w:name w:val="Знак Знак415"/>
    <w:locked/>
    <w:rsid w:val="00AA293B"/>
    <w:rPr>
      <w:rFonts w:ascii="Arial" w:hAnsi="Arial"/>
      <w:b/>
      <w:i/>
      <w:sz w:val="28"/>
      <w:lang w:val="ru-RU" w:eastAsia="en-US"/>
    </w:rPr>
  </w:style>
  <w:style w:type="character" w:customStyle="1" w:styleId="236">
    <w:name w:val="Знак Знак23 Знак6"/>
    <w:aliases w:val="Знак Знак3 Знак6"/>
    <w:locked/>
    <w:rsid w:val="00AA293B"/>
    <w:rPr>
      <w:rFonts w:ascii="Tahoma" w:hAnsi="Tahoma"/>
      <w:sz w:val="16"/>
    </w:rPr>
  </w:style>
  <w:style w:type="paragraph" w:customStyle="1" w:styleId="7a">
    <w:name w:val="Знак Знак Знак Знак Знак Знак Знак Знак Знак Знак Знак Знак Знак7"/>
    <w:basedOn w:val="a3"/>
    <w:rsid w:val="00AA293B"/>
    <w:pPr>
      <w:spacing w:after="160" w:line="240" w:lineRule="exact"/>
    </w:pPr>
    <w:rPr>
      <w:rFonts w:ascii="Verdana" w:hAnsi="Verdana"/>
      <w:lang w:val="en-US" w:eastAsia="en-US"/>
    </w:rPr>
  </w:style>
  <w:style w:type="paragraph" w:customStyle="1" w:styleId="354">
    <w:name w:val="Знак35"/>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A293B"/>
    <w:rPr>
      <w:b/>
      <w:caps/>
      <w:sz w:val="24"/>
      <w:lang w:val="ru-RU" w:eastAsia="ru-RU"/>
    </w:rPr>
  </w:style>
  <w:style w:type="character" w:customStyle="1" w:styleId="5e">
    <w:name w:val="Без интервала Знак5"/>
    <w:locked/>
    <w:rsid w:val="00AA293B"/>
    <w:rPr>
      <w:sz w:val="24"/>
      <w:lang w:eastAsia="en-US"/>
    </w:rPr>
  </w:style>
  <w:style w:type="character" w:customStyle="1" w:styleId="1152">
    <w:name w:val="Знак1 Знак Знак15"/>
    <w:locked/>
    <w:rsid w:val="00AA293B"/>
    <w:rPr>
      <w:rFonts w:ascii="Times New Roman" w:hAnsi="Times New Roman"/>
      <w:sz w:val="24"/>
      <w:lang w:eastAsia="ru-RU"/>
    </w:rPr>
  </w:style>
  <w:style w:type="character" w:customStyle="1" w:styleId="465">
    <w:name w:val="Знак Знак465"/>
    <w:locked/>
    <w:rsid w:val="00AA293B"/>
    <w:rPr>
      <w:b/>
      <w:sz w:val="27"/>
      <w:lang w:val="ru-RU" w:eastAsia="ru-RU"/>
    </w:rPr>
  </w:style>
  <w:style w:type="character" w:customStyle="1" w:styleId="485">
    <w:name w:val="Знак Знак485"/>
    <w:locked/>
    <w:rsid w:val="00AA293B"/>
    <w:rPr>
      <w:b/>
      <w:sz w:val="27"/>
      <w:lang w:val="ru-RU" w:eastAsia="ru-RU"/>
    </w:rPr>
  </w:style>
  <w:style w:type="character" w:customStyle="1" w:styleId="445">
    <w:name w:val="Знак Знак445"/>
    <w:locked/>
    <w:rsid w:val="00AA293B"/>
    <w:rPr>
      <w:sz w:val="24"/>
    </w:rPr>
  </w:style>
  <w:style w:type="character" w:customStyle="1" w:styleId="5150">
    <w:name w:val="Знак Знак515"/>
    <w:locked/>
    <w:rsid w:val="00AA293B"/>
    <w:rPr>
      <w:b/>
      <w:sz w:val="27"/>
      <w:lang w:val="ru-RU" w:eastAsia="ru-RU"/>
    </w:rPr>
  </w:style>
  <w:style w:type="character" w:customStyle="1" w:styleId="435">
    <w:name w:val="Знак Знак435"/>
    <w:locked/>
    <w:rsid w:val="00AA293B"/>
    <w:rPr>
      <w:color w:val="000000"/>
      <w:sz w:val="24"/>
      <w:lang w:eastAsia="ru-RU"/>
    </w:rPr>
  </w:style>
  <w:style w:type="character" w:customStyle="1" w:styleId="425">
    <w:name w:val="Знак Знак425"/>
    <w:rsid w:val="00AA293B"/>
    <w:rPr>
      <w:rFonts w:ascii="Times New Roman" w:hAnsi="Times New Roman"/>
      <w:sz w:val="16"/>
    </w:rPr>
  </w:style>
  <w:style w:type="character" w:customStyle="1" w:styleId="495">
    <w:name w:val="Знак Знак495"/>
    <w:rsid w:val="00AA293B"/>
    <w:rPr>
      <w:rFonts w:ascii="Times New Roman" w:hAnsi="Times New Roman"/>
      <w:b/>
      <w:caps/>
      <w:sz w:val="24"/>
      <w:lang w:eastAsia="ru-RU"/>
    </w:rPr>
  </w:style>
  <w:style w:type="character" w:customStyle="1" w:styleId="475">
    <w:name w:val="Знак Знак475"/>
    <w:rsid w:val="00AA293B"/>
    <w:rPr>
      <w:rFonts w:ascii="Times New Roman" w:hAnsi="Times New Roman"/>
      <w:b/>
      <w:sz w:val="27"/>
      <w:lang w:eastAsia="ru-RU"/>
    </w:rPr>
  </w:style>
  <w:style w:type="character" w:customStyle="1" w:styleId="455">
    <w:name w:val="Знак Знак455"/>
    <w:rsid w:val="00AA293B"/>
    <w:rPr>
      <w:rFonts w:ascii="Times New Roman" w:hAnsi="Times New Roman"/>
      <w:b/>
      <w:i/>
      <w:sz w:val="26"/>
      <w:lang w:eastAsia="ru-RU"/>
    </w:rPr>
  </w:style>
  <w:style w:type="character" w:customStyle="1" w:styleId="562">
    <w:name w:val="Знак5 Знак Знак6"/>
    <w:locked/>
    <w:rsid w:val="00AA293B"/>
    <w:rPr>
      <w:sz w:val="16"/>
    </w:rPr>
  </w:style>
  <w:style w:type="character" w:customStyle="1" w:styleId="505">
    <w:name w:val="Знак Знак505"/>
    <w:locked/>
    <w:rsid w:val="00AA293B"/>
    <w:rPr>
      <w:b/>
      <w:sz w:val="28"/>
      <w:lang w:val="ru-RU" w:eastAsia="ru-RU"/>
    </w:rPr>
  </w:style>
  <w:style w:type="character" w:customStyle="1" w:styleId="525">
    <w:name w:val="Знак Знак525"/>
    <w:rsid w:val="00AA293B"/>
    <w:rPr>
      <w:rFonts w:ascii="Arial" w:hAnsi="Arial"/>
      <w:b/>
      <w:i/>
      <w:sz w:val="28"/>
    </w:rPr>
  </w:style>
  <w:style w:type="character" w:customStyle="1" w:styleId="5151">
    <w:name w:val="Знак5 Знак Знак15"/>
    <w:locked/>
    <w:rsid w:val="00AA293B"/>
    <w:rPr>
      <w:sz w:val="16"/>
      <w:lang w:val="ru-RU" w:eastAsia="ru-RU"/>
    </w:rPr>
  </w:style>
  <w:style w:type="character" w:customStyle="1" w:styleId="652">
    <w:name w:val="Знак6 Знак Знак5"/>
    <w:rsid w:val="00AA293B"/>
    <w:rPr>
      <w:sz w:val="24"/>
      <w:lang w:val="ru-RU" w:eastAsia="ru-RU"/>
    </w:rPr>
  </w:style>
  <w:style w:type="character" w:customStyle="1" w:styleId="207">
    <w:name w:val="Знак Знак207"/>
    <w:rsid w:val="00AA293B"/>
    <w:rPr>
      <w:rFonts w:ascii="Arial" w:hAnsi="Arial"/>
      <w:sz w:val="22"/>
    </w:rPr>
  </w:style>
  <w:style w:type="character" w:customStyle="1" w:styleId="208">
    <w:name w:val="Знак Знак208"/>
    <w:rsid w:val="00AA293B"/>
    <w:rPr>
      <w:rFonts w:ascii="Arial" w:hAnsi="Arial"/>
      <w:sz w:val="22"/>
    </w:rPr>
  </w:style>
  <w:style w:type="character" w:customStyle="1" w:styleId="209">
    <w:name w:val="Знак Знак209"/>
    <w:rsid w:val="00AA293B"/>
    <w:rPr>
      <w:rFonts w:ascii="Arial" w:hAnsi="Arial"/>
      <w:sz w:val="22"/>
    </w:rPr>
  </w:style>
  <w:style w:type="character" w:customStyle="1" w:styleId="616">
    <w:name w:val="Знак Знак616"/>
    <w:rsid w:val="00AA293B"/>
    <w:rPr>
      <w:rFonts w:ascii="Calibri" w:hAnsi="Calibri"/>
      <w:i/>
      <w:sz w:val="24"/>
    </w:rPr>
  </w:style>
  <w:style w:type="paragraph" w:customStyle="1" w:styleId="7b">
    <w:name w:val="Знак Знак Знак Знак Знак Знак7"/>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A293B"/>
    <w:rPr>
      <w:sz w:val="16"/>
      <w:lang w:val="ru-RU" w:eastAsia="ru-RU"/>
    </w:rPr>
  </w:style>
  <w:style w:type="character" w:customStyle="1" w:styleId="1460">
    <w:name w:val="Знак Знак146"/>
    <w:locked/>
    <w:rsid w:val="00AA293B"/>
    <w:rPr>
      <w:b/>
      <w:sz w:val="27"/>
      <w:lang w:val="ru-RU" w:eastAsia="ru-RU"/>
    </w:rPr>
  </w:style>
  <w:style w:type="character" w:customStyle="1" w:styleId="106">
    <w:name w:val="Знак Знак106"/>
    <w:locked/>
    <w:rsid w:val="00AA293B"/>
    <w:rPr>
      <w:sz w:val="16"/>
      <w:lang w:val="ru-RU" w:eastAsia="ru-RU"/>
    </w:rPr>
  </w:style>
  <w:style w:type="character" w:customStyle="1" w:styleId="167">
    <w:name w:val="Знак Знак167"/>
    <w:locked/>
    <w:rsid w:val="00AA293B"/>
    <w:rPr>
      <w:b/>
      <w:caps/>
      <w:sz w:val="24"/>
      <w:lang w:val="ru-RU" w:eastAsia="ru-RU"/>
    </w:rPr>
  </w:style>
  <w:style w:type="character" w:customStyle="1" w:styleId="84">
    <w:name w:val="Знак Знак Знак8"/>
    <w:rsid w:val="00AA293B"/>
    <w:rPr>
      <w:rFonts w:ascii="Times New Roman" w:hAnsi="Times New Roman"/>
      <w:b/>
      <w:caps/>
      <w:sz w:val="28"/>
    </w:rPr>
  </w:style>
  <w:style w:type="character" w:customStyle="1" w:styleId="256">
    <w:name w:val="Знак Знак256"/>
    <w:rsid w:val="00AA293B"/>
    <w:rPr>
      <w:rFonts w:ascii="Times New Roman" w:hAnsi="Times New Roman"/>
      <w:b/>
      <w:sz w:val="28"/>
    </w:rPr>
  </w:style>
  <w:style w:type="character" w:customStyle="1" w:styleId="2260">
    <w:name w:val="Знак Знак226"/>
    <w:rsid w:val="00AA293B"/>
    <w:rPr>
      <w:rFonts w:ascii="Times New Roman" w:hAnsi="Times New Roman"/>
      <w:sz w:val="24"/>
    </w:rPr>
  </w:style>
  <w:style w:type="character" w:customStyle="1" w:styleId="196">
    <w:name w:val="Знак Знак196"/>
    <w:rsid w:val="00AA293B"/>
    <w:rPr>
      <w:rFonts w:ascii="Times New Roman" w:hAnsi="Times New Roman"/>
      <w:sz w:val="16"/>
      <w:lang w:eastAsia="ru-RU"/>
    </w:rPr>
  </w:style>
  <w:style w:type="character" w:customStyle="1" w:styleId="186">
    <w:name w:val="Знак Знак186"/>
    <w:rsid w:val="00AA293B"/>
    <w:rPr>
      <w:rFonts w:ascii="Courier New" w:hAnsi="Courier New"/>
    </w:rPr>
  </w:style>
  <w:style w:type="character" w:customStyle="1" w:styleId="176">
    <w:name w:val="Знак Знак176"/>
    <w:rsid w:val="00AA293B"/>
    <w:rPr>
      <w:rFonts w:ascii="Times New Roman" w:hAnsi="Times New Roman"/>
      <w:sz w:val="24"/>
    </w:rPr>
  </w:style>
  <w:style w:type="character" w:customStyle="1" w:styleId="156">
    <w:name w:val="Знак Знак156"/>
    <w:rsid w:val="00AA293B"/>
    <w:rPr>
      <w:b/>
      <w:sz w:val="28"/>
    </w:rPr>
  </w:style>
  <w:style w:type="character" w:customStyle="1" w:styleId="4160">
    <w:name w:val="Знак Знак416"/>
    <w:locked/>
    <w:rsid w:val="00AA293B"/>
    <w:rPr>
      <w:rFonts w:ascii="Arial" w:hAnsi="Arial"/>
      <w:b/>
      <w:i/>
      <w:sz w:val="28"/>
      <w:lang w:val="ru-RU" w:eastAsia="en-US"/>
    </w:rPr>
  </w:style>
  <w:style w:type="character" w:customStyle="1" w:styleId="237">
    <w:name w:val="Знак Знак23 Знак7"/>
    <w:aliases w:val="Знак Знак3 Знак7"/>
    <w:locked/>
    <w:rsid w:val="00AA293B"/>
    <w:rPr>
      <w:rFonts w:ascii="Tahoma" w:hAnsi="Tahoma"/>
      <w:sz w:val="16"/>
    </w:rPr>
  </w:style>
  <w:style w:type="paragraph" w:customStyle="1" w:styleId="86">
    <w:name w:val="Знак Знак Знак Знак Знак Знак Знак Знак Знак Знак Знак Знак Знак8"/>
    <w:basedOn w:val="a3"/>
    <w:rsid w:val="00AA293B"/>
    <w:pPr>
      <w:spacing w:after="160" w:line="240" w:lineRule="exact"/>
    </w:pPr>
    <w:rPr>
      <w:rFonts w:ascii="Verdana" w:hAnsi="Verdana"/>
      <w:lang w:val="en-US" w:eastAsia="en-US"/>
    </w:rPr>
  </w:style>
  <w:style w:type="paragraph" w:customStyle="1" w:styleId="362">
    <w:name w:val="Знак36"/>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A293B"/>
    <w:rPr>
      <w:b/>
      <w:caps/>
      <w:sz w:val="24"/>
      <w:lang w:val="ru-RU" w:eastAsia="ru-RU"/>
    </w:rPr>
  </w:style>
  <w:style w:type="character" w:customStyle="1" w:styleId="6f0">
    <w:name w:val="Без интервала Знак6"/>
    <w:locked/>
    <w:rsid w:val="00AA293B"/>
    <w:rPr>
      <w:rFonts w:ascii="Times New Roman" w:hAnsi="Times New Roman"/>
      <w:sz w:val="22"/>
    </w:rPr>
  </w:style>
  <w:style w:type="character" w:customStyle="1" w:styleId="466">
    <w:name w:val="Знак Знак466"/>
    <w:locked/>
    <w:rsid w:val="00AA293B"/>
    <w:rPr>
      <w:b/>
      <w:sz w:val="27"/>
      <w:lang w:val="ru-RU" w:eastAsia="ru-RU"/>
    </w:rPr>
  </w:style>
  <w:style w:type="character" w:customStyle="1" w:styleId="486">
    <w:name w:val="Знак Знак486"/>
    <w:locked/>
    <w:rsid w:val="00AA293B"/>
    <w:rPr>
      <w:b/>
      <w:sz w:val="27"/>
      <w:lang w:val="ru-RU" w:eastAsia="ru-RU"/>
    </w:rPr>
  </w:style>
  <w:style w:type="character" w:customStyle="1" w:styleId="446">
    <w:name w:val="Знак Знак446"/>
    <w:locked/>
    <w:rsid w:val="00AA293B"/>
    <w:rPr>
      <w:sz w:val="24"/>
    </w:rPr>
  </w:style>
  <w:style w:type="character" w:customStyle="1" w:styleId="5160">
    <w:name w:val="Знак Знак516"/>
    <w:locked/>
    <w:rsid w:val="00AA293B"/>
    <w:rPr>
      <w:b/>
      <w:sz w:val="27"/>
      <w:lang w:val="ru-RU" w:eastAsia="ru-RU"/>
    </w:rPr>
  </w:style>
  <w:style w:type="character" w:customStyle="1" w:styleId="436">
    <w:name w:val="Знак Знак436"/>
    <w:locked/>
    <w:rsid w:val="00AA293B"/>
    <w:rPr>
      <w:color w:val="000000"/>
      <w:sz w:val="24"/>
      <w:lang w:eastAsia="ru-RU"/>
    </w:rPr>
  </w:style>
  <w:style w:type="character" w:customStyle="1" w:styleId="426">
    <w:name w:val="Знак Знак426"/>
    <w:rsid w:val="00AA293B"/>
    <w:rPr>
      <w:rFonts w:ascii="Times New Roman" w:hAnsi="Times New Roman"/>
      <w:sz w:val="16"/>
    </w:rPr>
  </w:style>
  <w:style w:type="character" w:customStyle="1" w:styleId="496">
    <w:name w:val="Знак Знак496"/>
    <w:rsid w:val="00AA293B"/>
    <w:rPr>
      <w:rFonts w:ascii="Times New Roman" w:hAnsi="Times New Roman"/>
      <w:b/>
      <w:caps/>
      <w:sz w:val="24"/>
      <w:lang w:eastAsia="ru-RU"/>
    </w:rPr>
  </w:style>
  <w:style w:type="character" w:customStyle="1" w:styleId="476">
    <w:name w:val="Знак Знак476"/>
    <w:rsid w:val="00AA293B"/>
    <w:rPr>
      <w:rFonts w:ascii="Times New Roman" w:hAnsi="Times New Roman"/>
      <w:b/>
      <w:sz w:val="27"/>
      <w:lang w:eastAsia="ru-RU"/>
    </w:rPr>
  </w:style>
  <w:style w:type="character" w:customStyle="1" w:styleId="456">
    <w:name w:val="Знак Знак456"/>
    <w:rsid w:val="00AA293B"/>
    <w:rPr>
      <w:rFonts w:ascii="Times New Roman" w:hAnsi="Times New Roman"/>
      <w:b/>
      <w:i/>
      <w:sz w:val="26"/>
      <w:lang w:eastAsia="ru-RU"/>
    </w:rPr>
  </w:style>
  <w:style w:type="character" w:customStyle="1" w:styleId="572">
    <w:name w:val="Знак5 Знак Знак7"/>
    <w:locked/>
    <w:rsid w:val="00AA293B"/>
    <w:rPr>
      <w:sz w:val="16"/>
    </w:rPr>
  </w:style>
  <w:style w:type="character" w:customStyle="1" w:styleId="506">
    <w:name w:val="Знак Знак506"/>
    <w:locked/>
    <w:rsid w:val="00AA293B"/>
    <w:rPr>
      <w:b/>
      <w:sz w:val="28"/>
      <w:lang w:val="ru-RU" w:eastAsia="ru-RU"/>
    </w:rPr>
  </w:style>
  <w:style w:type="character" w:customStyle="1" w:styleId="526">
    <w:name w:val="Знак Знак526"/>
    <w:rsid w:val="00AA293B"/>
    <w:rPr>
      <w:rFonts w:ascii="Arial" w:hAnsi="Arial"/>
      <w:b/>
      <w:i/>
      <w:sz w:val="28"/>
    </w:rPr>
  </w:style>
  <w:style w:type="character" w:customStyle="1" w:styleId="662">
    <w:name w:val="Знак6 Знак Знак6"/>
    <w:rsid w:val="00AA293B"/>
    <w:rPr>
      <w:sz w:val="24"/>
      <w:lang w:val="ru-RU" w:eastAsia="ru-RU"/>
    </w:rPr>
  </w:style>
  <w:style w:type="character" w:customStyle="1" w:styleId="403">
    <w:name w:val="Знак Знак40 Знак"/>
    <w:locked/>
    <w:rsid w:val="00AA293B"/>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A293B"/>
    <w:rPr>
      <w:rFonts w:ascii="Arial" w:hAnsi="Arial"/>
      <w:b/>
      <w:kern w:val="32"/>
      <w:sz w:val="32"/>
      <w:lang w:val="ru-RU" w:eastAsia="ru-RU"/>
    </w:rPr>
  </w:style>
  <w:style w:type="paragraph" w:customStyle="1" w:styleId="paragraph">
    <w:name w:val="paragraph"/>
    <w:basedOn w:val="a3"/>
    <w:rsid w:val="00AA293B"/>
  </w:style>
  <w:style w:type="paragraph" w:customStyle="1" w:styleId="Style88">
    <w:name w:val="Style88"/>
    <w:basedOn w:val="a3"/>
    <w:rsid w:val="00AA293B"/>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A293B"/>
    <w:rPr>
      <w:color w:val="808080"/>
      <w:shd w:val="clear" w:color="auto" w:fill="E6E6E6"/>
    </w:rPr>
  </w:style>
  <w:style w:type="paragraph" w:customStyle="1" w:styleId="96">
    <w:name w:val="Знак Знак Знак Знак Знак Знак9"/>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A293B"/>
    <w:rPr>
      <w:sz w:val="16"/>
      <w:lang w:val="ru-RU" w:eastAsia="ru-RU"/>
    </w:rPr>
  </w:style>
  <w:style w:type="character" w:customStyle="1" w:styleId="148">
    <w:name w:val="Знак Знак148"/>
    <w:locked/>
    <w:rsid w:val="00AA293B"/>
    <w:rPr>
      <w:b/>
      <w:sz w:val="27"/>
      <w:lang w:val="ru-RU" w:eastAsia="ru-RU"/>
    </w:rPr>
  </w:style>
  <w:style w:type="character" w:customStyle="1" w:styleId="108">
    <w:name w:val="Знак Знак108"/>
    <w:locked/>
    <w:rsid w:val="00AA293B"/>
    <w:rPr>
      <w:sz w:val="16"/>
      <w:lang w:val="ru-RU" w:eastAsia="ru-RU"/>
    </w:rPr>
  </w:style>
  <w:style w:type="character" w:customStyle="1" w:styleId="6200">
    <w:name w:val="Знак Знак620"/>
    <w:rsid w:val="00AA293B"/>
    <w:rPr>
      <w:rFonts w:ascii="Arial" w:hAnsi="Arial"/>
      <w:b/>
      <w:i/>
      <w:sz w:val="28"/>
      <w:lang w:val="ru-RU" w:eastAsia="en-US"/>
    </w:rPr>
  </w:style>
  <w:style w:type="character" w:customStyle="1" w:styleId="169">
    <w:name w:val="Знак Знак169"/>
    <w:locked/>
    <w:rsid w:val="00AA293B"/>
    <w:rPr>
      <w:b/>
      <w:caps/>
      <w:sz w:val="24"/>
      <w:lang w:val="ru-RU" w:eastAsia="ru-RU"/>
    </w:rPr>
  </w:style>
  <w:style w:type="character" w:customStyle="1" w:styleId="107">
    <w:name w:val="Знак Знак Знак10"/>
    <w:rsid w:val="00AA293B"/>
    <w:rPr>
      <w:rFonts w:ascii="Times New Roman" w:hAnsi="Times New Roman"/>
      <w:b/>
      <w:caps/>
      <w:sz w:val="28"/>
    </w:rPr>
  </w:style>
  <w:style w:type="character" w:customStyle="1" w:styleId="258">
    <w:name w:val="Знак Знак258"/>
    <w:rsid w:val="00AA293B"/>
    <w:rPr>
      <w:rFonts w:ascii="Times New Roman" w:hAnsi="Times New Roman"/>
      <w:b/>
      <w:sz w:val="28"/>
    </w:rPr>
  </w:style>
  <w:style w:type="character" w:customStyle="1" w:styleId="2280">
    <w:name w:val="Знак Знак228"/>
    <w:rsid w:val="00AA293B"/>
    <w:rPr>
      <w:rFonts w:ascii="Times New Roman" w:hAnsi="Times New Roman"/>
      <w:sz w:val="24"/>
    </w:rPr>
  </w:style>
  <w:style w:type="character" w:customStyle="1" w:styleId="2011">
    <w:name w:val="Знак Знак2011"/>
    <w:rsid w:val="00AA293B"/>
    <w:rPr>
      <w:rFonts w:ascii="Arial" w:hAnsi="Arial"/>
      <w:sz w:val="22"/>
    </w:rPr>
  </w:style>
  <w:style w:type="character" w:customStyle="1" w:styleId="198">
    <w:name w:val="Знак Знак198"/>
    <w:rsid w:val="00AA293B"/>
    <w:rPr>
      <w:rFonts w:ascii="Times New Roman" w:hAnsi="Times New Roman"/>
      <w:sz w:val="16"/>
      <w:lang w:eastAsia="ru-RU"/>
    </w:rPr>
  </w:style>
  <w:style w:type="character" w:customStyle="1" w:styleId="188">
    <w:name w:val="Знак Знак188"/>
    <w:rsid w:val="00AA293B"/>
    <w:rPr>
      <w:rFonts w:ascii="Courier New" w:hAnsi="Courier New"/>
    </w:rPr>
  </w:style>
  <w:style w:type="character" w:customStyle="1" w:styleId="178">
    <w:name w:val="Знак Знак178"/>
    <w:rsid w:val="00AA293B"/>
    <w:rPr>
      <w:rFonts w:ascii="Times New Roman" w:hAnsi="Times New Roman"/>
      <w:sz w:val="24"/>
    </w:rPr>
  </w:style>
  <w:style w:type="paragraph" w:customStyle="1" w:styleId="4f2">
    <w:name w:val="Основной текст4"/>
    <w:basedOn w:val="516"/>
    <w:rsid w:val="00AA293B"/>
    <w:pPr>
      <w:spacing w:before="0" w:beforeAutospacing="0" w:after="0" w:afterAutospacing="0" w:line="360" w:lineRule="auto"/>
    </w:pPr>
    <w:rPr>
      <w:szCs w:val="20"/>
    </w:rPr>
  </w:style>
  <w:style w:type="character" w:customStyle="1" w:styleId="158">
    <w:name w:val="Знак Знак158"/>
    <w:rsid w:val="00AA293B"/>
    <w:rPr>
      <w:b/>
      <w:sz w:val="28"/>
    </w:rPr>
  </w:style>
  <w:style w:type="paragraph" w:customStyle="1" w:styleId="3ff4">
    <w:name w:val="Цитата3"/>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A293B"/>
    <w:rPr>
      <w:rFonts w:ascii="Courier New" w:hAnsi="Courier New"/>
      <w:sz w:val="20"/>
      <w:szCs w:val="20"/>
    </w:rPr>
  </w:style>
  <w:style w:type="paragraph" w:customStyle="1" w:styleId="333">
    <w:name w:val="Основной текст 33"/>
    <w:basedOn w:val="516"/>
    <w:rsid w:val="00AA293B"/>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A293B"/>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A293B"/>
    <w:pPr>
      <w:spacing w:line="360" w:lineRule="auto"/>
      <w:ind w:firstLine="709"/>
      <w:jc w:val="both"/>
    </w:pPr>
    <w:rPr>
      <w:sz w:val="28"/>
      <w:szCs w:val="20"/>
    </w:rPr>
  </w:style>
  <w:style w:type="paragraph" w:customStyle="1" w:styleId="2ffff6">
    <w:name w:val="Верхний колонтитул2"/>
    <w:basedOn w:val="a3"/>
    <w:rsid w:val="00AA293B"/>
    <w:pPr>
      <w:tabs>
        <w:tab w:val="center" w:pos="4153"/>
        <w:tab w:val="right" w:pos="8306"/>
      </w:tabs>
    </w:pPr>
    <w:rPr>
      <w:rFonts w:ascii="Arial" w:hAnsi="Arial"/>
      <w:szCs w:val="20"/>
    </w:rPr>
  </w:style>
  <w:style w:type="character" w:customStyle="1" w:styleId="418">
    <w:name w:val="Знак Знак418"/>
    <w:locked/>
    <w:rsid w:val="00AA293B"/>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A293B"/>
    <w:pPr>
      <w:spacing w:after="160" w:line="240" w:lineRule="exact"/>
    </w:pPr>
    <w:rPr>
      <w:rFonts w:ascii="Verdana" w:hAnsi="Verdana"/>
      <w:lang w:val="en-US" w:eastAsia="en-US"/>
    </w:rPr>
  </w:style>
  <w:style w:type="paragraph" w:customStyle="1" w:styleId="382">
    <w:name w:val="Знак38"/>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A293B"/>
    <w:rPr>
      <w:b/>
      <w:caps/>
      <w:sz w:val="24"/>
      <w:lang w:val="ru-RU" w:eastAsia="ru-RU"/>
    </w:rPr>
  </w:style>
  <w:style w:type="character" w:customStyle="1" w:styleId="1182">
    <w:name w:val="Знак1 Знак Знак18"/>
    <w:locked/>
    <w:rsid w:val="00AA293B"/>
    <w:rPr>
      <w:rFonts w:ascii="Times New Roman" w:hAnsi="Times New Roman"/>
      <w:sz w:val="24"/>
      <w:lang w:eastAsia="ru-RU"/>
    </w:rPr>
  </w:style>
  <w:style w:type="character" w:customStyle="1" w:styleId="468">
    <w:name w:val="Знак Знак468"/>
    <w:locked/>
    <w:rsid w:val="00AA293B"/>
    <w:rPr>
      <w:b/>
      <w:sz w:val="27"/>
      <w:lang w:val="ru-RU" w:eastAsia="ru-RU"/>
    </w:rPr>
  </w:style>
  <w:style w:type="character" w:customStyle="1" w:styleId="488">
    <w:name w:val="Знак Знак488"/>
    <w:locked/>
    <w:rsid w:val="00AA293B"/>
    <w:rPr>
      <w:b/>
      <w:sz w:val="27"/>
      <w:lang w:val="ru-RU" w:eastAsia="ru-RU"/>
    </w:rPr>
  </w:style>
  <w:style w:type="character" w:customStyle="1" w:styleId="448">
    <w:name w:val="Знак Знак448"/>
    <w:locked/>
    <w:rsid w:val="00AA293B"/>
    <w:rPr>
      <w:sz w:val="24"/>
    </w:rPr>
  </w:style>
  <w:style w:type="character" w:customStyle="1" w:styleId="518">
    <w:name w:val="Знак Знак518"/>
    <w:locked/>
    <w:rsid w:val="00AA293B"/>
    <w:rPr>
      <w:b/>
      <w:sz w:val="27"/>
      <w:lang w:val="ru-RU" w:eastAsia="ru-RU"/>
    </w:rPr>
  </w:style>
  <w:style w:type="character" w:customStyle="1" w:styleId="438">
    <w:name w:val="Знак Знак438"/>
    <w:locked/>
    <w:rsid w:val="00AA293B"/>
    <w:rPr>
      <w:color w:val="000000"/>
      <w:sz w:val="24"/>
      <w:lang w:eastAsia="ru-RU"/>
    </w:rPr>
  </w:style>
  <w:style w:type="character" w:customStyle="1" w:styleId="428">
    <w:name w:val="Знак Знак428"/>
    <w:rsid w:val="00AA293B"/>
    <w:rPr>
      <w:rFonts w:ascii="Times New Roman" w:hAnsi="Times New Roman"/>
      <w:sz w:val="16"/>
    </w:rPr>
  </w:style>
  <w:style w:type="character" w:customStyle="1" w:styleId="498">
    <w:name w:val="Знак Знак498"/>
    <w:rsid w:val="00AA293B"/>
    <w:rPr>
      <w:rFonts w:ascii="Times New Roman" w:hAnsi="Times New Roman"/>
      <w:b/>
      <w:caps/>
      <w:sz w:val="24"/>
      <w:lang w:eastAsia="ru-RU"/>
    </w:rPr>
  </w:style>
  <w:style w:type="paragraph" w:customStyle="1" w:styleId="427">
    <w:name w:val="Заголовок 42"/>
    <w:basedOn w:val="516"/>
    <w:next w:val="516"/>
    <w:rsid w:val="00AA293B"/>
    <w:pPr>
      <w:keepNext/>
      <w:spacing w:before="0" w:beforeAutospacing="0" w:after="0" w:afterAutospacing="0"/>
    </w:pPr>
    <w:rPr>
      <w:szCs w:val="20"/>
    </w:rPr>
  </w:style>
  <w:style w:type="character" w:customStyle="1" w:styleId="478">
    <w:name w:val="Знак Знак478"/>
    <w:rsid w:val="00AA293B"/>
    <w:rPr>
      <w:rFonts w:ascii="Times New Roman" w:hAnsi="Times New Roman"/>
      <w:b/>
      <w:sz w:val="27"/>
      <w:lang w:eastAsia="ru-RU"/>
    </w:rPr>
  </w:style>
  <w:style w:type="character" w:customStyle="1" w:styleId="458">
    <w:name w:val="Знак Знак458"/>
    <w:rsid w:val="00AA293B"/>
    <w:rPr>
      <w:rFonts w:ascii="Times New Roman" w:hAnsi="Times New Roman"/>
      <w:b/>
      <w:i/>
      <w:sz w:val="26"/>
      <w:lang w:eastAsia="ru-RU"/>
    </w:rPr>
  </w:style>
  <w:style w:type="character" w:customStyle="1" w:styleId="592">
    <w:name w:val="Знак5 Знак Знак9"/>
    <w:locked/>
    <w:rsid w:val="00AA293B"/>
    <w:rPr>
      <w:sz w:val="16"/>
    </w:rPr>
  </w:style>
  <w:style w:type="character" w:customStyle="1" w:styleId="508">
    <w:name w:val="Знак Знак508"/>
    <w:locked/>
    <w:rsid w:val="00AA293B"/>
    <w:rPr>
      <w:b/>
      <w:sz w:val="28"/>
      <w:lang w:val="ru-RU" w:eastAsia="ru-RU"/>
    </w:rPr>
  </w:style>
  <w:style w:type="character" w:customStyle="1" w:styleId="528">
    <w:name w:val="Знак Знак528"/>
    <w:rsid w:val="00AA293B"/>
    <w:rPr>
      <w:rFonts w:ascii="Arial" w:hAnsi="Arial"/>
      <w:b/>
      <w:i/>
      <w:sz w:val="28"/>
    </w:rPr>
  </w:style>
  <w:style w:type="character" w:customStyle="1" w:styleId="5180">
    <w:name w:val="Знак5 Знак Знак18"/>
    <w:locked/>
    <w:rsid w:val="00AA293B"/>
    <w:rPr>
      <w:sz w:val="16"/>
      <w:lang w:val="ru-RU" w:eastAsia="ru-RU"/>
    </w:rPr>
  </w:style>
  <w:style w:type="character" w:customStyle="1" w:styleId="682">
    <w:name w:val="Знак6 Знак Знак8"/>
    <w:rsid w:val="00AA293B"/>
    <w:rPr>
      <w:sz w:val="24"/>
      <w:lang w:val="ru-RU" w:eastAsia="ru-RU"/>
    </w:rPr>
  </w:style>
  <w:style w:type="character" w:customStyle="1" w:styleId="5520">
    <w:name w:val="Знак Знак552"/>
    <w:locked/>
    <w:rsid w:val="00AA293B"/>
    <w:rPr>
      <w:sz w:val="24"/>
      <w:lang w:val="ru-RU" w:eastAsia="ru-RU"/>
    </w:rPr>
  </w:style>
  <w:style w:type="character" w:customStyle="1" w:styleId="6520">
    <w:name w:val="Знак Знак652"/>
    <w:locked/>
    <w:rsid w:val="00AA293B"/>
    <w:rPr>
      <w:b/>
      <w:sz w:val="27"/>
      <w:lang w:val="ru-RU" w:eastAsia="ru-RU"/>
    </w:rPr>
  </w:style>
  <w:style w:type="character" w:customStyle="1" w:styleId="6420">
    <w:name w:val="Знак Знак642"/>
    <w:locked/>
    <w:rsid w:val="00AA293B"/>
    <w:rPr>
      <w:b/>
      <w:sz w:val="28"/>
      <w:lang w:val="ru-RU" w:eastAsia="ru-RU"/>
    </w:rPr>
  </w:style>
  <w:style w:type="character" w:customStyle="1" w:styleId="6320">
    <w:name w:val="Знак Знак632"/>
    <w:locked/>
    <w:rsid w:val="00AA293B"/>
    <w:rPr>
      <w:b/>
      <w:i/>
      <w:sz w:val="26"/>
      <w:lang w:val="ru-RU" w:eastAsia="ru-RU"/>
    </w:rPr>
  </w:style>
  <w:style w:type="character" w:customStyle="1" w:styleId="6220">
    <w:name w:val="Знак Знак622"/>
    <w:locked/>
    <w:rsid w:val="00AA293B"/>
    <w:rPr>
      <w:sz w:val="24"/>
      <w:lang w:val="ru-RU" w:eastAsia="ru-RU"/>
    </w:rPr>
  </w:style>
  <w:style w:type="character" w:customStyle="1" w:styleId="619">
    <w:name w:val="Знак Знак619"/>
    <w:locked/>
    <w:rsid w:val="00AA293B"/>
    <w:rPr>
      <w:sz w:val="24"/>
      <w:lang w:val="ru-RU" w:eastAsia="ru-RU"/>
    </w:rPr>
  </w:style>
  <w:style w:type="character" w:customStyle="1" w:styleId="602">
    <w:name w:val="Знак Знак602"/>
    <w:locked/>
    <w:rsid w:val="00AA293B"/>
    <w:rPr>
      <w:i/>
      <w:sz w:val="24"/>
      <w:lang w:val="ru-RU" w:eastAsia="ru-RU"/>
    </w:rPr>
  </w:style>
  <w:style w:type="character" w:customStyle="1" w:styleId="5920">
    <w:name w:val="Знак Знак592"/>
    <w:locked/>
    <w:rsid w:val="00AA293B"/>
    <w:rPr>
      <w:rFonts w:ascii="Arial" w:hAnsi="Arial"/>
      <w:sz w:val="22"/>
      <w:lang w:val="ru-RU" w:eastAsia="ru-RU"/>
    </w:rPr>
  </w:style>
  <w:style w:type="character" w:customStyle="1" w:styleId="582">
    <w:name w:val="Знак Знак582"/>
    <w:locked/>
    <w:rsid w:val="00AA293B"/>
    <w:rPr>
      <w:rFonts w:ascii="Courier New" w:hAnsi="Courier New"/>
      <w:lang w:val="ru-RU" w:eastAsia="ru-RU"/>
    </w:rPr>
  </w:style>
  <w:style w:type="character" w:customStyle="1" w:styleId="5720">
    <w:name w:val="Знак Знак572"/>
    <w:locked/>
    <w:rsid w:val="00AA293B"/>
    <w:rPr>
      <w:lang w:val="ru-RU" w:eastAsia="ru-RU"/>
    </w:rPr>
  </w:style>
  <w:style w:type="character" w:customStyle="1" w:styleId="5620">
    <w:name w:val="Знак Знак562"/>
    <w:locked/>
    <w:rsid w:val="00AA293B"/>
    <w:rPr>
      <w:sz w:val="24"/>
      <w:lang w:val="ru-RU" w:eastAsia="ru-RU"/>
    </w:rPr>
  </w:style>
  <w:style w:type="character" w:customStyle="1" w:styleId="542">
    <w:name w:val="Знак Знак542"/>
    <w:locked/>
    <w:rsid w:val="00AA293B"/>
    <w:rPr>
      <w:sz w:val="24"/>
      <w:lang w:val="en-US" w:eastAsia="ru-RU"/>
    </w:rPr>
  </w:style>
  <w:style w:type="paragraph" w:customStyle="1" w:styleId="238">
    <w:name w:val="Заголовок 23"/>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A293B"/>
    <w:pPr>
      <w:tabs>
        <w:tab w:val="left" w:pos="1440"/>
      </w:tabs>
      <w:suppressAutoHyphens/>
      <w:spacing w:before="240" w:after="60"/>
      <w:ind w:left="1440" w:hanging="1440"/>
      <w:outlineLvl w:val="7"/>
    </w:pPr>
    <w:rPr>
      <w:i/>
      <w:iCs/>
      <w:lang w:eastAsia="zh-CN"/>
    </w:rPr>
  </w:style>
  <w:style w:type="character" w:customStyle="1" w:styleId="672">
    <w:name w:val="Знак Знак672"/>
    <w:rsid w:val="00AA293B"/>
    <w:rPr>
      <w:rFonts w:ascii="Arial" w:hAnsi="Arial"/>
      <w:b/>
      <w:sz w:val="26"/>
    </w:rPr>
  </w:style>
  <w:style w:type="character" w:customStyle="1" w:styleId="6620">
    <w:name w:val="Знак Знак662"/>
    <w:rsid w:val="00AA293B"/>
    <w:rPr>
      <w:b/>
      <w:sz w:val="28"/>
    </w:rPr>
  </w:style>
  <w:style w:type="character" w:customStyle="1" w:styleId="702">
    <w:name w:val="Знак Знак702"/>
    <w:rsid w:val="00AA293B"/>
    <w:rPr>
      <w:rFonts w:ascii="Arial" w:hAnsi="Arial"/>
      <w:b/>
      <w:sz w:val="26"/>
    </w:rPr>
  </w:style>
  <w:style w:type="character" w:customStyle="1" w:styleId="692">
    <w:name w:val="Знак Знак692"/>
    <w:rsid w:val="00AA293B"/>
    <w:rPr>
      <w:b/>
      <w:sz w:val="28"/>
    </w:rPr>
  </w:style>
  <w:style w:type="character" w:customStyle="1" w:styleId="6820">
    <w:name w:val="Знак Знак682"/>
    <w:rsid w:val="00AA293B"/>
    <w:rPr>
      <w:b/>
      <w:i/>
      <w:sz w:val="26"/>
    </w:rPr>
  </w:style>
  <w:style w:type="paragraph" w:customStyle="1" w:styleId="HTML21">
    <w:name w:val="Стандартный HTML2"/>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A293B"/>
    <w:rPr>
      <w:rFonts w:ascii="Arial" w:hAnsi="Arial"/>
      <w:sz w:val="22"/>
    </w:rPr>
  </w:style>
  <w:style w:type="character" w:customStyle="1" w:styleId="618">
    <w:name w:val="Знак Знак618"/>
    <w:rsid w:val="00AA293B"/>
    <w:rPr>
      <w:rFonts w:ascii="Arial" w:hAnsi="Arial"/>
      <w:b/>
      <w:i/>
      <w:sz w:val="28"/>
      <w:lang w:val="ru-RU" w:eastAsia="en-US"/>
    </w:rPr>
  </w:style>
  <w:style w:type="paragraph" w:customStyle="1" w:styleId="87">
    <w:name w:val="Знак Знак Знак Знак Знак Знак8"/>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A293B"/>
    <w:rPr>
      <w:sz w:val="16"/>
      <w:lang w:val="ru-RU" w:eastAsia="ru-RU"/>
    </w:rPr>
  </w:style>
  <w:style w:type="paragraph" w:customStyle="1" w:styleId="7c">
    <w:name w:val="Обычный7"/>
    <w:rsid w:val="00AA293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A293B"/>
    <w:rPr>
      <w:b/>
      <w:sz w:val="27"/>
      <w:lang w:val="ru-RU" w:eastAsia="ru-RU"/>
    </w:rPr>
  </w:style>
  <w:style w:type="character" w:customStyle="1" w:styleId="1070">
    <w:name w:val="Знак Знак107"/>
    <w:locked/>
    <w:rsid w:val="00AA293B"/>
    <w:rPr>
      <w:sz w:val="16"/>
      <w:lang w:val="ru-RU" w:eastAsia="ru-RU"/>
    </w:rPr>
  </w:style>
  <w:style w:type="paragraph" w:customStyle="1" w:styleId="4f3">
    <w:name w:val="Абзац списка4"/>
    <w:basedOn w:val="a3"/>
    <w:rsid w:val="00AA293B"/>
    <w:pPr>
      <w:spacing w:after="200" w:line="276" w:lineRule="auto"/>
      <w:ind w:left="720"/>
    </w:pPr>
    <w:rPr>
      <w:rFonts w:ascii="Calibri" w:hAnsi="Calibri"/>
      <w:sz w:val="22"/>
      <w:szCs w:val="22"/>
      <w:lang w:eastAsia="en-US"/>
    </w:rPr>
  </w:style>
  <w:style w:type="character" w:customStyle="1" w:styleId="168">
    <w:name w:val="Знак Знак168"/>
    <w:locked/>
    <w:rsid w:val="00AA293B"/>
    <w:rPr>
      <w:b/>
      <w:caps/>
      <w:sz w:val="24"/>
      <w:lang w:val="ru-RU" w:eastAsia="ru-RU"/>
    </w:rPr>
  </w:style>
  <w:style w:type="paragraph" w:customStyle="1" w:styleId="242">
    <w:name w:val="Основной текст 24"/>
    <w:basedOn w:val="a3"/>
    <w:rsid w:val="00AA293B"/>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A293B"/>
    <w:rPr>
      <w:rFonts w:ascii="Times New Roman" w:hAnsi="Times New Roman"/>
      <w:b/>
      <w:caps/>
      <w:sz w:val="28"/>
    </w:rPr>
  </w:style>
  <w:style w:type="character" w:customStyle="1" w:styleId="257">
    <w:name w:val="Знак Знак257"/>
    <w:rsid w:val="00AA293B"/>
    <w:rPr>
      <w:rFonts w:ascii="Times New Roman" w:hAnsi="Times New Roman"/>
      <w:b/>
      <w:sz w:val="28"/>
    </w:rPr>
  </w:style>
  <w:style w:type="character" w:customStyle="1" w:styleId="2270">
    <w:name w:val="Знак Знак227"/>
    <w:rsid w:val="00AA293B"/>
    <w:rPr>
      <w:rFonts w:ascii="Times New Roman" w:hAnsi="Times New Roman"/>
      <w:sz w:val="24"/>
    </w:rPr>
  </w:style>
  <w:style w:type="character" w:customStyle="1" w:styleId="197">
    <w:name w:val="Знак Знак197"/>
    <w:rsid w:val="00AA293B"/>
    <w:rPr>
      <w:rFonts w:ascii="Times New Roman" w:hAnsi="Times New Roman"/>
      <w:sz w:val="16"/>
      <w:lang w:eastAsia="ru-RU"/>
    </w:rPr>
  </w:style>
  <w:style w:type="character" w:customStyle="1" w:styleId="187">
    <w:name w:val="Знак Знак187"/>
    <w:rsid w:val="00AA293B"/>
    <w:rPr>
      <w:rFonts w:ascii="Courier New" w:hAnsi="Courier New"/>
    </w:rPr>
  </w:style>
  <w:style w:type="character" w:customStyle="1" w:styleId="177">
    <w:name w:val="Знак Знак177"/>
    <w:rsid w:val="00AA293B"/>
    <w:rPr>
      <w:rFonts w:ascii="Times New Roman" w:hAnsi="Times New Roman"/>
      <w:sz w:val="24"/>
    </w:rPr>
  </w:style>
  <w:style w:type="paragraph" w:customStyle="1" w:styleId="346">
    <w:name w:val="Заголовок 34"/>
    <w:basedOn w:val="7c"/>
    <w:next w:val="7c"/>
    <w:rsid w:val="00AA293B"/>
    <w:pPr>
      <w:keepNext/>
      <w:widowControl/>
      <w:ind w:left="0" w:firstLine="0"/>
      <w:outlineLvl w:val="2"/>
    </w:pPr>
    <w:rPr>
      <w:sz w:val="24"/>
    </w:rPr>
  </w:style>
  <w:style w:type="paragraph" w:customStyle="1" w:styleId="5f">
    <w:name w:val="Основной текст5"/>
    <w:basedOn w:val="7c"/>
    <w:rsid w:val="00AA293B"/>
    <w:pPr>
      <w:widowControl/>
      <w:spacing w:line="360" w:lineRule="auto"/>
      <w:ind w:left="0" w:firstLine="0"/>
    </w:pPr>
    <w:rPr>
      <w:sz w:val="24"/>
    </w:rPr>
  </w:style>
  <w:style w:type="character" w:customStyle="1" w:styleId="157">
    <w:name w:val="Знак Знак157"/>
    <w:rsid w:val="00AA293B"/>
    <w:rPr>
      <w:b/>
      <w:sz w:val="28"/>
    </w:rPr>
  </w:style>
  <w:style w:type="paragraph" w:customStyle="1" w:styleId="243">
    <w:name w:val="Заголовок 24"/>
    <w:basedOn w:val="a3"/>
    <w:next w:val="a3"/>
    <w:rsid w:val="00AA293B"/>
    <w:pPr>
      <w:keepNext/>
      <w:widowControl w:val="0"/>
      <w:jc w:val="center"/>
    </w:pPr>
    <w:rPr>
      <w:b/>
      <w:sz w:val="26"/>
      <w:szCs w:val="20"/>
    </w:rPr>
  </w:style>
  <w:style w:type="paragraph" w:customStyle="1" w:styleId="88">
    <w:name w:val="Обычный8"/>
    <w:basedOn w:val="a3"/>
    <w:rsid w:val="00AA293B"/>
    <w:pPr>
      <w:spacing w:before="100" w:beforeAutospacing="1" w:after="100" w:afterAutospacing="1"/>
    </w:pPr>
  </w:style>
  <w:style w:type="paragraph" w:customStyle="1" w:styleId="4f4">
    <w:name w:val="Цитата4"/>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A293B"/>
    <w:rPr>
      <w:rFonts w:ascii="Courier New" w:hAnsi="Courier New"/>
      <w:sz w:val="20"/>
      <w:szCs w:val="20"/>
    </w:rPr>
  </w:style>
  <w:style w:type="paragraph" w:customStyle="1" w:styleId="348">
    <w:name w:val="Основной текст 34"/>
    <w:basedOn w:val="7c"/>
    <w:rsid w:val="00AA293B"/>
    <w:pPr>
      <w:widowControl/>
      <w:tabs>
        <w:tab w:val="left" w:pos="360"/>
      </w:tabs>
      <w:ind w:left="0" w:firstLine="0"/>
      <w:jc w:val="both"/>
    </w:pPr>
    <w:rPr>
      <w:i/>
      <w:sz w:val="26"/>
    </w:rPr>
  </w:style>
  <w:style w:type="paragraph" w:customStyle="1" w:styleId="239">
    <w:name w:val="Основной текст с отступом 23"/>
    <w:basedOn w:val="a3"/>
    <w:rsid w:val="00AA293B"/>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A293B"/>
    <w:pPr>
      <w:spacing w:line="360" w:lineRule="auto"/>
      <w:ind w:firstLine="709"/>
      <w:jc w:val="both"/>
    </w:pPr>
    <w:rPr>
      <w:sz w:val="28"/>
      <w:szCs w:val="20"/>
    </w:rPr>
  </w:style>
  <w:style w:type="paragraph" w:customStyle="1" w:styleId="3ff6">
    <w:name w:val="Верхний колонтитул3"/>
    <w:basedOn w:val="a3"/>
    <w:rsid w:val="00AA293B"/>
    <w:pPr>
      <w:tabs>
        <w:tab w:val="center" w:pos="4153"/>
        <w:tab w:val="right" w:pos="8306"/>
      </w:tabs>
    </w:pPr>
    <w:rPr>
      <w:rFonts w:ascii="Arial" w:hAnsi="Arial"/>
      <w:szCs w:val="20"/>
    </w:rPr>
  </w:style>
  <w:style w:type="character" w:customStyle="1" w:styleId="3ff7">
    <w:name w:val="Слабое выделение3"/>
    <w:rsid w:val="00AA293B"/>
    <w:rPr>
      <w:i/>
      <w:color w:val="808080"/>
    </w:rPr>
  </w:style>
  <w:style w:type="character" w:customStyle="1" w:styleId="4170">
    <w:name w:val="Знак Знак417"/>
    <w:locked/>
    <w:rsid w:val="00AA293B"/>
    <w:rPr>
      <w:rFonts w:ascii="Arial" w:hAnsi="Arial"/>
      <w:b/>
      <w:i/>
      <w:sz w:val="28"/>
      <w:lang w:val="ru-RU" w:eastAsia="en-US"/>
    </w:rPr>
  </w:style>
  <w:style w:type="character" w:customStyle="1" w:styleId="3ff8">
    <w:name w:val="Основной шрифт абзаца3"/>
    <w:rsid w:val="00AA293B"/>
  </w:style>
  <w:style w:type="paragraph" w:customStyle="1" w:styleId="98">
    <w:name w:val="Знак Знак Знак Знак Знак Знак Знак Знак Знак Знак Знак Знак Знак9"/>
    <w:basedOn w:val="a3"/>
    <w:rsid w:val="00AA293B"/>
    <w:pPr>
      <w:spacing w:after="160" w:line="240" w:lineRule="exact"/>
    </w:pPr>
    <w:rPr>
      <w:rFonts w:ascii="Verdana" w:hAnsi="Verdana"/>
      <w:lang w:val="en-US" w:eastAsia="en-US"/>
    </w:rPr>
  </w:style>
  <w:style w:type="paragraph" w:customStyle="1" w:styleId="372">
    <w:name w:val="Знак37"/>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A293B"/>
    <w:rPr>
      <w:b/>
      <w:caps/>
      <w:sz w:val="24"/>
      <w:lang w:val="ru-RU" w:eastAsia="ru-RU"/>
    </w:rPr>
  </w:style>
  <w:style w:type="character" w:customStyle="1" w:styleId="1172">
    <w:name w:val="Знак1 Знак Знак17"/>
    <w:locked/>
    <w:rsid w:val="00AA293B"/>
    <w:rPr>
      <w:rFonts w:ascii="Times New Roman" w:hAnsi="Times New Roman"/>
      <w:sz w:val="24"/>
      <w:lang w:eastAsia="ru-RU"/>
    </w:rPr>
  </w:style>
  <w:style w:type="character" w:customStyle="1" w:styleId="467">
    <w:name w:val="Знак Знак467"/>
    <w:locked/>
    <w:rsid w:val="00AA293B"/>
    <w:rPr>
      <w:b/>
      <w:sz w:val="27"/>
      <w:lang w:val="ru-RU" w:eastAsia="ru-RU"/>
    </w:rPr>
  </w:style>
  <w:style w:type="character" w:customStyle="1" w:styleId="487">
    <w:name w:val="Знак Знак487"/>
    <w:locked/>
    <w:rsid w:val="00AA293B"/>
    <w:rPr>
      <w:b/>
      <w:sz w:val="27"/>
      <w:lang w:val="ru-RU" w:eastAsia="ru-RU"/>
    </w:rPr>
  </w:style>
  <w:style w:type="character" w:customStyle="1" w:styleId="447">
    <w:name w:val="Знак Знак447"/>
    <w:locked/>
    <w:rsid w:val="00AA293B"/>
    <w:rPr>
      <w:sz w:val="24"/>
    </w:rPr>
  </w:style>
  <w:style w:type="character" w:customStyle="1" w:styleId="517">
    <w:name w:val="Знак Знак517"/>
    <w:locked/>
    <w:rsid w:val="00AA293B"/>
    <w:rPr>
      <w:b/>
      <w:sz w:val="27"/>
      <w:lang w:val="ru-RU" w:eastAsia="ru-RU"/>
    </w:rPr>
  </w:style>
  <w:style w:type="character" w:customStyle="1" w:styleId="4370">
    <w:name w:val="Знак Знак437"/>
    <w:locked/>
    <w:rsid w:val="00AA293B"/>
    <w:rPr>
      <w:color w:val="000000"/>
      <w:sz w:val="24"/>
      <w:lang w:eastAsia="ru-RU"/>
    </w:rPr>
  </w:style>
  <w:style w:type="character" w:customStyle="1" w:styleId="4270">
    <w:name w:val="Знак Знак427"/>
    <w:rsid w:val="00AA293B"/>
    <w:rPr>
      <w:rFonts w:ascii="Times New Roman" w:hAnsi="Times New Roman"/>
      <w:sz w:val="16"/>
    </w:rPr>
  </w:style>
  <w:style w:type="character" w:customStyle="1" w:styleId="497">
    <w:name w:val="Знак Знак497"/>
    <w:rsid w:val="00AA293B"/>
    <w:rPr>
      <w:rFonts w:ascii="Times New Roman" w:hAnsi="Times New Roman"/>
      <w:b/>
      <w:caps/>
      <w:sz w:val="24"/>
      <w:lang w:eastAsia="ru-RU"/>
    </w:rPr>
  </w:style>
  <w:style w:type="paragraph" w:customStyle="1" w:styleId="449">
    <w:name w:val="Заголовок 44"/>
    <w:basedOn w:val="7c"/>
    <w:next w:val="7c"/>
    <w:rsid w:val="00AA293B"/>
    <w:pPr>
      <w:keepNext/>
      <w:widowControl/>
      <w:ind w:left="0" w:firstLine="0"/>
    </w:pPr>
    <w:rPr>
      <w:sz w:val="24"/>
    </w:rPr>
  </w:style>
  <w:style w:type="character" w:customStyle="1" w:styleId="477">
    <w:name w:val="Знак Знак477"/>
    <w:rsid w:val="00AA293B"/>
    <w:rPr>
      <w:rFonts w:ascii="Times New Roman" w:hAnsi="Times New Roman"/>
      <w:b/>
      <w:sz w:val="27"/>
      <w:lang w:eastAsia="ru-RU"/>
    </w:rPr>
  </w:style>
  <w:style w:type="character" w:customStyle="1" w:styleId="457">
    <w:name w:val="Знак Знак457"/>
    <w:rsid w:val="00AA293B"/>
    <w:rPr>
      <w:rFonts w:ascii="Times New Roman" w:hAnsi="Times New Roman"/>
      <w:b/>
      <w:i/>
      <w:sz w:val="26"/>
      <w:lang w:eastAsia="ru-RU"/>
    </w:rPr>
  </w:style>
  <w:style w:type="paragraph" w:customStyle="1" w:styleId="633">
    <w:name w:val="Заголовок 63"/>
    <w:rsid w:val="00AA293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A293B"/>
    <w:rPr>
      <w:sz w:val="16"/>
    </w:rPr>
  </w:style>
  <w:style w:type="character" w:customStyle="1" w:styleId="507">
    <w:name w:val="Знак Знак507"/>
    <w:locked/>
    <w:rsid w:val="00AA293B"/>
    <w:rPr>
      <w:b/>
      <w:sz w:val="28"/>
      <w:lang w:val="ru-RU" w:eastAsia="ru-RU"/>
    </w:rPr>
  </w:style>
  <w:style w:type="character" w:customStyle="1" w:styleId="527">
    <w:name w:val="Знак Знак527"/>
    <w:rsid w:val="00AA293B"/>
    <w:rPr>
      <w:rFonts w:ascii="Arial" w:hAnsi="Arial"/>
      <w:b/>
      <w:i/>
      <w:sz w:val="28"/>
    </w:rPr>
  </w:style>
  <w:style w:type="paragraph" w:customStyle="1" w:styleId="2211">
    <w:name w:val="Цитата 221"/>
    <w:basedOn w:val="a3"/>
    <w:next w:val="a3"/>
    <w:rsid w:val="00AA293B"/>
    <w:rPr>
      <w:rFonts w:ascii="Calibri" w:hAnsi="Calibri"/>
      <w:i/>
      <w:iCs/>
      <w:color w:val="000000"/>
    </w:rPr>
  </w:style>
  <w:style w:type="paragraph" w:customStyle="1" w:styleId="21fa">
    <w:name w:val="Выделенная цитата21"/>
    <w:basedOn w:val="a3"/>
    <w:next w:val="a3"/>
    <w:rsid w:val="00AA293B"/>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A293B"/>
    <w:rPr>
      <w:sz w:val="16"/>
      <w:lang w:val="ru-RU" w:eastAsia="ru-RU"/>
    </w:rPr>
  </w:style>
  <w:style w:type="character" w:customStyle="1" w:styleId="673">
    <w:name w:val="Знак6 Знак Знак7"/>
    <w:rsid w:val="00AA293B"/>
    <w:rPr>
      <w:sz w:val="24"/>
      <w:lang w:val="ru-RU" w:eastAsia="ru-RU"/>
    </w:rPr>
  </w:style>
  <w:style w:type="character" w:customStyle="1" w:styleId="21fb">
    <w:name w:val="Замещающий текст21"/>
    <w:rsid w:val="00AA293B"/>
    <w:rPr>
      <w:color w:val="808080"/>
    </w:rPr>
  </w:style>
  <w:style w:type="paragraph" w:customStyle="1" w:styleId="12f0">
    <w:name w:val="Заголовок 12"/>
    <w:basedOn w:val="a3"/>
    <w:next w:val="a3"/>
    <w:rsid w:val="00AA293B"/>
    <w:pPr>
      <w:suppressAutoHyphens/>
      <w:ind w:firstLine="454"/>
    </w:pPr>
    <w:rPr>
      <w:b/>
      <w:caps/>
      <w:lang w:eastAsia="zh-CN"/>
    </w:rPr>
  </w:style>
  <w:style w:type="character" w:customStyle="1" w:styleId="617">
    <w:name w:val="Знак Знак617"/>
    <w:locked/>
    <w:rsid w:val="00AA293B"/>
    <w:rPr>
      <w:sz w:val="24"/>
      <w:lang w:val="ru-RU" w:eastAsia="ru-RU"/>
    </w:rPr>
  </w:style>
  <w:style w:type="paragraph" w:customStyle="1" w:styleId="259">
    <w:name w:val="Заголовок 25"/>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A293B"/>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A293B"/>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A293B"/>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A293B"/>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A293B"/>
    <w:rPr>
      <w:b/>
    </w:rPr>
  </w:style>
  <w:style w:type="paragraph" w:customStyle="1" w:styleId="HTML31">
    <w:name w:val="Стандартный HTML3"/>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A293B"/>
    <w:rPr>
      <w:sz w:val="24"/>
      <w:lang w:val="ru-RU" w:eastAsia="ru-RU"/>
    </w:rPr>
  </w:style>
  <w:style w:type="paragraph" w:customStyle="1" w:styleId="921">
    <w:name w:val="Знак92"/>
    <w:basedOn w:val="a3"/>
    <w:rsid w:val="00AA293B"/>
    <w:pPr>
      <w:spacing w:after="160" w:line="240" w:lineRule="exact"/>
    </w:pPr>
    <w:rPr>
      <w:rFonts w:ascii="Verdana" w:hAnsi="Verdana"/>
      <w:lang w:val="en-US" w:eastAsia="en-US"/>
    </w:rPr>
  </w:style>
  <w:style w:type="character" w:customStyle="1" w:styleId="4141">
    <w:name w:val="Знак4 Знак Знак14"/>
    <w:locked/>
    <w:rsid w:val="00AA293B"/>
    <w:rPr>
      <w:rFonts w:ascii="Arial" w:hAnsi="Arial"/>
      <w:b/>
      <w:kern w:val="32"/>
      <w:sz w:val="32"/>
      <w:lang w:val="ru-RU" w:eastAsia="ru-RU"/>
    </w:rPr>
  </w:style>
  <w:style w:type="character" w:customStyle="1" w:styleId="2124">
    <w:name w:val="Знак2 Знак Знак12"/>
    <w:locked/>
    <w:rsid w:val="00AA293B"/>
    <w:rPr>
      <w:b/>
      <w:sz w:val="27"/>
      <w:lang w:val="ru-RU" w:eastAsia="ru-RU"/>
    </w:rPr>
  </w:style>
  <w:style w:type="character" w:customStyle="1" w:styleId="23a">
    <w:name w:val="Знак2 Знак Знак3"/>
    <w:locked/>
    <w:rsid w:val="00AA293B"/>
    <w:rPr>
      <w:rFonts w:ascii="Arial" w:hAnsi="Arial"/>
      <w:b/>
      <w:sz w:val="26"/>
      <w:lang w:val="ru-RU" w:eastAsia="ru-RU"/>
    </w:rPr>
  </w:style>
  <w:style w:type="paragraph" w:customStyle="1" w:styleId="5f0">
    <w:name w:val="Абзац списка5"/>
    <w:basedOn w:val="a3"/>
    <w:rsid w:val="00AA293B"/>
    <w:pPr>
      <w:ind w:left="708"/>
    </w:pPr>
    <w:rPr>
      <w:rFonts w:ascii="Calibri" w:hAnsi="Calibri"/>
      <w:szCs w:val="20"/>
    </w:rPr>
  </w:style>
  <w:style w:type="character" w:customStyle="1" w:styleId="4f6">
    <w:name w:val="Слабое выделение4"/>
    <w:rsid w:val="00AA293B"/>
    <w:rPr>
      <w:i/>
      <w:color w:val="808080"/>
    </w:rPr>
  </w:style>
  <w:style w:type="paragraph" w:customStyle="1" w:styleId="23b">
    <w:name w:val="Цитата 23"/>
    <w:basedOn w:val="a3"/>
    <w:next w:val="a3"/>
    <w:rsid w:val="00AA293B"/>
    <w:rPr>
      <w:rFonts w:ascii="Calibri" w:hAnsi="Calibri"/>
      <w:i/>
      <w:iCs/>
      <w:color w:val="000000"/>
    </w:rPr>
  </w:style>
  <w:style w:type="paragraph" w:customStyle="1" w:styleId="3ffa">
    <w:name w:val="Выделенная цитата3"/>
    <w:basedOn w:val="a3"/>
    <w:next w:val="a3"/>
    <w:rsid w:val="00AA293B"/>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A293B"/>
    <w:rPr>
      <w:b/>
    </w:rPr>
  </w:style>
  <w:style w:type="character" w:customStyle="1" w:styleId="3ffb">
    <w:name w:val="Замещающий текст3"/>
    <w:rsid w:val="00AA293B"/>
    <w:rPr>
      <w:color w:val="808080"/>
    </w:rPr>
  </w:style>
  <w:style w:type="character" w:customStyle="1" w:styleId="1260">
    <w:name w:val="Знак1 Знак Знак26"/>
    <w:locked/>
    <w:rsid w:val="00AA293B"/>
    <w:rPr>
      <w:sz w:val="24"/>
    </w:rPr>
  </w:style>
  <w:style w:type="character" w:customStyle="1" w:styleId="1271">
    <w:name w:val="Знак1 Знак Знак27"/>
    <w:locked/>
    <w:rsid w:val="00AA293B"/>
    <w:rPr>
      <w:sz w:val="24"/>
    </w:rPr>
  </w:style>
  <w:style w:type="character" w:customStyle="1" w:styleId="7d">
    <w:name w:val="Без интервала Знак7"/>
    <w:locked/>
    <w:rsid w:val="00AA293B"/>
    <w:rPr>
      <w:sz w:val="24"/>
      <w:lang w:eastAsia="en-US"/>
    </w:rPr>
  </w:style>
  <w:style w:type="character" w:customStyle="1" w:styleId="393">
    <w:name w:val="Знак Знак393"/>
    <w:rsid w:val="00AA293B"/>
    <w:rPr>
      <w:rFonts w:ascii="Arial" w:hAnsi="Arial"/>
      <w:b/>
      <w:sz w:val="26"/>
    </w:rPr>
  </w:style>
  <w:style w:type="character" w:customStyle="1" w:styleId="383">
    <w:name w:val="Знак Знак383"/>
    <w:rsid w:val="00AA293B"/>
    <w:rPr>
      <w:b/>
      <w:sz w:val="28"/>
    </w:rPr>
  </w:style>
  <w:style w:type="character" w:customStyle="1" w:styleId="373">
    <w:name w:val="Знак Знак373"/>
    <w:rsid w:val="00AA293B"/>
    <w:rPr>
      <w:b/>
      <w:i/>
      <w:sz w:val="26"/>
    </w:rPr>
  </w:style>
  <w:style w:type="character" w:customStyle="1" w:styleId="363">
    <w:name w:val="Знак Знак363"/>
    <w:rsid w:val="00AA293B"/>
    <w:rPr>
      <w:b/>
      <w:sz w:val="22"/>
      <w:lang w:val="ru-RU" w:eastAsia="ru-RU"/>
    </w:rPr>
  </w:style>
  <w:style w:type="character" w:customStyle="1" w:styleId="3530">
    <w:name w:val="Знак Знак353"/>
    <w:rsid w:val="00AA293B"/>
    <w:rPr>
      <w:sz w:val="24"/>
      <w:lang w:val="ru-RU" w:eastAsia="ru-RU"/>
    </w:rPr>
  </w:style>
  <w:style w:type="character" w:customStyle="1" w:styleId="3430">
    <w:name w:val="Знак Знак343"/>
    <w:rsid w:val="00AA293B"/>
    <w:rPr>
      <w:rFonts w:ascii="Calibri" w:hAnsi="Calibri"/>
      <w:i/>
      <w:sz w:val="24"/>
      <w:lang w:eastAsia="en-US"/>
    </w:rPr>
  </w:style>
  <w:style w:type="character" w:customStyle="1" w:styleId="3230">
    <w:name w:val="Знак Знак323"/>
    <w:rsid w:val="00AA293B"/>
    <w:rPr>
      <w:sz w:val="16"/>
    </w:rPr>
  </w:style>
  <w:style w:type="character" w:customStyle="1" w:styleId="3141">
    <w:name w:val="Знак Знак314"/>
    <w:rsid w:val="00AA293B"/>
    <w:rPr>
      <w:sz w:val="24"/>
    </w:rPr>
  </w:style>
  <w:style w:type="paragraph" w:customStyle="1" w:styleId="10a">
    <w:name w:val="Знак Знак Знак Знак Знак Знак10"/>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A293B"/>
    <w:rPr>
      <w:sz w:val="24"/>
    </w:rPr>
  </w:style>
  <w:style w:type="character" w:customStyle="1" w:styleId="293">
    <w:name w:val="Знак Знак293"/>
    <w:rsid w:val="00AA293B"/>
    <w:rPr>
      <w:sz w:val="24"/>
    </w:rPr>
  </w:style>
  <w:style w:type="character" w:customStyle="1" w:styleId="7130">
    <w:name w:val="Знак Знак713"/>
    <w:rsid w:val="00AA293B"/>
    <w:rPr>
      <w:sz w:val="16"/>
      <w:lang w:val="ru-RU" w:eastAsia="ru-RU"/>
    </w:rPr>
  </w:style>
  <w:style w:type="paragraph" w:customStyle="1" w:styleId="99">
    <w:name w:val="Обычный9"/>
    <w:rsid w:val="00AA293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A293B"/>
    <w:rPr>
      <w:b/>
      <w:sz w:val="27"/>
      <w:lang w:val="ru-RU" w:eastAsia="ru-RU"/>
    </w:rPr>
  </w:style>
  <w:style w:type="character" w:customStyle="1" w:styleId="283">
    <w:name w:val="Знак Знак283"/>
    <w:rsid w:val="00AA293B"/>
    <w:rPr>
      <w:rFonts w:ascii="Tahoma" w:hAnsi="Tahoma"/>
    </w:rPr>
  </w:style>
  <w:style w:type="character" w:customStyle="1" w:styleId="273">
    <w:name w:val="Знак Знак273"/>
    <w:rsid w:val="00AA293B"/>
    <w:rPr>
      <w:sz w:val="24"/>
    </w:rPr>
  </w:style>
  <w:style w:type="character" w:customStyle="1" w:styleId="1090">
    <w:name w:val="Знак Знак109"/>
    <w:locked/>
    <w:rsid w:val="00AA293B"/>
    <w:rPr>
      <w:sz w:val="16"/>
      <w:lang w:val="ru-RU" w:eastAsia="ru-RU"/>
    </w:rPr>
  </w:style>
  <w:style w:type="character" w:customStyle="1" w:styleId="626">
    <w:name w:val="Знак Знак626"/>
    <w:rsid w:val="00AA293B"/>
    <w:rPr>
      <w:rFonts w:ascii="Arial" w:hAnsi="Arial"/>
      <w:b/>
      <w:i/>
      <w:sz w:val="28"/>
      <w:lang w:val="ru-RU" w:eastAsia="en-US"/>
    </w:rPr>
  </w:style>
  <w:style w:type="character" w:customStyle="1" w:styleId="2130">
    <w:name w:val="Знак Знак213"/>
    <w:locked/>
    <w:rsid w:val="00AA293B"/>
    <w:rPr>
      <w:sz w:val="24"/>
      <w:lang w:val="en-US"/>
    </w:rPr>
  </w:style>
  <w:style w:type="character" w:customStyle="1" w:styleId="1231">
    <w:name w:val="Знак Знак123"/>
    <w:rsid w:val="00AA293B"/>
    <w:rPr>
      <w:sz w:val="16"/>
    </w:rPr>
  </w:style>
  <w:style w:type="character" w:customStyle="1" w:styleId="1350">
    <w:name w:val="Знак Знак135"/>
    <w:rsid w:val="00AA293B"/>
    <w:rPr>
      <w:lang w:val="ru-RU" w:eastAsia="ru-RU"/>
    </w:rPr>
  </w:style>
  <w:style w:type="character" w:customStyle="1" w:styleId="1610">
    <w:name w:val="Знак Знак1610"/>
    <w:locked/>
    <w:rsid w:val="00AA293B"/>
    <w:rPr>
      <w:b/>
      <w:caps/>
      <w:sz w:val="24"/>
      <w:lang w:val="ru-RU" w:eastAsia="ru-RU"/>
    </w:rPr>
  </w:style>
  <w:style w:type="character" w:customStyle="1" w:styleId="1153">
    <w:name w:val="Знак Знак115"/>
    <w:rsid w:val="00AA293B"/>
    <w:rPr>
      <w:sz w:val="24"/>
    </w:rPr>
  </w:style>
  <w:style w:type="paragraph" w:customStyle="1" w:styleId="25a">
    <w:name w:val="Основной текст 25"/>
    <w:basedOn w:val="a3"/>
    <w:rsid w:val="00AA293B"/>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A293B"/>
    <w:rPr>
      <w:rFonts w:ascii="Times New Roman" w:hAnsi="Times New Roman"/>
      <w:b/>
      <w:caps/>
      <w:sz w:val="28"/>
    </w:rPr>
  </w:style>
  <w:style w:type="character" w:customStyle="1" w:styleId="2590">
    <w:name w:val="Знак Знак259"/>
    <w:rsid w:val="00AA293B"/>
    <w:rPr>
      <w:rFonts w:ascii="Times New Roman" w:hAnsi="Times New Roman"/>
      <w:b/>
      <w:sz w:val="28"/>
    </w:rPr>
  </w:style>
  <w:style w:type="character" w:customStyle="1" w:styleId="2290">
    <w:name w:val="Знак Знак229"/>
    <w:rsid w:val="00AA293B"/>
    <w:rPr>
      <w:rFonts w:ascii="Times New Roman" w:hAnsi="Times New Roman"/>
      <w:sz w:val="24"/>
    </w:rPr>
  </w:style>
  <w:style w:type="character" w:customStyle="1" w:styleId="2016">
    <w:name w:val="Знак Знак2016"/>
    <w:rsid w:val="00AA293B"/>
    <w:rPr>
      <w:rFonts w:ascii="Arial" w:hAnsi="Arial"/>
      <w:sz w:val="22"/>
    </w:rPr>
  </w:style>
  <w:style w:type="character" w:customStyle="1" w:styleId="199">
    <w:name w:val="Знак Знак199"/>
    <w:rsid w:val="00AA293B"/>
    <w:rPr>
      <w:rFonts w:ascii="Times New Roman" w:hAnsi="Times New Roman"/>
      <w:sz w:val="16"/>
      <w:lang w:eastAsia="ru-RU"/>
    </w:rPr>
  </w:style>
  <w:style w:type="character" w:customStyle="1" w:styleId="1811">
    <w:name w:val="Знак Знак1811"/>
    <w:rsid w:val="00AA293B"/>
    <w:rPr>
      <w:rFonts w:ascii="Courier New" w:hAnsi="Courier New"/>
    </w:rPr>
  </w:style>
  <w:style w:type="character" w:customStyle="1" w:styleId="179">
    <w:name w:val="Знак Знак179"/>
    <w:rsid w:val="00AA293B"/>
    <w:rPr>
      <w:rFonts w:ascii="Times New Roman" w:hAnsi="Times New Roman"/>
      <w:sz w:val="24"/>
    </w:rPr>
  </w:style>
  <w:style w:type="character" w:customStyle="1" w:styleId="950">
    <w:name w:val="Знак Знак95"/>
    <w:rsid w:val="00AA293B"/>
    <w:rPr>
      <w:rFonts w:ascii="PragmaticaCTT" w:hAnsi="PragmaticaCTT"/>
      <w:b/>
      <w:sz w:val="24"/>
      <w:lang w:val="ru-RU" w:eastAsia="ru-RU"/>
    </w:rPr>
  </w:style>
  <w:style w:type="character" w:customStyle="1" w:styleId="840">
    <w:name w:val="Знак Знак84"/>
    <w:rsid w:val="00AA293B"/>
    <w:rPr>
      <w:sz w:val="24"/>
    </w:rPr>
  </w:style>
  <w:style w:type="character" w:customStyle="1" w:styleId="5200">
    <w:name w:val="Знак Знак520"/>
    <w:aliases w:val="Знак Знак5101"/>
    <w:rsid w:val="00AA293B"/>
    <w:rPr>
      <w:rFonts w:ascii="Tahoma" w:hAnsi="Tahoma"/>
      <w:sz w:val="16"/>
      <w:lang w:val="ru-RU" w:eastAsia="ru-RU"/>
    </w:rPr>
  </w:style>
  <w:style w:type="paragraph" w:customStyle="1" w:styleId="364">
    <w:name w:val="Заголовок 36"/>
    <w:basedOn w:val="99"/>
    <w:next w:val="99"/>
    <w:rsid w:val="00AA293B"/>
    <w:pPr>
      <w:keepNext/>
      <w:widowControl/>
      <w:ind w:left="0" w:firstLine="0"/>
      <w:outlineLvl w:val="2"/>
    </w:pPr>
    <w:rPr>
      <w:sz w:val="24"/>
    </w:rPr>
  </w:style>
  <w:style w:type="paragraph" w:customStyle="1" w:styleId="6f1">
    <w:name w:val="Основной текст6"/>
    <w:basedOn w:val="99"/>
    <w:rsid w:val="00AA293B"/>
    <w:pPr>
      <w:widowControl/>
      <w:spacing w:line="360" w:lineRule="auto"/>
      <w:ind w:left="0" w:firstLine="0"/>
    </w:pPr>
    <w:rPr>
      <w:sz w:val="24"/>
    </w:rPr>
  </w:style>
  <w:style w:type="character" w:customStyle="1" w:styleId="159">
    <w:name w:val="Знак Знак159"/>
    <w:rsid w:val="00AA293B"/>
    <w:rPr>
      <w:b/>
      <w:sz w:val="28"/>
    </w:rPr>
  </w:style>
  <w:style w:type="character" w:customStyle="1" w:styleId="800">
    <w:name w:val="Знак Знак80"/>
    <w:rsid w:val="00AA293B"/>
    <w:rPr>
      <w:rFonts w:ascii="Times New Roman" w:hAnsi="Times New Roman"/>
      <w:lang w:eastAsia="en-US"/>
    </w:rPr>
  </w:style>
  <w:style w:type="paragraph" w:customStyle="1" w:styleId="264">
    <w:name w:val="Заголовок 26"/>
    <w:basedOn w:val="a3"/>
    <w:next w:val="a3"/>
    <w:rsid w:val="00AA293B"/>
    <w:pPr>
      <w:keepNext/>
      <w:widowControl w:val="0"/>
      <w:jc w:val="center"/>
    </w:pPr>
    <w:rPr>
      <w:b/>
      <w:sz w:val="26"/>
      <w:szCs w:val="20"/>
    </w:rPr>
  </w:style>
  <w:style w:type="paragraph" w:customStyle="1" w:styleId="5f1">
    <w:name w:val="Цитата5"/>
    <w:basedOn w:val="a3"/>
    <w:rsid w:val="00AA293B"/>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A293B"/>
    <w:rPr>
      <w:i/>
      <w:color w:val="000000"/>
      <w:sz w:val="24"/>
    </w:rPr>
  </w:style>
  <w:style w:type="character" w:customStyle="1" w:styleId="2ffff7">
    <w:name w:val="Выделенная цитата Знак2"/>
    <w:rsid w:val="00AA293B"/>
    <w:rPr>
      <w:b/>
      <w:i/>
      <w:color w:val="4F81BD"/>
      <w:sz w:val="24"/>
    </w:rPr>
  </w:style>
  <w:style w:type="paragraph" w:customStyle="1" w:styleId="5f2">
    <w:name w:val="Текст5"/>
    <w:basedOn w:val="a3"/>
    <w:rsid w:val="00AA293B"/>
    <w:rPr>
      <w:rFonts w:ascii="Courier New" w:hAnsi="Courier New"/>
      <w:sz w:val="20"/>
      <w:szCs w:val="20"/>
    </w:rPr>
  </w:style>
  <w:style w:type="paragraph" w:customStyle="1" w:styleId="356">
    <w:name w:val="Основной текст 35"/>
    <w:basedOn w:val="99"/>
    <w:rsid w:val="00AA293B"/>
    <w:pPr>
      <w:widowControl/>
      <w:tabs>
        <w:tab w:val="left" w:pos="360"/>
      </w:tabs>
      <w:ind w:left="0" w:firstLine="0"/>
      <w:jc w:val="both"/>
    </w:pPr>
    <w:rPr>
      <w:i/>
      <w:sz w:val="26"/>
    </w:rPr>
  </w:style>
  <w:style w:type="paragraph" w:customStyle="1" w:styleId="244">
    <w:name w:val="Основной текст с отступом 24"/>
    <w:basedOn w:val="a3"/>
    <w:rsid w:val="00AA293B"/>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A293B"/>
    <w:pPr>
      <w:spacing w:line="360" w:lineRule="auto"/>
      <w:ind w:firstLine="709"/>
      <w:jc w:val="both"/>
    </w:pPr>
    <w:rPr>
      <w:sz w:val="28"/>
      <w:szCs w:val="20"/>
    </w:rPr>
  </w:style>
  <w:style w:type="paragraph" w:customStyle="1" w:styleId="4f8">
    <w:name w:val="Верхний колонтитул4"/>
    <w:basedOn w:val="a3"/>
    <w:rsid w:val="00AA293B"/>
    <w:pPr>
      <w:tabs>
        <w:tab w:val="center" w:pos="4153"/>
        <w:tab w:val="right" w:pos="8306"/>
      </w:tabs>
    </w:pPr>
    <w:rPr>
      <w:rFonts w:ascii="Arial" w:hAnsi="Arial"/>
      <w:szCs w:val="20"/>
    </w:rPr>
  </w:style>
  <w:style w:type="character" w:customStyle="1" w:styleId="419">
    <w:name w:val="Знак Знак419"/>
    <w:locked/>
    <w:rsid w:val="00AA293B"/>
    <w:rPr>
      <w:rFonts w:ascii="Arial" w:hAnsi="Arial"/>
      <w:b/>
      <w:i/>
      <w:sz w:val="28"/>
      <w:lang w:val="ru-RU" w:eastAsia="en-US"/>
    </w:rPr>
  </w:style>
  <w:style w:type="character" w:customStyle="1" w:styleId="429">
    <w:name w:val="Знак4 Знак2"/>
    <w:locked/>
    <w:rsid w:val="00AA293B"/>
    <w:rPr>
      <w:sz w:val="24"/>
      <w:lang w:val="ru-RU" w:eastAsia="ru-RU"/>
    </w:rPr>
  </w:style>
  <w:style w:type="character" w:customStyle="1" w:styleId="4f9">
    <w:name w:val="Основной шрифт абзаца4"/>
    <w:rsid w:val="00AA293B"/>
  </w:style>
  <w:style w:type="character" w:customStyle="1" w:styleId="2380">
    <w:name w:val="Знак Знак23 Знак8"/>
    <w:aliases w:val="Знак Знак3 Знак8"/>
    <w:locked/>
    <w:rsid w:val="00AA293B"/>
    <w:rPr>
      <w:rFonts w:ascii="Tahoma" w:hAnsi="Tahoma"/>
      <w:sz w:val="16"/>
    </w:rPr>
  </w:style>
  <w:style w:type="paragraph" w:customStyle="1" w:styleId="13a">
    <w:name w:val="Знак Знак Знак Знак Знак Знак Знак Знак Знак Знак Знак Знак Знак13"/>
    <w:basedOn w:val="a3"/>
    <w:rsid w:val="00AA293B"/>
    <w:pPr>
      <w:spacing w:after="160" w:line="240" w:lineRule="exact"/>
    </w:pPr>
    <w:rPr>
      <w:rFonts w:ascii="Verdana" w:hAnsi="Verdana"/>
      <w:lang w:val="en-US" w:eastAsia="en-US"/>
    </w:rPr>
  </w:style>
  <w:style w:type="paragraph" w:customStyle="1" w:styleId="392">
    <w:name w:val="Знак39"/>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A293B"/>
    <w:rPr>
      <w:b/>
      <w:caps/>
      <w:sz w:val="24"/>
      <w:lang w:val="ru-RU" w:eastAsia="ru-RU"/>
    </w:rPr>
  </w:style>
  <w:style w:type="character" w:customStyle="1" w:styleId="11100">
    <w:name w:val="Знак1 Знак Знак110"/>
    <w:locked/>
    <w:rsid w:val="00AA293B"/>
    <w:rPr>
      <w:rFonts w:ascii="Times New Roman" w:hAnsi="Times New Roman"/>
      <w:sz w:val="24"/>
      <w:lang w:eastAsia="ru-RU"/>
    </w:rPr>
  </w:style>
  <w:style w:type="character" w:customStyle="1" w:styleId="469">
    <w:name w:val="Знак Знак469"/>
    <w:locked/>
    <w:rsid w:val="00AA293B"/>
    <w:rPr>
      <w:b/>
      <w:sz w:val="27"/>
      <w:lang w:val="ru-RU" w:eastAsia="ru-RU"/>
    </w:rPr>
  </w:style>
  <w:style w:type="character" w:customStyle="1" w:styleId="489">
    <w:name w:val="Знак Знак489"/>
    <w:locked/>
    <w:rsid w:val="00AA293B"/>
    <w:rPr>
      <w:b/>
      <w:sz w:val="27"/>
      <w:lang w:val="ru-RU" w:eastAsia="ru-RU"/>
    </w:rPr>
  </w:style>
  <w:style w:type="character" w:customStyle="1" w:styleId="4490">
    <w:name w:val="Знак Знак449"/>
    <w:locked/>
    <w:rsid w:val="00AA293B"/>
    <w:rPr>
      <w:sz w:val="24"/>
    </w:rPr>
  </w:style>
  <w:style w:type="character" w:customStyle="1" w:styleId="51100">
    <w:name w:val="Знак Знак5110"/>
    <w:locked/>
    <w:rsid w:val="00AA293B"/>
    <w:rPr>
      <w:b/>
      <w:sz w:val="27"/>
      <w:lang w:val="ru-RU" w:eastAsia="ru-RU"/>
    </w:rPr>
  </w:style>
  <w:style w:type="character" w:customStyle="1" w:styleId="439">
    <w:name w:val="Знак Знак439"/>
    <w:locked/>
    <w:rsid w:val="00AA293B"/>
    <w:rPr>
      <w:color w:val="000000"/>
      <w:sz w:val="24"/>
      <w:lang w:eastAsia="ru-RU"/>
    </w:rPr>
  </w:style>
  <w:style w:type="character" w:customStyle="1" w:styleId="4290">
    <w:name w:val="Знак Знак429"/>
    <w:rsid w:val="00AA293B"/>
    <w:rPr>
      <w:rFonts w:ascii="Times New Roman" w:hAnsi="Times New Roman"/>
      <w:sz w:val="16"/>
    </w:rPr>
  </w:style>
  <w:style w:type="character" w:customStyle="1" w:styleId="499">
    <w:name w:val="Знак Знак499"/>
    <w:rsid w:val="00AA293B"/>
    <w:rPr>
      <w:rFonts w:ascii="Times New Roman" w:hAnsi="Times New Roman"/>
      <w:b/>
      <w:caps/>
      <w:sz w:val="24"/>
      <w:lang w:eastAsia="ru-RU"/>
    </w:rPr>
  </w:style>
  <w:style w:type="paragraph" w:customStyle="1" w:styleId="46a">
    <w:name w:val="Заголовок 46"/>
    <w:basedOn w:val="99"/>
    <w:next w:val="99"/>
    <w:rsid w:val="00AA293B"/>
    <w:pPr>
      <w:keepNext/>
      <w:widowControl/>
      <w:ind w:left="0" w:firstLine="0"/>
    </w:pPr>
    <w:rPr>
      <w:sz w:val="24"/>
    </w:rPr>
  </w:style>
  <w:style w:type="character" w:customStyle="1" w:styleId="479">
    <w:name w:val="Знак Знак479"/>
    <w:rsid w:val="00AA293B"/>
    <w:rPr>
      <w:rFonts w:ascii="Times New Roman" w:hAnsi="Times New Roman"/>
      <w:b/>
      <w:sz w:val="27"/>
      <w:lang w:eastAsia="ru-RU"/>
    </w:rPr>
  </w:style>
  <w:style w:type="character" w:customStyle="1" w:styleId="4590">
    <w:name w:val="Знак Знак459"/>
    <w:rsid w:val="00AA293B"/>
    <w:rPr>
      <w:rFonts w:ascii="Times New Roman" w:hAnsi="Times New Roman"/>
      <w:b/>
      <w:i/>
      <w:sz w:val="26"/>
      <w:lang w:eastAsia="ru-RU"/>
    </w:rPr>
  </w:style>
  <w:style w:type="paragraph" w:customStyle="1" w:styleId="653">
    <w:name w:val="Заголовок 65"/>
    <w:rsid w:val="00AA293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A293B"/>
    <w:rPr>
      <w:sz w:val="16"/>
    </w:rPr>
  </w:style>
  <w:style w:type="character" w:customStyle="1" w:styleId="509">
    <w:name w:val="Знак Знак509"/>
    <w:locked/>
    <w:rsid w:val="00AA293B"/>
    <w:rPr>
      <w:b/>
      <w:sz w:val="28"/>
      <w:lang w:val="ru-RU" w:eastAsia="ru-RU"/>
    </w:rPr>
  </w:style>
  <w:style w:type="character" w:customStyle="1" w:styleId="5290">
    <w:name w:val="Знак Знак529"/>
    <w:rsid w:val="00AA293B"/>
    <w:rPr>
      <w:rFonts w:ascii="Arial" w:hAnsi="Arial"/>
      <w:b/>
      <w:i/>
      <w:sz w:val="28"/>
    </w:rPr>
  </w:style>
  <w:style w:type="character" w:customStyle="1" w:styleId="519">
    <w:name w:val="Знак5 Знак Знак19"/>
    <w:locked/>
    <w:rsid w:val="00AA293B"/>
    <w:rPr>
      <w:sz w:val="16"/>
      <w:lang w:val="ru-RU" w:eastAsia="ru-RU"/>
    </w:rPr>
  </w:style>
  <w:style w:type="character" w:customStyle="1" w:styleId="6101">
    <w:name w:val="Знак6 Знак Знак10"/>
    <w:rsid w:val="00AA293B"/>
    <w:rPr>
      <w:sz w:val="24"/>
      <w:lang w:val="ru-RU" w:eastAsia="ru-RU"/>
    </w:rPr>
  </w:style>
  <w:style w:type="character" w:customStyle="1" w:styleId="553">
    <w:name w:val="Знак Знак553"/>
    <w:locked/>
    <w:rsid w:val="00AA293B"/>
    <w:rPr>
      <w:sz w:val="24"/>
      <w:lang w:val="ru-RU" w:eastAsia="ru-RU"/>
    </w:rPr>
  </w:style>
  <w:style w:type="paragraph" w:customStyle="1" w:styleId="Heading13">
    <w:name w:val="Heading 13"/>
    <w:basedOn w:val="a3"/>
    <w:next w:val="a3"/>
    <w:rsid w:val="00AA293B"/>
    <w:pPr>
      <w:suppressAutoHyphens/>
      <w:ind w:firstLine="454"/>
    </w:pPr>
    <w:rPr>
      <w:b/>
      <w:caps/>
      <w:lang w:eastAsia="zh-CN"/>
    </w:rPr>
  </w:style>
  <w:style w:type="character" w:customStyle="1" w:styleId="6530">
    <w:name w:val="Знак Знак653"/>
    <w:locked/>
    <w:rsid w:val="00AA293B"/>
    <w:rPr>
      <w:b/>
      <w:sz w:val="27"/>
      <w:lang w:val="ru-RU" w:eastAsia="ru-RU"/>
    </w:rPr>
  </w:style>
  <w:style w:type="character" w:customStyle="1" w:styleId="6430">
    <w:name w:val="Знак Знак643"/>
    <w:locked/>
    <w:rsid w:val="00AA293B"/>
    <w:rPr>
      <w:b/>
      <w:sz w:val="28"/>
      <w:lang w:val="ru-RU" w:eastAsia="ru-RU"/>
    </w:rPr>
  </w:style>
  <w:style w:type="character" w:customStyle="1" w:styleId="6330">
    <w:name w:val="Знак Знак633"/>
    <w:locked/>
    <w:rsid w:val="00AA293B"/>
    <w:rPr>
      <w:b/>
      <w:i/>
      <w:sz w:val="26"/>
      <w:lang w:val="ru-RU" w:eastAsia="ru-RU"/>
    </w:rPr>
  </w:style>
  <w:style w:type="character" w:customStyle="1" w:styleId="625">
    <w:name w:val="Знак Знак625"/>
    <w:locked/>
    <w:rsid w:val="00AA293B"/>
    <w:rPr>
      <w:sz w:val="24"/>
      <w:lang w:val="ru-RU" w:eastAsia="ru-RU"/>
    </w:rPr>
  </w:style>
  <w:style w:type="character" w:customStyle="1" w:styleId="61100">
    <w:name w:val="Знак Знак6110"/>
    <w:locked/>
    <w:rsid w:val="00AA293B"/>
    <w:rPr>
      <w:sz w:val="24"/>
      <w:lang w:val="ru-RU" w:eastAsia="ru-RU"/>
    </w:rPr>
  </w:style>
  <w:style w:type="character" w:customStyle="1" w:styleId="603">
    <w:name w:val="Знак Знак603"/>
    <w:locked/>
    <w:rsid w:val="00AA293B"/>
    <w:rPr>
      <w:i/>
      <w:sz w:val="24"/>
      <w:lang w:val="ru-RU" w:eastAsia="ru-RU"/>
    </w:rPr>
  </w:style>
  <w:style w:type="character" w:customStyle="1" w:styleId="593">
    <w:name w:val="Знак Знак593"/>
    <w:locked/>
    <w:rsid w:val="00AA293B"/>
    <w:rPr>
      <w:rFonts w:ascii="Arial" w:hAnsi="Arial"/>
      <w:sz w:val="22"/>
      <w:lang w:val="ru-RU" w:eastAsia="ru-RU"/>
    </w:rPr>
  </w:style>
  <w:style w:type="character" w:customStyle="1" w:styleId="5830">
    <w:name w:val="Знак Знак583"/>
    <w:locked/>
    <w:rsid w:val="00AA293B"/>
    <w:rPr>
      <w:rFonts w:ascii="Courier New" w:hAnsi="Courier New"/>
      <w:lang w:val="ru-RU" w:eastAsia="ru-RU"/>
    </w:rPr>
  </w:style>
  <w:style w:type="character" w:customStyle="1" w:styleId="573">
    <w:name w:val="Знак Знак573"/>
    <w:locked/>
    <w:rsid w:val="00AA293B"/>
    <w:rPr>
      <w:lang w:val="ru-RU" w:eastAsia="ru-RU"/>
    </w:rPr>
  </w:style>
  <w:style w:type="character" w:customStyle="1" w:styleId="563">
    <w:name w:val="Знак Знак563"/>
    <w:locked/>
    <w:rsid w:val="00AA293B"/>
    <w:rPr>
      <w:sz w:val="24"/>
      <w:lang w:val="ru-RU" w:eastAsia="ru-RU"/>
    </w:rPr>
  </w:style>
  <w:style w:type="character" w:customStyle="1" w:styleId="543">
    <w:name w:val="Знак Знак543"/>
    <w:locked/>
    <w:rsid w:val="00AA293B"/>
    <w:rPr>
      <w:sz w:val="24"/>
      <w:lang w:val="en-US" w:eastAsia="ru-RU"/>
    </w:rPr>
  </w:style>
  <w:style w:type="paragraph" w:customStyle="1" w:styleId="Heading52">
    <w:name w:val="Heading 52"/>
    <w:basedOn w:val="a3"/>
    <w:next w:val="a3"/>
    <w:rsid w:val="00AA293B"/>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A293B"/>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A293B"/>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A293B"/>
    <w:rPr>
      <w:rFonts w:ascii="Arial" w:hAnsi="Arial"/>
      <w:b/>
      <w:sz w:val="26"/>
    </w:rPr>
  </w:style>
  <w:style w:type="character" w:customStyle="1" w:styleId="663">
    <w:name w:val="Знак Знак663"/>
    <w:rsid w:val="00AA293B"/>
    <w:rPr>
      <w:b/>
      <w:sz w:val="28"/>
    </w:rPr>
  </w:style>
  <w:style w:type="character" w:customStyle="1" w:styleId="703">
    <w:name w:val="Знак Знак703"/>
    <w:rsid w:val="00AA293B"/>
    <w:rPr>
      <w:rFonts w:ascii="Arial" w:hAnsi="Arial"/>
      <w:b/>
      <w:sz w:val="26"/>
    </w:rPr>
  </w:style>
  <w:style w:type="character" w:customStyle="1" w:styleId="693">
    <w:name w:val="Знак Знак693"/>
    <w:rsid w:val="00AA293B"/>
    <w:rPr>
      <w:b/>
      <w:sz w:val="28"/>
    </w:rPr>
  </w:style>
  <w:style w:type="character" w:customStyle="1" w:styleId="683">
    <w:name w:val="Знак Знак683"/>
    <w:rsid w:val="00AA293B"/>
    <w:rPr>
      <w:b/>
      <w:i/>
      <w:sz w:val="26"/>
    </w:rPr>
  </w:style>
  <w:style w:type="paragraph" w:customStyle="1" w:styleId="HTML40">
    <w:name w:val="Стандартный HTML4"/>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A293B"/>
    <w:pPr>
      <w:keepNext/>
      <w:widowControl/>
    </w:pPr>
    <w:rPr>
      <w:sz w:val="24"/>
    </w:rPr>
  </w:style>
  <w:style w:type="paragraph" w:customStyle="1" w:styleId="Heading221">
    <w:name w:val="Heading 221"/>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A293B"/>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A293B"/>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A293B"/>
    <w:rPr>
      <w:smallCaps/>
      <w:color w:val="C0504D"/>
      <w:u w:val="single"/>
    </w:rPr>
  </w:style>
  <w:style w:type="character" w:customStyle="1" w:styleId="11f7">
    <w:name w:val="Сильная ссылка11"/>
    <w:rsid w:val="00AA293B"/>
    <w:rPr>
      <w:b/>
      <w:smallCaps/>
      <w:color w:val="C0504D"/>
      <w:spacing w:val="5"/>
      <w:u w:val="single"/>
    </w:rPr>
  </w:style>
  <w:style w:type="character" w:customStyle="1" w:styleId="11f8">
    <w:name w:val="Название книги11"/>
    <w:rsid w:val="00AA293B"/>
    <w:rPr>
      <w:b/>
      <w:smallCaps/>
      <w:spacing w:val="5"/>
    </w:rPr>
  </w:style>
  <w:style w:type="paragraph" w:customStyle="1" w:styleId="930">
    <w:name w:val="Знак93"/>
    <w:basedOn w:val="a3"/>
    <w:rsid w:val="00AA293B"/>
    <w:pPr>
      <w:spacing w:after="160" w:line="240" w:lineRule="exact"/>
    </w:pPr>
    <w:rPr>
      <w:rFonts w:ascii="Verdana" w:hAnsi="Verdana"/>
      <w:lang w:val="en-US" w:eastAsia="en-US"/>
    </w:rPr>
  </w:style>
  <w:style w:type="character" w:customStyle="1" w:styleId="4151">
    <w:name w:val="Знак4 Знак Знак15"/>
    <w:locked/>
    <w:rsid w:val="00AA293B"/>
    <w:rPr>
      <w:rFonts w:ascii="Arial" w:hAnsi="Arial"/>
      <w:b/>
      <w:kern w:val="32"/>
      <w:sz w:val="32"/>
      <w:lang w:val="ru-RU" w:eastAsia="ru-RU"/>
    </w:rPr>
  </w:style>
  <w:style w:type="character" w:customStyle="1" w:styleId="2131">
    <w:name w:val="Знак2 Знак Знак13"/>
    <w:locked/>
    <w:rsid w:val="00AA293B"/>
    <w:rPr>
      <w:b/>
      <w:sz w:val="27"/>
      <w:lang w:val="ru-RU" w:eastAsia="ru-RU"/>
    </w:rPr>
  </w:style>
  <w:style w:type="character" w:customStyle="1" w:styleId="43a">
    <w:name w:val="Знак4 Знак Знак3"/>
    <w:locked/>
    <w:rsid w:val="00AA293B"/>
    <w:rPr>
      <w:rFonts w:ascii="Arial" w:hAnsi="Arial"/>
      <w:b/>
      <w:kern w:val="32"/>
      <w:sz w:val="32"/>
      <w:lang w:val="ru-RU" w:eastAsia="ru-RU"/>
    </w:rPr>
  </w:style>
  <w:style w:type="character" w:customStyle="1" w:styleId="245">
    <w:name w:val="Знак2 Знак Знак4"/>
    <w:semiHidden/>
    <w:locked/>
    <w:rsid w:val="00AA293B"/>
    <w:rPr>
      <w:rFonts w:ascii="Arial" w:hAnsi="Arial"/>
      <w:b/>
      <w:sz w:val="26"/>
      <w:lang w:val="ru-RU" w:eastAsia="ru-RU"/>
    </w:rPr>
  </w:style>
  <w:style w:type="character" w:customStyle="1" w:styleId="FontStyle270">
    <w:name w:val="Font Style27"/>
    <w:rsid w:val="00AA293B"/>
    <w:rPr>
      <w:rFonts w:ascii="Times New Roman" w:hAnsi="Times New Roman"/>
      <w:sz w:val="26"/>
    </w:rPr>
  </w:style>
  <w:style w:type="character" w:customStyle="1" w:styleId="2100">
    <w:name w:val="Знак Знак210"/>
    <w:locked/>
    <w:rsid w:val="00AA293B"/>
    <w:rPr>
      <w:rFonts w:ascii="Arial" w:hAnsi="Arial"/>
      <w:vanish/>
      <w:sz w:val="16"/>
      <w:lang w:eastAsia="ru-RU"/>
    </w:rPr>
  </w:style>
  <w:style w:type="paragraph" w:customStyle="1" w:styleId="11f9">
    <w:name w:val="Стиль11"/>
    <w:basedOn w:val="a3"/>
    <w:next w:val="114"/>
    <w:rsid w:val="00AA293B"/>
    <w:pPr>
      <w:jc w:val="center"/>
    </w:pPr>
    <w:rPr>
      <w:lang w:val="en-US"/>
    </w:rPr>
  </w:style>
  <w:style w:type="paragraph" w:customStyle="1" w:styleId="6f2">
    <w:name w:val="Абзац списка6"/>
    <w:basedOn w:val="a3"/>
    <w:rsid w:val="00AA293B"/>
    <w:pPr>
      <w:ind w:left="708"/>
    </w:pPr>
    <w:rPr>
      <w:rFonts w:ascii="Calibri" w:hAnsi="Calibri"/>
      <w:sz w:val="22"/>
      <w:szCs w:val="22"/>
      <w:lang w:eastAsia="en-US"/>
    </w:rPr>
  </w:style>
  <w:style w:type="character" w:customStyle="1" w:styleId="5f3">
    <w:name w:val="Слабое выделение5"/>
    <w:rsid w:val="00AA293B"/>
    <w:rPr>
      <w:i/>
      <w:color w:val="808080"/>
    </w:rPr>
  </w:style>
  <w:style w:type="paragraph" w:customStyle="1" w:styleId="5f4">
    <w:name w:val="Без интервала5"/>
    <w:rsid w:val="00AA293B"/>
    <w:pPr>
      <w:spacing w:after="0" w:line="240" w:lineRule="auto"/>
    </w:pPr>
    <w:rPr>
      <w:rFonts w:ascii="Calibri" w:eastAsia="Times New Roman" w:hAnsi="Calibri" w:cs="Times New Roman"/>
      <w:lang w:val="en-US"/>
    </w:rPr>
  </w:style>
  <w:style w:type="paragraph" w:customStyle="1" w:styleId="246">
    <w:name w:val="Цитата 24"/>
    <w:basedOn w:val="a3"/>
    <w:next w:val="a3"/>
    <w:rsid w:val="00AA293B"/>
    <w:rPr>
      <w:rFonts w:ascii="Calibri" w:hAnsi="Calibri"/>
      <w:i/>
      <w:color w:val="000000"/>
      <w:szCs w:val="22"/>
      <w:lang w:eastAsia="en-US"/>
    </w:rPr>
  </w:style>
  <w:style w:type="paragraph" w:customStyle="1" w:styleId="4fa">
    <w:name w:val="Выделенная цитата4"/>
    <w:basedOn w:val="a3"/>
    <w:next w:val="a3"/>
    <w:rsid w:val="00AA293B"/>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A293B"/>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A293B"/>
    <w:rPr>
      <w:b/>
      <w:i/>
      <w:color w:val="4F81BD"/>
    </w:rPr>
  </w:style>
  <w:style w:type="character" w:customStyle="1" w:styleId="21fd">
    <w:name w:val="Слабая ссылка21"/>
    <w:rsid w:val="00AA293B"/>
    <w:rPr>
      <w:smallCaps/>
      <w:color w:val="C0504D"/>
      <w:u w:val="single"/>
    </w:rPr>
  </w:style>
  <w:style w:type="character" w:customStyle="1" w:styleId="21fe">
    <w:name w:val="Сильная ссылка21"/>
    <w:rsid w:val="00AA293B"/>
    <w:rPr>
      <w:b/>
      <w:smallCaps/>
      <w:color w:val="C0504D"/>
      <w:spacing w:val="5"/>
      <w:u w:val="single"/>
    </w:rPr>
  </w:style>
  <w:style w:type="character" w:customStyle="1" w:styleId="21ff">
    <w:name w:val="Название книги21"/>
    <w:rsid w:val="00AA293B"/>
    <w:rPr>
      <w:b/>
      <w:smallCaps/>
      <w:spacing w:val="5"/>
    </w:rPr>
  </w:style>
  <w:style w:type="character" w:customStyle="1" w:styleId="4fb">
    <w:name w:val="Замещающий текст4"/>
    <w:rsid w:val="00AA293B"/>
    <w:rPr>
      <w:color w:val="808080"/>
    </w:rPr>
  </w:style>
  <w:style w:type="character" w:customStyle="1" w:styleId="FontStyle89">
    <w:name w:val="Font Style89"/>
    <w:rsid w:val="00AA293B"/>
    <w:rPr>
      <w:rFonts w:ascii="Times New Roman" w:hAnsi="Times New Roman"/>
      <w:i/>
      <w:sz w:val="14"/>
    </w:rPr>
  </w:style>
  <w:style w:type="paragraph" w:customStyle="1" w:styleId="10b">
    <w:name w:val="Стиль10"/>
    <w:basedOn w:val="a3"/>
    <w:next w:val="aff2"/>
    <w:rsid w:val="00AA293B"/>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A293B"/>
    <w:rPr>
      <w:spacing w:val="-20"/>
      <w:sz w:val="28"/>
      <w:u w:val="single"/>
      <w:lang w:val="ru-RU" w:eastAsia="ru-RU"/>
    </w:rPr>
  </w:style>
  <w:style w:type="paragraph" w:customStyle="1" w:styleId="10c">
    <w:name w:val="Обычный10"/>
    <w:rsid w:val="00AA293B"/>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A293B"/>
    <w:pPr>
      <w:widowControl w:val="0"/>
    </w:pPr>
    <w:rPr>
      <w:rFonts w:ascii="Courier New" w:hAnsi="Courier New"/>
      <w:sz w:val="20"/>
      <w:szCs w:val="20"/>
    </w:rPr>
  </w:style>
  <w:style w:type="paragraph" w:customStyle="1" w:styleId="7e">
    <w:name w:val="Абзац списка7"/>
    <w:basedOn w:val="a3"/>
    <w:rsid w:val="00AA293B"/>
    <w:pPr>
      <w:ind w:left="720"/>
      <w:contextualSpacing/>
    </w:pPr>
  </w:style>
  <w:style w:type="character" w:customStyle="1" w:styleId="7120">
    <w:name w:val="Знак Знак712"/>
    <w:rsid w:val="00AA293B"/>
    <w:rPr>
      <w:sz w:val="16"/>
      <w:lang w:val="ru-RU" w:eastAsia="ru-RU"/>
    </w:rPr>
  </w:style>
  <w:style w:type="paragraph" w:customStyle="1" w:styleId="12f1">
    <w:name w:val="Знак Знак Знак Знак Знак Знак Знак Знак Знак Знак Знак Знак Знак12"/>
    <w:basedOn w:val="a3"/>
    <w:rsid w:val="00AA293B"/>
    <w:pPr>
      <w:spacing w:after="160" w:line="240" w:lineRule="exact"/>
    </w:pPr>
    <w:rPr>
      <w:rFonts w:ascii="Verdana" w:hAnsi="Verdana"/>
      <w:lang w:val="en-US" w:eastAsia="en-US"/>
    </w:rPr>
  </w:style>
  <w:style w:type="paragraph" w:customStyle="1" w:styleId="7f">
    <w:name w:val="Основной текст7"/>
    <w:basedOn w:val="a3"/>
    <w:rsid w:val="00AA293B"/>
    <w:pPr>
      <w:widowControl w:val="0"/>
      <w:snapToGrid w:val="0"/>
      <w:jc w:val="both"/>
    </w:pPr>
    <w:rPr>
      <w:szCs w:val="20"/>
    </w:rPr>
  </w:style>
  <w:style w:type="paragraph" w:customStyle="1" w:styleId="25b">
    <w:name w:val="Основной текст с отступом 25"/>
    <w:basedOn w:val="a3"/>
    <w:rsid w:val="00AA293B"/>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A293B"/>
    <w:rPr>
      <w:sz w:val="24"/>
    </w:rPr>
  </w:style>
  <w:style w:type="character" w:customStyle="1" w:styleId="6240">
    <w:name w:val="Знак Знак624"/>
    <w:locked/>
    <w:rsid w:val="00AA293B"/>
    <w:rPr>
      <w:b/>
      <w:caps/>
      <w:sz w:val="24"/>
      <w:lang w:val="ru-RU" w:eastAsia="ru-RU"/>
    </w:rPr>
  </w:style>
  <w:style w:type="character" w:customStyle="1" w:styleId="5190">
    <w:name w:val="Знак Знак519"/>
    <w:locked/>
    <w:rsid w:val="00AA293B"/>
    <w:rPr>
      <w:b/>
      <w:sz w:val="27"/>
      <w:lang w:val="ru-RU" w:eastAsia="ru-RU"/>
    </w:rPr>
  </w:style>
  <w:style w:type="paragraph" w:customStyle="1" w:styleId="265">
    <w:name w:val="Основной текст 26"/>
    <w:basedOn w:val="a3"/>
    <w:rsid w:val="00AA293B"/>
    <w:pPr>
      <w:shd w:val="clear" w:color="auto" w:fill="FFFFFF"/>
      <w:spacing w:before="233" w:line="360" w:lineRule="auto"/>
      <w:ind w:left="1701" w:hanging="567"/>
    </w:pPr>
    <w:rPr>
      <w:b/>
      <w:color w:val="000000"/>
      <w:spacing w:val="-5"/>
      <w:sz w:val="28"/>
      <w:szCs w:val="20"/>
    </w:rPr>
  </w:style>
  <w:style w:type="character" w:customStyle="1" w:styleId="bold1">
    <w:name w:val="bold1"/>
    <w:rsid w:val="00AA293B"/>
    <w:rPr>
      <w:rFonts w:ascii="Arial" w:hAnsi="Arial"/>
      <w:b/>
    </w:rPr>
  </w:style>
  <w:style w:type="character" w:customStyle="1" w:styleId="b-serp-itemtextpassage1">
    <w:name w:val="b-serp-item__text_passage1"/>
    <w:rsid w:val="00AA293B"/>
    <w:rPr>
      <w:b/>
    </w:rPr>
  </w:style>
  <w:style w:type="character" w:customStyle="1" w:styleId="afffffffffff6">
    <w:name w:val="текст Знак Знак"/>
    <w:rsid w:val="00AA293B"/>
    <w:rPr>
      <w:sz w:val="24"/>
      <w:lang w:val="ru-RU" w:eastAsia="ru-RU"/>
    </w:rPr>
  </w:style>
  <w:style w:type="paragraph" w:customStyle="1" w:styleId="1ffffffe">
    <w:name w:val="Стиль Заголовок 1 (тем обзор)"/>
    <w:basedOn w:val="11"/>
    <w:link w:val="1fffffff"/>
    <w:rsid w:val="00AA293B"/>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A293B"/>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A293B"/>
    <w:pPr>
      <w:spacing w:line="360" w:lineRule="auto"/>
      <w:ind w:firstLine="709"/>
      <w:jc w:val="both"/>
    </w:pPr>
    <w:rPr>
      <w:sz w:val="28"/>
      <w:szCs w:val="20"/>
    </w:rPr>
  </w:style>
  <w:style w:type="paragraph" w:customStyle="1" w:styleId="47a">
    <w:name w:val="Заголовок 47"/>
    <w:basedOn w:val="10c"/>
    <w:next w:val="10c"/>
    <w:rsid w:val="00AA293B"/>
    <w:pPr>
      <w:keepNext/>
      <w:spacing w:line="240" w:lineRule="auto"/>
      <w:ind w:right="0" w:firstLine="0"/>
    </w:pPr>
  </w:style>
  <w:style w:type="paragraph" w:customStyle="1" w:styleId="res-desc1">
    <w:name w:val="res-desc1"/>
    <w:basedOn w:val="a3"/>
    <w:rsid w:val="00AA293B"/>
    <w:pPr>
      <w:spacing w:before="72"/>
    </w:pPr>
    <w:rPr>
      <w:rFonts w:ascii="a_Timer" w:hAnsi="a_Timer" w:cs="a_Timer"/>
      <w:color w:val="000000"/>
    </w:rPr>
  </w:style>
  <w:style w:type="paragraph" w:customStyle="1" w:styleId="-3">
    <w:name w:val="А - об"/>
    <w:basedOn w:val="a3"/>
    <w:rsid w:val="00AA293B"/>
    <w:pPr>
      <w:spacing w:line="360" w:lineRule="auto"/>
      <w:ind w:firstLine="397"/>
    </w:pPr>
    <w:rPr>
      <w:b/>
      <w:sz w:val="20"/>
      <w:szCs w:val="20"/>
    </w:rPr>
  </w:style>
  <w:style w:type="paragraph" w:customStyle="1" w:styleId="366">
    <w:name w:val="Основной текст 36"/>
    <w:basedOn w:val="10c"/>
    <w:rsid w:val="00AA293B"/>
    <w:pPr>
      <w:spacing w:line="240" w:lineRule="auto"/>
      <w:ind w:right="0" w:firstLine="0"/>
      <w:jc w:val="both"/>
    </w:pPr>
    <w:rPr>
      <w:i/>
      <w:sz w:val="26"/>
    </w:rPr>
  </w:style>
  <w:style w:type="character" w:customStyle="1" w:styleId="description1">
    <w:name w:val="description1"/>
    <w:rsid w:val="00AA293B"/>
    <w:rPr>
      <w:color w:val="000000"/>
      <w:sz w:val="17"/>
    </w:rPr>
  </w:style>
  <w:style w:type="paragraph" w:customStyle="1" w:styleId="1fffffff0">
    <w:name w:val="1_темы"/>
    <w:basedOn w:val="a3"/>
    <w:rsid w:val="00AA293B"/>
    <w:pPr>
      <w:ind w:left="567"/>
      <w:jc w:val="both"/>
    </w:pPr>
    <w:rPr>
      <w:b/>
      <w:lang w:eastAsia="fr-FR"/>
    </w:rPr>
  </w:style>
  <w:style w:type="paragraph" w:customStyle="1" w:styleId="374">
    <w:name w:val="Заголовок 37"/>
    <w:basedOn w:val="a3"/>
    <w:next w:val="a3"/>
    <w:rsid w:val="00AA293B"/>
    <w:pPr>
      <w:keepNext/>
      <w:snapToGrid w:val="0"/>
      <w:spacing w:before="240" w:after="60"/>
    </w:pPr>
    <w:rPr>
      <w:rFonts w:ascii="Arial" w:hAnsi="Arial"/>
      <w:szCs w:val="20"/>
    </w:rPr>
  </w:style>
  <w:style w:type="character" w:customStyle="1" w:styleId="940">
    <w:name w:val="Знак Знак94"/>
    <w:rsid w:val="00AA293B"/>
    <w:rPr>
      <w:rFonts w:ascii="Times New Roman" w:hAnsi="Times New Roman"/>
      <w:sz w:val="24"/>
    </w:rPr>
  </w:style>
  <w:style w:type="character" w:customStyle="1" w:styleId="1340">
    <w:name w:val="Знак Знак134"/>
    <w:locked/>
    <w:rsid w:val="00AA293B"/>
    <w:rPr>
      <w:rFonts w:ascii="Arial" w:hAnsi="Arial"/>
      <w:b/>
      <w:kern w:val="32"/>
      <w:sz w:val="32"/>
      <w:lang w:val="ru-RU" w:eastAsia="ru-RU"/>
    </w:rPr>
  </w:style>
  <w:style w:type="character" w:customStyle="1" w:styleId="bibliocaption1">
    <w:name w:val="bibliocaption1"/>
    <w:rsid w:val="00AA293B"/>
    <w:rPr>
      <w:rFonts w:ascii="Verdana" w:hAnsi="Verdana"/>
      <w:b/>
      <w:color w:val="080000"/>
      <w:sz w:val="22"/>
      <w:u w:val="none"/>
    </w:rPr>
  </w:style>
  <w:style w:type="paragraph" w:customStyle="1" w:styleId="afffffffffff7">
    <w:name w:val="ͮ𬠫"/>
    <w:rsid w:val="00AA293B"/>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A293B"/>
  </w:style>
  <w:style w:type="character" w:customStyle="1" w:styleId="ft1067">
    <w:name w:val="ft1067"/>
    <w:rsid w:val="00AA293B"/>
  </w:style>
  <w:style w:type="character" w:customStyle="1" w:styleId="ft1144">
    <w:name w:val="ft1144"/>
    <w:rsid w:val="00AA293B"/>
  </w:style>
  <w:style w:type="character" w:customStyle="1" w:styleId="ft1207">
    <w:name w:val="ft1207"/>
    <w:rsid w:val="00AA293B"/>
  </w:style>
  <w:style w:type="character" w:customStyle="1" w:styleId="ft1213">
    <w:name w:val="ft1213"/>
    <w:rsid w:val="00AA293B"/>
  </w:style>
  <w:style w:type="character" w:customStyle="1" w:styleId="ft1214">
    <w:name w:val="ft1214"/>
    <w:rsid w:val="00AA293B"/>
  </w:style>
  <w:style w:type="character" w:customStyle="1" w:styleId="ft1289">
    <w:name w:val="ft1289"/>
    <w:rsid w:val="00AA293B"/>
  </w:style>
  <w:style w:type="character" w:customStyle="1" w:styleId="ft1311">
    <w:name w:val="ft1311"/>
    <w:rsid w:val="00AA293B"/>
  </w:style>
  <w:style w:type="character" w:customStyle="1" w:styleId="ft3008">
    <w:name w:val="ft3008"/>
    <w:rsid w:val="00AA293B"/>
  </w:style>
  <w:style w:type="character" w:customStyle="1" w:styleId="ft3181">
    <w:name w:val="ft3181"/>
    <w:rsid w:val="00AA293B"/>
  </w:style>
  <w:style w:type="character" w:customStyle="1" w:styleId="ft722">
    <w:name w:val="ft722"/>
    <w:rsid w:val="00AA293B"/>
  </w:style>
  <w:style w:type="character" w:customStyle="1" w:styleId="ft728">
    <w:name w:val="ft728"/>
    <w:rsid w:val="00AA293B"/>
  </w:style>
  <w:style w:type="character" w:customStyle="1" w:styleId="ft730">
    <w:name w:val="ft730"/>
    <w:rsid w:val="00AA293B"/>
  </w:style>
  <w:style w:type="character" w:customStyle="1" w:styleId="ft72">
    <w:name w:val="ft72"/>
    <w:rsid w:val="00AA293B"/>
  </w:style>
  <w:style w:type="character" w:customStyle="1" w:styleId="ft731">
    <w:name w:val="ft731"/>
    <w:rsid w:val="00AA293B"/>
  </w:style>
  <w:style w:type="character" w:customStyle="1" w:styleId="ft732">
    <w:name w:val="ft732"/>
    <w:rsid w:val="00AA293B"/>
  </w:style>
  <w:style w:type="character" w:customStyle="1" w:styleId="ft735">
    <w:name w:val="ft735"/>
    <w:rsid w:val="00AA293B"/>
  </w:style>
  <w:style w:type="character" w:customStyle="1" w:styleId="ft738">
    <w:name w:val="ft738"/>
    <w:rsid w:val="00AA293B"/>
  </w:style>
  <w:style w:type="character" w:customStyle="1" w:styleId="ft747">
    <w:name w:val="ft747"/>
    <w:rsid w:val="00AA293B"/>
  </w:style>
  <w:style w:type="character" w:customStyle="1" w:styleId="ft758">
    <w:name w:val="ft758"/>
    <w:rsid w:val="00AA293B"/>
  </w:style>
  <w:style w:type="paragraph" w:customStyle="1" w:styleId="Picture">
    <w:name w:val="Picture"/>
    <w:basedOn w:val="a3"/>
    <w:next w:val="a3"/>
    <w:rsid w:val="00AA293B"/>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A293B"/>
    <w:rPr>
      <w:color w:val="auto"/>
      <w:lang w:val="en-US" w:eastAsia="en-US"/>
    </w:rPr>
  </w:style>
  <w:style w:type="paragraph" w:customStyle="1" w:styleId="1fffffff1">
    <w:name w:val="Çàãîëîâîê 1"/>
    <w:basedOn w:val="Default"/>
    <w:next w:val="Default"/>
    <w:rsid w:val="00AA293B"/>
    <w:rPr>
      <w:color w:val="auto"/>
      <w:lang w:val="en-US" w:eastAsia="en-US"/>
    </w:rPr>
  </w:style>
  <w:style w:type="character" w:customStyle="1" w:styleId="ft2100">
    <w:name w:val="ft2100"/>
    <w:rsid w:val="00AA293B"/>
  </w:style>
  <w:style w:type="character" w:customStyle="1" w:styleId="ft2109">
    <w:name w:val="ft2109"/>
    <w:rsid w:val="00AA293B"/>
  </w:style>
  <w:style w:type="character" w:customStyle="1" w:styleId="ft2121">
    <w:name w:val="ft2121"/>
    <w:rsid w:val="00AA293B"/>
  </w:style>
  <w:style w:type="character" w:customStyle="1" w:styleId="ft2130">
    <w:name w:val="ft2130"/>
    <w:rsid w:val="00AA293B"/>
  </w:style>
  <w:style w:type="character" w:customStyle="1" w:styleId="ft24421">
    <w:name w:val="ft24421"/>
    <w:rsid w:val="00AA293B"/>
    <w:rPr>
      <w:rFonts w:ascii="Times" w:hAnsi="Times"/>
      <w:b/>
      <w:color w:val="000000"/>
      <w:spacing w:val="15"/>
      <w:sz w:val="27"/>
    </w:rPr>
  </w:style>
  <w:style w:type="paragraph" w:customStyle="1" w:styleId="afffffffffff8">
    <w:name w:val="Стиль для методичек"/>
    <w:basedOn w:val="a3"/>
    <w:rsid w:val="00AA293B"/>
    <w:pPr>
      <w:ind w:left="284" w:firstLine="340"/>
      <w:jc w:val="both"/>
    </w:pPr>
    <w:rPr>
      <w:rFonts w:ascii="Calibri" w:hAnsi="Calibri" w:cs="Calibri"/>
      <w:sz w:val="28"/>
      <w:szCs w:val="28"/>
    </w:rPr>
  </w:style>
  <w:style w:type="paragraph" w:customStyle="1" w:styleId="Preformatted">
    <w:name w:val="Preformatted"/>
    <w:basedOn w:val="a3"/>
    <w:rsid w:val="00AA293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A293B"/>
    <w:rPr>
      <w:rFonts w:ascii="Times New Roman" w:hAnsi="Times New Roman"/>
      <w:i/>
      <w:sz w:val="26"/>
    </w:rPr>
  </w:style>
  <w:style w:type="character" w:customStyle="1" w:styleId="rvts9">
    <w:name w:val="rvts9"/>
    <w:rsid w:val="00AA293B"/>
  </w:style>
  <w:style w:type="character" w:customStyle="1" w:styleId="rvts15">
    <w:name w:val="rvts15"/>
    <w:rsid w:val="00AA293B"/>
  </w:style>
  <w:style w:type="paragraph" w:customStyle="1" w:styleId="2TimesNewW1">
    <w:name w:val="Стиль Заголовок 2 + Times New (W1)"/>
    <w:basedOn w:val="21"/>
    <w:rsid w:val="00AA293B"/>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A293B"/>
    <w:pPr>
      <w:spacing w:before="100" w:beforeAutospacing="1" w:after="100" w:afterAutospacing="1"/>
    </w:pPr>
  </w:style>
  <w:style w:type="paragraph" w:customStyle="1" w:styleId="1125">
    <w:name w:val="Стиль Заголовок 1 + по ширине Первая строка:  125 см"/>
    <w:basedOn w:val="11"/>
    <w:rsid w:val="00AA293B"/>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A293B"/>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A293B"/>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A293B"/>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A293B"/>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A293B"/>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A293B"/>
  </w:style>
  <w:style w:type="character" w:customStyle="1" w:styleId="ft404">
    <w:name w:val="ft404"/>
    <w:rsid w:val="00AA293B"/>
  </w:style>
  <w:style w:type="character" w:customStyle="1" w:styleId="ft2">
    <w:name w:val="ft2"/>
    <w:rsid w:val="00AA293B"/>
  </w:style>
  <w:style w:type="character" w:customStyle="1" w:styleId="ft405">
    <w:name w:val="ft405"/>
    <w:rsid w:val="00AA293B"/>
  </w:style>
  <w:style w:type="character" w:customStyle="1" w:styleId="ft407">
    <w:name w:val="ft407"/>
    <w:rsid w:val="00AA293B"/>
  </w:style>
  <w:style w:type="character" w:customStyle="1" w:styleId="ft411">
    <w:name w:val="ft411"/>
    <w:rsid w:val="00AA293B"/>
  </w:style>
  <w:style w:type="character" w:customStyle="1" w:styleId="ft416">
    <w:name w:val="ft416"/>
    <w:rsid w:val="00AA293B"/>
  </w:style>
  <w:style w:type="character" w:customStyle="1" w:styleId="ft438">
    <w:name w:val="ft438"/>
    <w:rsid w:val="00AA293B"/>
  </w:style>
  <w:style w:type="character" w:customStyle="1" w:styleId="ft461">
    <w:name w:val="ft461"/>
    <w:rsid w:val="00AA293B"/>
  </w:style>
  <w:style w:type="character" w:customStyle="1" w:styleId="ft485">
    <w:name w:val="ft485"/>
    <w:rsid w:val="00AA293B"/>
  </w:style>
  <w:style w:type="character" w:customStyle="1" w:styleId="ft507">
    <w:name w:val="ft507"/>
    <w:rsid w:val="00AA293B"/>
  </w:style>
  <w:style w:type="character" w:customStyle="1" w:styleId="ft464">
    <w:name w:val="ft464"/>
    <w:rsid w:val="00AA293B"/>
  </w:style>
  <w:style w:type="character" w:customStyle="1" w:styleId="ft515">
    <w:name w:val="ft515"/>
    <w:rsid w:val="00AA293B"/>
  </w:style>
  <w:style w:type="character" w:customStyle="1" w:styleId="ft518">
    <w:name w:val="ft518"/>
    <w:rsid w:val="00AA293B"/>
  </w:style>
  <w:style w:type="character" w:customStyle="1" w:styleId="ft521">
    <w:name w:val="ft521"/>
    <w:rsid w:val="00AA293B"/>
  </w:style>
  <w:style w:type="character" w:customStyle="1" w:styleId="ft525">
    <w:name w:val="ft525"/>
    <w:rsid w:val="00AA293B"/>
  </w:style>
  <w:style w:type="character" w:customStyle="1" w:styleId="ft549">
    <w:name w:val="ft549"/>
    <w:rsid w:val="00AA293B"/>
  </w:style>
  <w:style w:type="character" w:customStyle="1" w:styleId="ft554">
    <w:name w:val="ft554"/>
    <w:rsid w:val="00AA293B"/>
  </w:style>
  <w:style w:type="character" w:customStyle="1" w:styleId="ft557">
    <w:name w:val="ft557"/>
    <w:rsid w:val="00AA293B"/>
  </w:style>
  <w:style w:type="character" w:customStyle="1" w:styleId="ft561">
    <w:name w:val="ft561"/>
    <w:rsid w:val="00AA293B"/>
  </w:style>
  <w:style w:type="character" w:customStyle="1" w:styleId="ft565">
    <w:name w:val="ft565"/>
    <w:rsid w:val="00AA293B"/>
  </w:style>
  <w:style w:type="character" w:customStyle="1" w:styleId="ft570">
    <w:name w:val="ft570"/>
    <w:rsid w:val="00AA293B"/>
  </w:style>
  <w:style w:type="character" w:customStyle="1" w:styleId="ft594">
    <w:name w:val="ft594"/>
    <w:rsid w:val="00AA293B"/>
  </w:style>
  <w:style w:type="character" w:customStyle="1" w:styleId="ft600">
    <w:name w:val="ft600"/>
    <w:rsid w:val="00AA293B"/>
  </w:style>
  <w:style w:type="character" w:customStyle="1" w:styleId="ft625">
    <w:name w:val="ft625"/>
    <w:rsid w:val="00AA293B"/>
  </w:style>
  <w:style w:type="character" w:customStyle="1" w:styleId="ft646">
    <w:name w:val="ft646"/>
    <w:rsid w:val="00AA293B"/>
  </w:style>
  <w:style w:type="character" w:customStyle="1" w:styleId="ft648">
    <w:name w:val="ft648"/>
    <w:rsid w:val="00AA293B"/>
  </w:style>
  <w:style w:type="character" w:customStyle="1" w:styleId="ft650">
    <w:name w:val="ft650"/>
    <w:rsid w:val="00AA293B"/>
  </w:style>
  <w:style w:type="character" w:customStyle="1" w:styleId="ft651">
    <w:name w:val="ft651"/>
    <w:rsid w:val="00AA293B"/>
  </w:style>
  <w:style w:type="character" w:customStyle="1" w:styleId="ft654">
    <w:name w:val="ft654"/>
    <w:rsid w:val="00AA293B"/>
  </w:style>
  <w:style w:type="character" w:customStyle="1" w:styleId="ft655">
    <w:name w:val="ft655"/>
    <w:rsid w:val="00AA293B"/>
  </w:style>
  <w:style w:type="character" w:customStyle="1" w:styleId="ft674">
    <w:name w:val="ft674"/>
    <w:rsid w:val="00AA293B"/>
  </w:style>
  <w:style w:type="character" w:customStyle="1" w:styleId="ft698">
    <w:name w:val="ft698"/>
    <w:rsid w:val="00AA293B"/>
  </w:style>
  <w:style w:type="character" w:customStyle="1" w:styleId="ft709">
    <w:name w:val="ft709"/>
    <w:rsid w:val="00AA293B"/>
  </w:style>
  <w:style w:type="character" w:customStyle="1" w:styleId="ft723">
    <w:name w:val="ft723"/>
    <w:rsid w:val="00AA293B"/>
  </w:style>
  <w:style w:type="character" w:customStyle="1" w:styleId="ft746">
    <w:name w:val="ft746"/>
    <w:rsid w:val="00AA293B"/>
  </w:style>
  <w:style w:type="character" w:customStyle="1" w:styleId="ft770">
    <w:name w:val="ft770"/>
    <w:rsid w:val="00AA293B"/>
  </w:style>
  <w:style w:type="character" w:customStyle="1" w:styleId="ft772">
    <w:name w:val="ft772"/>
    <w:rsid w:val="00AA293B"/>
  </w:style>
  <w:style w:type="character" w:customStyle="1" w:styleId="ft774">
    <w:name w:val="ft774"/>
    <w:rsid w:val="00AA293B"/>
  </w:style>
  <w:style w:type="character" w:customStyle="1" w:styleId="ft777">
    <w:name w:val="ft777"/>
    <w:rsid w:val="00AA293B"/>
  </w:style>
  <w:style w:type="character" w:customStyle="1" w:styleId="ft778">
    <w:name w:val="ft778"/>
    <w:rsid w:val="00AA293B"/>
  </w:style>
  <w:style w:type="character" w:customStyle="1" w:styleId="ft780">
    <w:name w:val="ft780"/>
    <w:rsid w:val="00AA293B"/>
  </w:style>
  <w:style w:type="character" w:customStyle="1" w:styleId="ft794">
    <w:name w:val="ft794"/>
    <w:rsid w:val="00AA293B"/>
  </w:style>
  <w:style w:type="character" w:customStyle="1" w:styleId="ft813">
    <w:name w:val="ft813"/>
    <w:rsid w:val="00AA293B"/>
  </w:style>
  <w:style w:type="character" w:customStyle="1" w:styleId="ft845">
    <w:name w:val="ft845"/>
    <w:rsid w:val="00AA293B"/>
  </w:style>
  <w:style w:type="character" w:customStyle="1" w:styleId="ft846">
    <w:name w:val="ft846"/>
    <w:rsid w:val="00AA293B"/>
  </w:style>
  <w:style w:type="character" w:customStyle="1" w:styleId="ft869">
    <w:name w:val="ft869"/>
    <w:rsid w:val="00AA293B"/>
  </w:style>
  <w:style w:type="character" w:customStyle="1" w:styleId="ft345">
    <w:name w:val="ft345"/>
    <w:rsid w:val="00AA293B"/>
  </w:style>
  <w:style w:type="character" w:customStyle="1" w:styleId="ft348">
    <w:name w:val="ft348"/>
    <w:rsid w:val="00AA293B"/>
  </w:style>
  <w:style w:type="character" w:customStyle="1" w:styleId="ft350">
    <w:name w:val="ft350"/>
    <w:rsid w:val="00AA293B"/>
  </w:style>
  <w:style w:type="character" w:customStyle="1" w:styleId="ft351">
    <w:name w:val="ft351"/>
    <w:rsid w:val="00AA293B"/>
  </w:style>
  <w:style w:type="character" w:customStyle="1" w:styleId="ft353">
    <w:name w:val="ft353"/>
    <w:rsid w:val="00AA293B"/>
  </w:style>
  <w:style w:type="character" w:customStyle="1" w:styleId="ft355">
    <w:name w:val="ft355"/>
    <w:rsid w:val="00AA293B"/>
  </w:style>
  <w:style w:type="character" w:customStyle="1" w:styleId="ft372">
    <w:name w:val="ft372"/>
    <w:rsid w:val="00AA293B"/>
  </w:style>
  <w:style w:type="character" w:customStyle="1" w:styleId="ft219">
    <w:name w:val="ft219"/>
    <w:rsid w:val="00AA293B"/>
  </w:style>
  <w:style w:type="character" w:customStyle="1" w:styleId="ft255">
    <w:name w:val="ft255"/>
    <w:rsid w:val="00AA293B"/>
  </w:style>
  <w:style w:type="character" w:customStyle="1" w:styleId="ft264">
    <w:name w:val="ft264"/>
    <w:rsid w:val="00AA293B"/>
  </w:style>
  <w:style w:type="character" w:customStyle="1" w:styleId="ft269">
    <w:name w:val="ft269"/>
    <w:rsid w:val="00AA293B"/>
  </w:style>
  <w:style w:type="character" w:customStyle="1" w:styleId="ft292">
    <w:name w:val="ft292"/>
    <w:rsid w:val="00AA293B"/>
  </w:style>
  <w:style w:type="character" w:customStyle="1" w:styleId="ft300">
    <w:name w:val="ft300"/>
    <w:rsid w:val="00AA293B"/>
  </w:style>
  <w:style w:type="character" w:customStyle="1" w:styleId="ft308">
    <w:name w:val="ft308"/>
    <w:rsid w:val="00AA293B"/>
  </w:style>
  <w:style w:type="character" w:customStyle="1" w:styleId="ft334">
    <w:name w:val="ft334"/>
    <w:rsid w:val="00AA293B"/>
  </w:style>
  <w:style w:type="character" w:customStyle="1" w:styleId="ft346">
    <w:name w:val="ft346"/>
    <w:rsid w:val="00AA293B"/>
  </w:style>
  <w:style w:type="character" w:customStyle="1" w:styleId="ft3">
    <w:name w:val="ft3"/>
    <w:rsid w:val="00AA293B"/>
  </w:style>
  <w:style w:type="character" w:customStyle="1" w:styleId="ft381">
    <w:name w:val="ft381"/>
    <w:rsid w:val="00AA293B"/>
  </w:style>
  <w:style w:type="character" w:customStyle="1" w:styleId="ft391">
    <w:name w:val="ft391"/>
    <w:rsid w:val="00AA293B"/>
  </w:style>
  <w:style w:type="character" w:customStyle="1" w:styleId="ft397">
    <w:name w:val="ft397"/>
    <w:rsid w:val="00AA293B"/>
  </w:style>
  <w:style w:type="character" w:customStyle="1" w:styleId="ft176">
    <w:name w:val="ft176"/>
    <w:rsid w:val="00AA293B"/>
  </w:style>
  <w:style w:type="character" w:customStyle="1" w:styleId="ft410">
    <w:name w:val="ft410"/>
    <w:rsid w:val="00AA293B"/>
  </w:style>
  <w:style w:type="character" w:customStyle="1" w:styleId="ft421">
    <w:name w:val="ft421"/>
    <w:rsid w:val="00AA293B"/>
  </w:style>
  <w:style w:type="character" w:customStyle="1" w:styleId="ft467">
    <w:name w:val="ft467"/>
    <w:rsid w:val="00AA293B"/>
  </w:style>
  <w:style w:type="character" w:customStyle="1" w:styleId="ft479">
    <w:name w:val="ft479"/>
    <w:rsid w:val="00AA293B"/>
  </w:style>
  <w:style w:type="character" w:customStyle="1" w:styleId="ft578">
    <w:name w:val="ft578"/>
    <w:rsid w:val="00AA293B"/>
  </w:style>
  <w:style w:type="character" w:customStyle="1" w:styleId="ft624">
    <w:name w:val="ft624"/>
    <w:rsid w:val="00AA293B"/>
  </w:style>
  <w:style w:type="character" w:customStyle="1" w:styleId="ft631">
    <w:name w:val="ft631"/>
    <w:rsid w:val="00AA293B"/>
  </w:style>
  <w:style w:type="character" w:customStyle="1" w:styleId="ft679">
    <w:name w:val="ft679"/>
    <w:rsid w:val="00AA293B"/>
  </w:style>
  <w:style w:type="character" w:customStyle="1" w:styleId="ft725">
    <w:name w:val="ft725"/>
    <w:rsid w:val="00AA293B"/>
  </w:style>
  <w:style w:type="character" w:customStyle="1" w:styleId="ft769">
    <w:name w:val="ft769"/>
    <w:rsid w:val="00AA293B"/>
  </w:style>
  <w:style w:type="character" w:customStyle="1" w:styleId="ft819">
    <w:name w:val="ft819"/>
    <w:rsid w:val="00AA293B"/>
  </w:style>
  <w:style w:type="character" w:customStyle="1" w:styleId="ft877">
    <w:name w:val="ft877"/>
    <w:rsid w:val="00AA293B"/>
  </w:style>
  <w:style w:type="character" w:customStyle="1" w:styleId="ft275">
    <w:name w:val="ft275"/>
    <w:rsid w:val="00AA293B"/>
  </w:style>
  <w:style w:type="character" w:customStyle="1" w:styleId="ft935">
    <w:name w:val="ft935"/>
    <w:rsid w:val="00AA293B"/>
  </w:style>
  <w:style w:type="character" w:customStyle="1" w:styleId="ft969">
    <w:name w:val="ft969"/>
    <w:rsid w:val="00AA293B"/>
  </w:style>
  <w:style w:type="character" w:customStyle="1" w:styleId="ft1010">
    <w:name w:val="ft1010"/>
    <w:rsid w:val="00AA293B"/>
  </w:style>
  <w:style w:type="character" w:customStyle="1" w:styleId="ft1058">
    <w:name w:val="ft1058"/>
    <w:rsid w:val="00AA293B"/>
  </w:style>
  <w:style w:type="character" w:customStyle="1" w:styleId="ft1101">
    <w:name w:val="ft1101"/>
    <w:rsid w:val="00AA293B"/>
  </w:style>
  <w:style w:type="character" w:customStyle="1" w:styleId="ft1162">
    <w:name w:val="ft1162"/>
    <w:rsid w:val="00AA293B"/>
  </w:style>
  <w:style w:type="character" w:customStyle="1" w:styleId="ft1197">
    <w:name w:val="ft1197"/>
    <w:rsid w:val="00AA293B"/>
  </w:style>
  <w:style w:type="character" w:customStyle="1" w:styleId="ft1248">
    <w:name w:val="ft1248"/>
    <w:rsid w:val="00AA293B"/>
  </w:style>
  <w:style w:type="character" w:customStyle="1" w:styleId="ft1293">
    <w:name w:val="ft1293"/>
    <w:rsid w:val="00AA293B"/>
  </w:style>
  <w:style w:type="character" w:customStyle="1" w:styleId="ft1308">
    <w:name w:val="ft1308"/>
    <w:rsid w:val="00AA293B"/>
  </w:style>
  <w:style w:type="character" w:customStyle="1" w:styleId="ft1366">
    <w:name w:val="ft1366"/>
    <w:rsid w:val="00AA293B"/>
  </w:style>
  <w:style w:type="character" w:customStyle="1" w:styleId="ft1377">
    <w:name w:val="ft1377"/>
    <w:rsid w:val="00AA293B"/>
  </w:style>
  <w:style w:type="character" w:customStyle="1" w:styleId="ft1380">
    <w:name w:val="ft1380"/>
    <w:rsid w:val="00AA293B"/>
  </w:style>
  <w:style w:type="character" w:customStyle="1" w:styleId="ft1389">
    <w:name w:val="ft1389"/>
    <w:rsid w:val="00AA293B"/>
  </w:style>
  <w:style w:type="character" w:customStyle="1" w:styleId="ft1393">
    <w:name w:val="ft1393"/>
    <w:rsid w:val="00AA293B"/>
  </w:style>
  <w:style w:type="character" w:customStyle="1" w:styleId="ft1400">
    <w:name w:val="ft1400"/>
    <w:rsid w:val="00AA293B"/>
  </w:style>
  <w:style w:type="character" w:customStyle="1" w:styleId="ft1407">
    <w:name w:val="ft1407"/>
    <w:rsid w:val="00AA293B"/>
  </w:style>
  <w:style w:type="character" w:customStyle="1" w:styleId="ft1410">
    <w:name w:val="ft1410"/>
    <w:rsid w:val="00AA293B"/>
  </w:style>
  <w:style w:type="character" w:customStyle="1" w:styleId="ft1427">
    <w:name w:val="ft1427"/>
    <w:rsid w:val="00AA293B"/>
  </w:style>
  <w:style w:type="character" w:customStyle="1" w:styleId="ft1478">
    <w:name w:val="ft1478"/>
    <w:rsid w:val="00AA293B"/>
  </w:style>
  <w:style w:type="character" w:customStyle="1" w:styleId="ft1533">
    <w:name w:val="ft1533"/>
    <w:rsid w:val="00AA293B"/>
  </w:style>
  <w:style w:type="character" w:customStyle="1" w:styleId="ft1586">
    <w:name w:val="ft1586"/>
    <w:rsid w:val="00AA293B"/>
  </w:style>
  <w:style w:type="character" w:customStyle="1" w:styleId="ft1627">
    <w:name w:val="ft1627"/>
    <w:rsid w:val="00AA293B"/>
  </w:style>
  <w:style w:type="character" w:customStyle="1" w:styleId="ft1634">
    <w:name w:val="ft1634"/>
    <w:rsid w:val="00AA293B"/>
  </w:style>
  <w:style w:type="character" w:customStyle="1" w:styleId="ft1638">
    <w:name w:val="ft1638"/>
    <w:rsid w:val="00AA293B"/>
  </w:style>
  <w:style w:type="character" w:customStyle="1" w:styleId="ft1643">
    <w:name w:val="ft1643"/>
    <w:rsid w:val="00AA293B"/>
  </w:style>
  <w:style w:type="character" w:customStyle="1" w:styleId="ft1659">
    <w:name w:val="ft1659"/>
    <w:rsid w:val="00AA293B"/>
  </w:style>
  <w:style w:type="character" w:customStyle="1" w:styleId="ft1665">
    <w:name w:val="ft1665"/>
    <w:rsid w:val="00AA293B"/>
  </w:style>
  <w:style w:type="character" w:customStyle="1" w:styleId="ft1711">
    <w:name w:val="ft1711"/>
    <w:rsid w:val="00AA293B"/>
  </w:style>
  <w:style w:type="character" w:customStyle="1" w:styleId="ft1757">
    <w:name w:val="ft1757"/>
    <w:rsid w:val="00AA293B"/>
  </w:style>
  <w:style w:type="character" w:customStyle="1" w:styleId="ft1804">
    <w:name w:val="ft1804"/>
    <w:rsid w:val="00AA293B"/>
  </w:style>
  <w:style w:type="character" w:customStyle="1" w:styleId="ft1855">
    <w:name w:val="ft1855"/>
    <w:rsid w:val="00AA293B"/>
  </w:style>
  <w:style w:type="character" w:customStyle="1" w:styleId="ft1883">
    <w:name w:val="ft1883"/>
    <w:rsid w:val="00AA293B"/>
  </w:style>
  <w:style w:type="character" w:customStyle="1" w:styleId="ft1937">
    <w:name w:val="ft1937"/>
    <w:rsid w:val="00AA293B"/>
  </w:style>
  <w:style w:type="character" w:customStyle="1" w:styleId="ft1983">
    <w:name w:val="ft1983"/>
    <w:rsid w:val="00AA293B"/>
  </w:style>
  <w:style w:type="character" w:customStyle="1" w:styleId="ft2028">
    <w:name w:val="ft2028"/>
    <w:rsid w:val="00AA293B"/>
  </w:style>
  <w:style w:type="character" w:customStyle="1" w:styleId="ft2049">
    <w:name w:val="ft2049"/>
    <w:rsid w:val="00AA293B"/>
  </w:style>
  <w:style w:type="character" w:customStyle="1" w:styleId="ft2096">
    <w:name w:val="ft2096"/>
    <w:rsid w:val="00AA293B"/>
  </w:style>
  <w:style w:type="character" w:customStyle="1" w:styleId="ft2144">
    <w:name w:val="ft2144"/>
    <w:rsid w:val="00AA293B"/>
  </w:style>
  <w:style w:type="character" w:customStyle="1" w:styleId="ft2234">
    <w:name w:val="ft2234"/>
    <w:rsid w:val="00AA293B"/>
  </w:style>
  <w:style w:type="character" w:customStyle="1" w:styleId="ft2289">
    <w:name w:val="ft2289"/>
    <w:rsid w:val="00AA293B"/>
  </w:style>
  <w:style w:type="character" w:customStyle="1" w:styleId="ft1884">
    <w:name w:val="ft1884"/>
    <w:rsid w:val="00AA293B"/>
  </w:style>
  <w:style w:type="character" w:customStyle="1" w:styleId="ft2343">
    <w:name w:val="ft2343"/>
    <w:rsid w:val="00AA293B"/>
  </w:style>
  <w:style w:type="character" w:customStyle="1" w:styleId="ft2392">
    <w:name w:val="ft2392"/>
    <w:rsid w:val="00AA293B"/>
  </w:style>
  <w:style w:type="character" w:customStyle="1" w:styleId="ft2439">
    <w:name w:val="ft2439"/>
    <w:rsid w:val="00AA293B"/>
  </w:style>
  <w:style w:type="character" w:customStyle="1" w:styleId="ft2489">
    <w:name w:val="ft2489"/>
    <w:rsid w:val="00AA293B"/>
  </w:style>
  <w:style w:type="character" w:customStyle="1" w:styleId="ft2500">
    <w:name w:val="ft2500"/>
    <w:rsid w:val="00AA293B"/>
  </w:style>
  <w:style w:type="character" w:customStyle="1" w:styleId="ft2555">
    <w:name w:val="ft2555"/>
    <w:rsid w:val="00AA293B"/>
  </w:style>
  <w:style w:type="character" w:customStyle="1" w:styleId="ft2562">
    <w:name w:val="ft2562"/>
    <w:rsid w:val="00AA293B"/>
  </w:style>
  <w:style w:type="character" w:customStyle="1" w:styleId="ft2569">
    <w:name w:val="ft2569"/>
    <w:rsid w:val="00AA293B"/>
  </w:style>
  <w:style w:type="character" w:customStyle="1" w:styleId="ft2572">
    <w:name w:val="ft2572"/>
    <w:rsid w:val="00AA293B"/>
  </w:style>
  <w:style w:type="character" w:customStyle="1" w:styleId="ft2581">
    <w:name w:val="ft2581"/>
    <w:rsid w:val="00AA293B"/>
  </w:style>
  <w:style w:type="character" w:customStyle="1" w:styleId="ft2590">
    <w:name w:val="ft2590"/>
    <w:rsid w:val="00AA293B"/>
  </w:style>
  <w:style w:type="character" w:customStyle="1" w:styleId="ft2624">
    <w:name w:val="ft2624"/>
    <w:rsid w:val="00AA293B"/>
  </w:style>
  <w:style w:type="character" w:customStyle="1" w:styleId="ft2669">
    <w:name w:val="ft2669"/>
    <w:rsid w:val="00AA293B"/>
  </w:style>
  <w:style w:type="character" w:customStyle="1" w:styleId="ft2679">
    <w:name w:val="ft2679"/>
    <w:rsid w:val="00AA293B"/>
  </w:style>
  <w:style w:type="character" w:customStyle="1" w:styleId="ft2716">
    <w:name w:val="ft2716"/>
    <w:rsid w:val="00AA293B"/>
  </w:style>
  <w:style w:type="character" w:customStyle="1" w:styleId="ft2726">
    <w:name w:val="ft2726"/>
    <w:rsid w:val="00AA293B"/>
  </w:style>
  <w:style w:type="character" w:customStyle="1" w:styleId="ft2773">
    <w:name w:val="ft2773"/>
    <w:rsid w:val="00AA293B"/>
  </w:style>
  <w:style w:type="character" w:customStyle="1" w:styleId="ft2782">
    <w:name w:val="ft2782"/>
    <w:rsid w:val="00AA293B"/>
  </w:style>
  <w:style w:type="character" w:customStyle="1" w:styleId="ft2828">
    <w:name w:val="ft2828"/>
    <w:rsid w:val="00AA293B"/>
  </w:style>
  <w:style w:type="character" w:customStyle="1" w:styleId="ft2877">
    <w:name w:val="ft2877"/>
    <w:rsid w:val="00AA293B"/>
  </w:style>
  <w:style w:type="character" w:customStyle="1" w:styleId="ft2921">
    <w:name w:val="ft2921"/>
    <w:rsid w:val="00AA293B"/>
  </w:style>
  <w:style w:type="character" w:customStyle="1" w:styleId="ft2927">
    <w:name w:val="ft2927"/>
    <w:rsid w:val="00AA293B"/>
  </w:style>
  <w:style w:type="character" w:customStyle="1" w:styleId="ft2935">
    <w:name w:val="ft2935"/>
    <w:rsid w:val="00AA293B"/>
  </w:style>
  <w:style w:type="character" w:customStyle="1" w:styleId="ft2943">
    <w:name w:val="ft2943"/>
    <w:rsid w:val="00AA293B"/>
  </w:style>
  <w:style w:type="character" w:customStyle="1" w:styleId="ft2952">
    <w:name w:val="ft2952"/>
    <w:rsid w:val="00AA293B"/>
  </w:style>
  <w:style w:type="character" w:customStyle="1" w:styleId="ft2954">
    <w:name w:val="ft2954"/>
    <w:rsid w:val="00AA293B"/>
  </w:style>
  <w:style w:type="character" w:customStyle="1" w:styleId="ft2955">
    <w:name w:val="ft2955"/>
    <w:rsid w:val="00AA293B"/>
  </w:style>
  <w:style w:type="character" w:customStyle="1" w:styleId="ft2962">
    <w:name w:val="ft2962"/>
    <w:rsid w:val="00AA293B"/>
  </w:style>
  <w:style w:type="character" w:customStyle="1" w:styleId="ft2968">
    <w:name w:val="ft2968"/>
    <w:rsid w:val="00AA293B"/>
  </w:style>
  <w:style w:type="character" w:customStyle="1" w:styleId="ft2973">
    <w:name w:val="ft2973"/>
    <w:rsid w:val="00AA293B"/>
  </w:style>
  <w:style w:type="character" w:customStyle="1" w:styleId="ft2974">
    <w:name w:val="ft2974"/>
    <w:rsid w:val="00AA293B"/>
  </w:style>
  <w:style w:type="character" w:customStyle="1" w:styleId="ft2976">
    <w:name w:val="ft2976"/>
    <w:rsid w:val="00AA293B"/>
  </w:style>
  <w:style w:type="character" w:customStyle="1" w:styleId="ft2985">
    <w:name w:val="ft2985"/>
    <w:rsid w:val="00AA293B"/>
  </w:style>
  <w:style w:type="character" w:customStyle="1" w:styleId="ft3002">
    <w:name w:val="ft3002"/>
    <w:rsid w:val="00AA293B"/>
  </w:style>
  <w:style w:type="character" w:customStyle="1" w:styleId="ft3037">
    <w:name w:val="ft3037"/>
    <w:rsid w:val="00AA293B"/>
  </w:style>
  <w:style w:type="character" w:customStyle="1" w:styleId="ft3084">
    <w:name w:val="ft3084"/>
    <w:rsid w:val="00AA293B"/>
  </w:style>
  <w:style w:type="character" w:customStyle="1" w:styleId="ft3127">
    <w:name w:val="ft3127"/>
    <w:rsid w:val="00AA293B"/>
  </w:style>
  <w:style w:type="character" w:customStyle="1" w:styleId="ft3156">
    <w:name w:val="ft3156"/>
    <w:rsid w:val="00AA293B"/>
  </w:style>
  <w:style w:type="character" w:customStyle="1" w:styleId="ft3206">
    <w:name w:val="ft3206"/>
    <w:rsid w:val="00AA293B"/>
  </w:style>
  <w:style w:type="character" w:customStyle="1" w:styleId="ft3264">
    <w:name w:val="ft3264"/>
    <w:rsid w:val="00AA293B"/>
  </w:style>
  <w:style w:type="character" w:customStyle="1" w:styleId="ft3315">
    <w:name w:val="ft3315"/>
    <w:rsid w:val="00AA293B"/>
  </w:style>
  <w:style w:type="character" w:customStyle="1" w:styleId="ft3373">
    <w:name w:val="ft3373"/>
    <w:rsid w:val="00AA293B"/>
  </w:style>
  <w:style w:type="character" w:customStyle="1" w:styleId="ft3432">
    <w:name w:val="ft3432"/>
    <w:rsid w:val="00AA293B"/>
  </w:style>
  <w:style w:type="character" w:customStyle="1" w:styleId="ft3489">
    <w:name w:val="ft3489"/>
    <w:rsid w:val="00AA293B"/>
  </w:style>
  <w:style w:type="character" w:customStyle="1" w:styleId="ft3546">
    <w:name w:val="ft3546"/>
    <w:rsid w:val="00AA293B"/>
  </w:style>
  <w:style w:type="character" w:customStyle="1" w:styleId="ft3608">
    <w:name w:val="ft3608"/>
    <w:rsid w:val="00AA293B"/>
  </w:style>
  <w:style w:type="character" w:customStyle="1" w:styleId="ft3651">
    <w:name w:val="ft3651"/>
    <w:rsid w:val="00AA293B"/>
  </w:style>
  <w:style w:type="paragraph" w:customStyle="1" w:styleId="c4c8c7c24">
    <w:name w:val="c4 c8 c7 c24"/>
    <w:basedOn w:val="a3"/>
    <w:rsid w:val="00AA293B"/>
    <w:pPr>
      <w:spacing w:before="90" w:after="90"/>
    </w:pPr>
  </w:style>
  <w:style w:type="character" w:customStyle="1" w:styleId="c5">
    <w:name w:val="c5"/>
    <w:rsid w:val="00AA293B"/>
  </w:style>
  <w:style w:type="character" w:customStyle="1" w:styleId="1143">
    <w:name w:val="Знак Знак114"/>
    <w:locked/>
    <w:rsid w:val="00AA293B"/>
    <w:rPr>
      <w:rFonts w:ascii="Arial" w:hAnsi="Arial"/>
      <w:b/>
      <w:color w:val="000000"/>
      <w:sz w:val="26"/>
      <w:lang w:val="ru-RU" w:eastAsia="ru-RU"/>
    </w:rPr>
  </w:style>
  <w:style w:type="paragraph" w:customStyle="1" w:styleId="1123">
    <w:name w:val="Стиль Заголовок 1 + 12 пт"/>
    <w:basedOn w:val="11"/>
    <w:rsid w:val="00AA293B"/>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A293B"/>
  </w:style>
  <w:style w:type="character" w:customStyle="1" w:styleId="ft9274">
    <w:name w:val="ft9274"/>
    <w:rsid w:val="00AA293B"/>
  </w:style>
  <w:style w:type="character" w:customStyle="1" w:styleId="ft9282">
    <w:name w:val="ft9282"/>
    <w:rsid w:val="00AA293B"/>
  </w:style>
  <w:style w:type="character" w:customStyle="1" w:styleId="ft9284">
    <w:name w:val="ft9284"/>
    <w:rsid w:val="00AA293B"/>
  </w:style>
  <w:style w:type="character" w:customStyle="1" w:styleId="ft9287">
    <w:name w:val="ft9287"/>
    <w:rsid w:val="00AA293B"/>
  </w:style>
  <w:style w:type="character" w:customStyle="1" w:styleId="ft9293">
    <w:name w:val="ft9293"/>
    <w:rsid w:val="00AA293B"/>
  </w:style>
  <w:style w:type="character" w:customStyle="1" w:styleId="ft9299">
    <w:name w:val="ft9299"/>
    <w:rsid w:val="00AA293B"/>
  </w:style>
  <w:style w:type="character" w:customStyle="1" w:styleId="ft9306">
    <w:name w:val="ft9306"/>
    <w:rsid w:val="00AA293B"/>
  </w:style>
  <w:style w:type="character" w:customStyle="1" w:styleId="ft8849">
    <w:name w:val="ft8849"/>
    <w:rsid w:val="00AA293B"/>
  </w:style>
  <w:style w:type="character" w:customStyle="1" w:styleId="ft9312">
    <w:name w:val="ft9312"/>
    <w:rsid w:val="00AA293B"/>
  </w:style>
  <w:style w:type="character" w:customStyle="1" w:styleId="ft9316">
    <w:name w:val="ft9316"/>
    <w:rsid w:val="00AA293B"/>
  </w:style>
  <w:style w:type="character" w:customStyle="1" w:styleId="ft9324">
    <w:name w:val="ft9324"/>
    <w:rsid w:val="00AA293B"/>
  </w:style>
  <w:style w:type="character" w:customStyle="1" w:styleId="ft9330">
    <w:name w:val="ft9330"/>
    <w:rsid w:val="00AA293B"/>
  </w:style>
  <w:style w:type="character" w:customStyle="1" w:styleId="1810">
    <w:name w:val="Знак Знак1810"/>
    <w:rsid w:val="00AA293B"/>
    <w:rPr>
      <w:rFonts w:eastAsia="SimSun"/>
      <w:b/>
      <w:caps/>
      <w:sz w:val="24"/>
      <w:lang w:val="ru-RU" w:eastAsia="ru-RU"/>
    </w:rPr>
  </w:style>
  <w:style w:type="character" w:customStyle="1" w:styleId="WW8Num36z0">
    <w:name w:val="WW8Num36z0"/>
    <w:rsid w:val="00AA293B"/>
    <w:rPr>
      <w:rFonts w:ascii="Wingdings" w:hAnsi="Wingdings"/>
    </w:rPr>
  </w:style>
  <w:style w:type="character" w:customStyle="1" w:styleId="WW8Num39z0">
    <w:name w:val="WW8Num39z0"/>
    <w:rsid w:val="00AA293B"/>
    <w:rPr>
      <w:rFonts w:ascii="Wingdings" w:hAnsi="Wingdings"/>
    </w:rPr>
  </w:style>
  <w:style w:type="character" w:customStyle="1" w:styleId="WW8Num42z0">
    <w:name w:val="WW8Num42z0"/>
    <w:rsid w:val="00AA293B"/>
    <w:rPr>
      <w:rFonts w:ascii="Wingdings" w:hAnsi="Wingdings"/>
    </w:rPr>
  </w:style>
  <w:style w:type="character" w:customStyle="1" w:styleId="WW8Num44z0">
    <w:name w:val="WW8Num44z0"/>
    <w:rsid w:val="00AA293B"/>
    <w:rPr>
      <w:rFonts w:ascii="Wingdings" w:hAnsi="Wingdings"/>
    </w:rPr>
  </w:style>
  <w:style w:type="character" w:customStyle="1" w:styleId="WW8Num44z1">
    <w:name w:val="WW8Num44z1"/>
    <w:rsid w:val="00AA293B"/>
    <w:rPr>
      <w:rFonts w:ascii="Courier New" w:hAnsi="Courier New"/>
    </w:rPr>
  </w:style>
  <w:style w:type="character" w:customStyle="1" w:styleId="WW8Num44z3">
    <w:name w:val="WW8Num44z3"/>
    <w:rsid w:val="00AA293B"/>
    <w:rPr>
      <w:rFonts w:ascii="Symbol" w:hAnsi="Symbol"/>
    </w:rPr>
  </w:style>
  <w:style w:type="character" w:customStyle="1" w:styleId="WW8Num47z0">
    <w:name w:val="WW8Num47z0"/>
    <w:rsid w:val="00AA293B"/>
    <w:rPr>
      <w:rFonts w:ascii="Wingdings" w:hAnsi="Wingdings"/>
    </w:rPr>
  </w:style>
  <w:style w:type="character" w:customStyle="1" w:styleId="WW8Num47z1">
    <w:name w:val="WW8Num47z1"/>
    <w:rsid w:val="00AA293B"/>
    <w:rPr>
      <w:rFonts w:ascii="Courier New" w:hAnsi="Courier New"/>
    </w:rPr>
  </w:style>
  <w:style w:type="character" w:customStyle="1" w:styleId="WW8Num47z3">
    <w:name w:val="WW8Num47z3"/>
    <w:rsid w:val="00AA293B"/>
    <w:rPr>
      <w:rFonts w:ascii="Symbol" w:hAnsi="Symbol"/>
    </w:rPr>
  </w:style>
  <w:style w:type="character" w:customStyle="1" w:styleId="WW8Num50z0">
    <w:name w:val="WW8Num50z0"/>
    <w:rsid w:val="00AA293B"/>
    <w:rPr>
      <w:rFonts w:ascii="Wingdings" w:hAnsi="Wingdings"/>
    </w:rPr>
  </w:style>
  <w:style w:type="character" w:customStyle="1" w:styleId="WW8Num51z0">
    <w:name w:val="WW8Num51z0"/>
    <w:rsid w:val="00AA293B"/>
    <w:rPr>
      <w:rFonts w:ascii="Wingdings" w:hAnsi="Wingdings"/>
    </w:rPr>
  </w:style>
  <w:style w:type="character" w:customStyle="1" w:styleId="WW8Num52z0">
    <w:name w:val="WW8Num52z0"/>
    <w:rsid w:val="00AA293B"/>
    <w:rPr>
      <w:rFonts w:ascii="Symbol" w:hAnsi="Symbol"/>
    </w:rPr>
  </w:style>
  <w:style w:type="character" w:customStyle="1" w:styleId="WW8Num53z0">
    <w:name w:val="WW8Num53z0"/>
    <w:rsid w:val="00AA293B"/>
    <w:rPr>
      <w:rFonts w:ascii="Wingdings" w:hAnsi="Wingdings"/>
    </w:rPr>
  </w:style>
  <w:style w:type="character" w:customStyle="1" w:styleId="WW8Num53z1">
    <w:name w:val="WW8Num53z1"/>
    <w:rsid w:val="00AA293B"/>
    <w:rPr>
      <w:rFonts w:ascii="Courier New" w:hAnsi="Courier New"/>
    </w:rPr>
  </w:style>
  <w:style w:type="character" w:customStyle="1" w:styleId="WW8Num53z3">
    <w:name w:val="WW8Num53z3"/>
    <w:rsid w:val="00AA293B"/>
    <w:rPr>
      <w:rFonts w:ascii="Symbol" w:hAnsi="Symbol"/>
    </w:rPr>
  </w:style>
  <w:style w:type="character" w:customStyle="1" w:styleId="WW8Num55z0">
    <w:name w:val="WW8Num55z0"/>
    <w:rsid w:val="00AA293B"/>
    <w:rPr>
      <w:rFonts w:ascii="Symbol" w:hAnsi="Symbol"/>
    </w:rPr>
  </w:style>
  <w:style w:type="character" w:customStyle="1" w:styleId="WW8Num56z0">
    <w:name w:val="WW8Num56z0"/>
    <w:rsid w:val="00AA293B"/>
    <w:rPr>
      <w:rFonts w:ascii="Symbol" w:hAnsi="Symbol"/>
    </w:rPr>
  </w:style>
  <w:style w:type="character" w:customStyle="1" w:styleId="WW8Num59z0">
    <w:name w:val="WW8Num59z0"/>
    <w:rsid w:val="00AA293B"/>
    <w:rPr>
      <w:rFonts w:ascii="Symbol" w:hAnsi="Symbol"/>
    </w:rPr>
  </w:style>
  <w:style w:type="character" w:customStyle="1" w:styleId="WW8Num63z0">
    <w:name w:val="WW8Num63z0"/>
    <w:rsid w:val="00AA293B"/>
    <w:rPr>
      <w:rFonts w:ascii="Symbol" w:hAnsi="Symbol"/>
    </w:rPr>
  </w:style>
  <w:style w:type="character" w:customStyle="1" w:styleId="WW8Num66z0">
    <w:name w:val="WW8Num66z0"/>
    <w:rsid w:val="00AA293B"/>
    <w:rPr>
      <w:rFonts w:ascii="Symbol" w:hAnsi="Symbol"/>
    </w:rPr>
  </w:style>
  <w:style w:type="character" w:customStyle="1" w:styleId="WW8Num69z1">
    <w:name w:val="WW8Num69z1"/>
    <w:rsid w:val="00AA293B"/>
    <w:rPr>
      <w:rFonts w:ascii="Wingdings" w:hAnsi="Wingdings"/>
    </w:rPr>
  </w:style>
  <w:style w:type="character" w:customStyle="1" w:styleId="WW8Num72z0">
    <w:name w:val="WW8Num72z0"/>
    <w:rsid w:val="00AA293B"/>
    <w:rPr>
      <w:rFonts w:ascii="Symbol" w:hAnsi="Symbol"/>
    </w:rPr>
  </w:style>
  <w:style w:type="character" w:customStyle="1" w:styleId="WW8Num72z1">
    <w:name w:val="WW8Num72z1"/>
    <w:rsid w:val="00AA293B"/>
    <w:rPr>
      <w:rFonts w:ascii="Courier New" w:hAnsi="Courier New"/>
    </w:rPr>
  </w:style>
  <w:style w:type="character" w:customStyle="1" w:styleId="WW8Num72z2">
    <w:name w:val="WW8Num72z2"/>
    <w:rsid w:val="00AA293B"/>
    <w:rPr>
      <w:rFonts w:ascii="Wingdings" w:hAnsi="Wingdings"/>
    </w:rPr>
  </w:style>
  <w:style w:type="character" w:customStyle="1" w:styleId="WW8Num74z0">
    <w:name w:val="WW8Num74z0"/>
    <w:rsid w:val="00AA293B"/>
    <w:rPr>
      <w:rFonts w:ascii="Symbol" w:hAnsi="Symbol"/>
    </w:rPr>
  </w:style>
  <w:style w:type="character" w:customStyle="1" w:styleId="WW8Num75z0">
    <w:name w:val="WW8Num75z0"/>
    <w:rsid w:val="00AA293B"/>
    <w:rPr>
      <w:rFonts w:ascii="Wingdings" w:hAnsi="Wingdings"/>
    </w:rPr>
  </w:style>
  <w:style w:type="character" w:customStyle="1" w:styleId="WW8Num75z1">
    <w:name w:val="WW8Num75z1"/>
    <w:rsid w:val="00AA293B"/>
    <w:rPr>
      <w:rFonts w:ascii="Courier New" w:hAnsi="Courier New"/>
    </w:rPr>
  </w:style>
  <w:style w:type="character" w:customStyle="1" w:styleId="WW8Num75z3">
    <w:name w:val="WW8Num75z3"/>
    <w:rsid w:val="00AA293B"/>
    <w:rPr>
      <w:rFonts w:ascii="Symbol" w:hAnsi="Symbol"/>
    </w:rPr>
  </w:style>
  <w:style w:type="character" w:customStyle="1" w:styleId="WW8Num77z0">
    <w:name w:val="WW8Num77z0"/>
    <w:rsid w:val="00AA293B"/>
    <w:rPr>
      <w:rFonts w:ascii="Symbol" w:hAnsi="Symbol"/>
    </w:rPr>
  </w:style>
  <w:style w:type="character" w:customStyle="1" w:styleId="WW8Num78z0">
    <w:name w:val="WW8Num78z0"/>
    <w:rsid w:val="00AA293B"/>
    <w:rPr>
      <w:rFonts w:ascii="Wingdings" w:hAnsi="Wingdings"/>
    </w:rPr>
  </w:style>
  <w:style w:type="character" w:customStyle="1" w:styleId="WW8Num78z1">
    <w:name w:val="WW8Num78z1"/>
    <w:rsid w:val="00AA293B"/>
    <w:rPr>
      <w:rFonts w:ascii="Courier New" w:hAnsi="Courier New"/>
    </w:rPr>
  </w:style>
  <w:style w:type="character" w:customStyle="1" w:styleId="WW8Num78z3">
    <w:name w:val="WW8Num78z3"/>
    <w:rsid w:val="00AA293B"/>
    <w:rPr>
      <w:rFonts w:ascii="Symbol" w:hAnsi="Symbol"/>
    </w:rPr>
  </w:style>
  <w:style w:type="character" w:customStyle="1" w:styleId="WW8Num79z0">
    <w:name w:val="WW8Num79z0"/>
    <w:rsid w:val="00AA293B"/>
    <w:rPr>
      <w:rFonts w:ascii="Symbol" w:hAnsi="Symbol"/>
    </w:rPr>
  </w:style>
  <w:style w:type="character" w:customStyle="1" w:styleId="WW8Num86z0">
    <w:name w:val="WW8Num86z0"/>
    <w:rsid w:val="00AA293B"/>
    <w:rPr>
      <w:rFonts w:ascii="Wingdings" w:hAnsi="Wingdings"/>
    </w:rPr>
  </w:style>
  <w:style w:type="character" w:customStyle="1" w:styleId="WW8Num86z1">
    <w:name w:val="WW8Num86z1"/>
    <w:rsid w:val="00AA293B"/>
    <w:rPr>
      <w:rFonts w:ascii="Courier New" w:hAnsi="Courier New"/>
    </w:rPr>
  </w:style>
  <w:style w:type="character" w:customStyle="1" w:styleId="WW8Num86z3">
    <w:name w:val="WW8Num86z3"/>
    <w:rsid w:val="00AA293B"/>
    <w:rPr>
      <w:rFonts w:ascii="Symbol" w:hAnsi="Symbol"/>
    </w:rPr>
  </w:style>
  <w:style w:type="character" w:customStyle="1" w:styleId="WW8Num87z0">
    <w:name w:val="WW8Num87z0"/>
    <w:rsid w:val="00AA293B"/>
    <w:rPr>
      <w:rFonts w:ascii="Symbol" w:hAnsi="Symbol"/>
    </w:rPr>
  </w:style>
  <w:style w:type="character" w:customStyle="1" w:styleId="WW8Num89z0">
    <w:name w:val="WW8Num89z0"/>
    <w:rsid w:val="00AA293B"/>
    <w:rPr>
      <w:rFonts w:ascii="Symbol" w:hAnsi="Symbol"/>
    </w:rPr>
  </w:style>
  <w:style w:type="character" w:customStyle="1" w:styleId="WW8Num90z0">
    <w:name w:val="WW8Num90z0"/>
    <w:rsid w:val="00AA293B"/>
    <w:rPr>
      <w:rFonts w:ascii="Symbol" w:hAnsi="Symbol"/>
    </w:rPr>
  </w:style>
  <w:style w:type="character" w:customStyle="1" w:styleId="WW8Num92z0">
    <w:name w:val="WW8Num92z0"/>
    <w:rsid w:val="00AA293B"/>
    <w:rPr>
      <w:rFonts w:ascii="Symbol" w:hAnsi="Symbol"/>
    </w:rPr>
  </w:style>
  <w:style w:type="character" w:customStyle="1" w:styleId="WW8Num93z0">
    <w:name w:val="WW8Num93z0"/>
    <w:rsid w:val="00AA293B"/>
    <w:rPr>
      <w:rFonts w:ascii="Wingdings" w:hAnsi="Wingdings"/>
    </w:rPr>
  </w:style>
  <w:style w:type="character" w:customStyle="1" w:styleId="WW8Num93z1">
    <w:name w:val="WW8Num93z1"/>
    <w:rsid w:val="00AA293B"/>
    <w:rPr>
      <w:rFonts w:ascii="Courier New" w:hAnsi="Courier New"/>
    </w:rPr>
  </w:style>
  <w:style w:type="character" w:customStyle="1" w:styleId="WW8Num93z3">
    <w:name w:val="WW8Num93z3"/>
    <w:rsid w:val="00AA293B"/>
    <w:rPr>
      <w:rFonts w:ascii="Symbol" w:hAnsi="Symbol"/>
    </w:rPr>
  </w:style>
  <w:style w:type="character" w:customStyle="1" w:styleId="WW8Num94z0">
    <w:name w:val="WW8Num94z0"/>
    <w:rsid w:val="00AA293B"/>
    <w:rPr>
      <w:rFonts w:ascii="Symbol" w:hAnsi="Symbol"/>
    </w:rPr>
  </w:style>
  <w:style w:type="character" w:customStyle="1" w:styleId="WW8Num97z0">
    <w:name w:val="WW8Num97z0"/>
    <w:rsid w:val="00AA293B"/>
    <w:rPr>
      <w:rFonts w:ascii="Symbol" w:hAnsi="Symbol"/>
    </w:rPr>
  </w:style>
  <w:style w:type="character" w:customStyle="1" w:styleId="WW8Num99z0">
    <w:name w:val="WW8Num99z0"/>
    <w:rsid w:val="00AA293B"/>
    <w:rPr>
      <w:rFonts w:ascii="Symbol" w:hAnsi="Symbol"/>
    </w:rPr>
  </w:style>
  <w:style w:type="character" w:customStyle="1" w:styleId="WW8Num101z0">
    <w:name w:val="WW8Num101z0"/>
    <w:rsid w:val="00AA293B"/>
    <w:rPr>
      <w:rFonts w:ascii="Symbol" w:hAnsi="Symbol"/>
    </w:rPr>
  </w:style>
  <w:style w:type="character" w:customStyle="1" w:styleId="WW8Num104z0">
    <w:name w:val="WW8Num104z0"/>
    <w:rsid w:val="00AA293B"/>
    <w:rPr>
      <w:rFonts w:ascii="Symbol" w:hAnsi="Symbol"/>
    </w:rPr>
  </w:style>
  <w:style w:type="character" w:customStyle="1" w:styleId="WW8Num107z0">
    <w:name w:val="WW8Num107z0"/>
    <w:rsid w:val="00AA293B"/>
    <w:rPr>
      <w:rFonts w:ascii="Symbol" w:hAnsi="Symbol"/>
    </w:rPr>
  </w:style>
  <w:style w:type="character" w:customStyle="1" w:styleId="WW8Num109z0">
    <w:name w:val="WW8Num109z0"/>
    <w:rsid w:val="00AA293B"/>
    <w:rPr>
      <w:rFonts w:ascii="Symbol" w:hAnsi="Symbol"/>
    </w:rPr>
  </w:style>
  <w:style w:type="character" w:customStyle="1" w:styleId="WW8Num112z1">
    <w:name w:val="WW8Num112z1"/>
    <w:rsid w:val="00AA293B"/>
    <w:rPr>
      <w:color w:val="000000"/>
    </w:rPr>
  </w:style>
  <w:style w:type="character" w:customStyle="1" w:styleId="WW8Num114z0">
    <w:name w:val="WW8Num114z0"/>
    <w:rsid w:val="00AA293B"/>
    <w:rPr>
      <w:rFonts w:ascii="Symbol" w:hAnsi="Symbol"/>
    </w:rPr>
  </w:style>
  <w:style w:type="character" w:customStyle="1" w:styleId="WW8Num117z0">
    <w:name w:val="WW8Num117z0"/>
    <w:rsid w:val="00AA293B"/>
    <w:rPr>
      <w:rFonts w:ascii="Symbol" w:hAnsi="Symbol"/>
    </w:rPr>
  </w:style>
  <w:style w:type="character" w:customStyle="1" w:styleId="WW8Num118z0">
    <w:name w:val="WW8Num118z0"/>
    <w:rsid w:val="00AA293B"/>
    <w:rPr>
      <w:rFonts w:ascii="Wingdings" w:hAnsi="Wingdings"/>
    </w:rPr>
  </w:style>
  <w:style w:type="character" w:customStyle="1" w:styleId="WW8Num118z1">
    <w:name w:val="WW8Num118z1"/>
    <w:rsid w:val="00AA293B"/>
    <w:rPr>
      <w:rFonts w:ascii="Courier New" w:hAnsi="Courier New"/>
    </w:rPr>
  </w:style>
  <w:style w:type="character" w:customStyle="1" w:styleId="WW8Num118z3">
    <w:name w:val="WW8Num118z3"/>
    <w:rsid w:val="00AA293B"/>
    <w:rPr>
      <w:rFonts w:ascii="Symbol" w:hAnsi="Symbol"/>
    </w:rPr>
  </w:style>
  <w:style w:type="character" w:customStyle="1" w:styleId="WW8Num120z0">
    <w:name w:val="WW8Num120z0"/>
    <w:rsid w:val="00AA293B"/>
    <w:rPr>
      <w:rFonts w:ascii="Symbol" w:hAnsi="Symbol"/>
    </w:rPr>
  </w:style>
  <w:style w:type="character" w:customStyle="1" w:styleId="WW8Num121z0">
    <w:name w:val="WW8Num121z0"/>
    <w:rsid w:val="00AA293B"/>
    <w:rPr>
      <w:rFonts w:ascii="Symbol" w:hAnsi="Symbol"/>
    </w:rPr>
  </w:style>
  <w:style w:type="character" w:customStyle="1" w:styleId="WW8Num124z0">
    <w:name w:val="WW8Num124z0"/>
    <w:rsid w:val="00AA293B"/>
    <w:rPr>
      <w:rFonts w:ascii="Symbol" w:hAnsi="Symbol"/>
    </w:rPr>
  </w:style>
  <w:style w:type="character" w:customStyle="1" w:styleId="WW8Num125z0">
    <w:name w:val="WW8Num125z0"/>
    <w:rsid w:val="00AA293B"/>
    <w:rPr>
      <w:rFonts w:ascii="Wingdings" w:hAnsi="Wingdings"/>
    </w:rPr>
  </w:style>
  <w:style w:type="character" w:customStyle="1" w:styleId="WW8Num125z1">
    <w:name w:val="WW8Num125z1"/>
    <w:rsid w:val="00AA293B"/>
    <w:rPr>
      <w:rFonts w:ascii="Courier New" w:hAnsi="Courier New"/>
    </w:rPr>
  </w:style>
  <w:style w:type="character" w:customStyle="1" w:styleId="WW8Num125z3">
    <w:name w:val="WW8Num125z3"/>
    <w:rsid w:val="00AA293B"/>
    <w:rPr>
      <w:rFonts w:ascii="Symbol" w:hAnsi="Symbol"/>
    </w:rPr>
  </w:style>
  <w:style w:type="character" w:customStyle="1" w:styleId="WW8Num126z0">
    <w:name w:val="WW8Num126z0"/>
    <w:rsid w:val="00AA293B"/>
    <w:rPr>
      <w:rFonts w:ascii="Symbol" w:hAnsi="Symbol"/>
    </w:rPr>
  </w:style>
  <w:style w:type="character" w:customStyle="1" w:styleId="WW8Num127z0">
    <w:name w:val="WW8Num127z0"/>
    <w:rsid w:val="00AA293B"/>
    <w:rPr>
      <w:rFonts w:ascii="Symbol" w:hAnsi="Symbol"/>
    </w:rPr>
  </w:style>
  <w:style w:type="character" w:customStyle="1" w:styleId="WW8Num130z0">
    <w:name w:val="WW8Num130z0"/>
    <w:rsid w:val="00AA293B"/>
    <w:rPr>
      <w:rFonts w:ascii="Symbol" w:hAnsi="Symbol"/>
    </w:rPr>
  </w:style>
  <w:style w:type="character" w:customStyle="1" w:styleId="WW8Num131z0">
    <w:name w:val="WW8Num131z0"/>
    <w:rsid w:val="00AA293B"/>
    <w:rPr>
      <w:rFonts w:ascii="Symbol" w:hAnsi="Symbol"/>
    </w:rPr>
  </w:style>
  <w:style w:type="character" w:customStyle="1" w:styleId="WW8Num132z0">
    <w:name w:val="WW8Num132z0"/>
    <w:rsid w:val="00AA293B"/>
    <w:rPr>
      <w:rFonts w:ascii="Symbol" w:hAnsi="Symbol"/>
    </w:rPr>
  </w:style>
  <w:style w:type="character" w:customStyle="1" w:styleId="WW8Num134z0">
    <w:name w:val="WW8Num134z0"/>
    <w:rsid w:val="00AA293B"/>
    <w:rPr>
      <w:rFonts w:ascii="Wingdings" w:hAnsi="Wingdings"/>
    </w:rPr>
  </w:style>
  <w:style w:type="character" w:customStyle="1" w:styleId="WW8Num136z0">
    <w:name w:val="WW8Num136z0"/>
    <w:rsid w:val="00AA293B"/>
    <w:rPr>
      <w:rFonts w:ascii="Symbol" w:hAnsi="Symbol"/>
    </w:rPr>
  </w:style>
  <w:style w:type="character" w:customStyle="1" w:styleId="WW8Num139z0">
    <w:name w:val="WW8Num139z0"/>
    <w:rsid w:val="00AA293B"/>
    <w:rPr>
      <w:rFonts w:ascii="Symbol" w:hAnsi="Symbol"/>
    </w:rPr>
  </w:style>
  <w:style w:type="character" w:customStyle="1" w:styleId="WW8Num143z0">
    <w:name w:val="WW8Num143z0"/>
    <w:rsid w:val="00AA293B"/>
    <w:rPr>
      <w:rFonts w:ascii="Symbol" w:hAnsi="Symbol"/>
    </w:rPr>
  </w:style>
  <w:style w:type="character" w:customStyle="1" w:styleId="WW8Num144z0">
    <w:name w:val="WW8Num144z0"/>
    <w:rsid w:val="00AA293B"/>
    <w:rPr>
      <w:rFonts w:ascii="Symbol" w:hAnsi="Symbol"/>
    </w:rPr>
  </w:style>
  <w:style w:type="character" w:customStyle="1" w:styleId="WW8Num145z0">
    <w:name w:val="WW8Num145z0"/>
    <w:rsid w:val="00AA293B"/>
    <w:rPr>
      <w:rFonts w:ascii="Symbol" w:hAnsi="Symbol"/>
    </w:rPr>
  </w:style>
  <w:style w:type="character" w:customStyle="1" w:styleId="WW8Num146z0">
    <w:name w:val="WW8Num146z0"/>
    <w:rsid w:val="00AA293B"/>
    <w:rPr>
      <w:rFonts w:ascii="Symbol" w:hAnsi="Symbol"/>
    </w:rPr>
  </w:style>
  <w:style w:type="character" w:customStyle="1" w:styleId="WW8Num147z0">
    <w:name w:val="WW8Num147z0"/>
    <w:rsid w:val="00AA293B"/>
    <w:rPr>
      <w:rFonts w:ascii="Wingdings" w:hAnsi="Wingdings"/>
    </w:rPr>
  </w:style>
  <w:style w:type="character" w:customStyle="1" w:styleId="WW8Num147z1">
    <w:name w:val="WW8Num147z1"/>
    <w:rsid w:val="00AA293B"/>
    <w:rPr>
      <w:rFonts w:ascii="Courier New" w:hAnsi="Courier New"/>
    </w:rPr>
  </w:style>
  <w:style w:type="character" w:customStyle="1" w:styleId="WW8Num147z3">
    <w:name w:val="WW8Num147z3"/>
    <w:rsid w:val="00AA293B"/>
    <w:rPr>
      <w:rFonts w:ascii="Symbol" w:hAnsi="Symbol"/>
    </w:rPr>
  </w:style>
  <w:style w:type="character" w:customStyle="1" w:styleId="WW8Num150z0">
    <w:name w:val="WW8Num150z0"/>
    <w:rsid w:val="00AA293B"/>
    <w:rPr>
      <w:rFonts w:ascii="Symbol" w:hAnsi="Symbol"/>
    </w:rPr>
  </w:style>
  <w:style w:type="character" w:customStyle="1" w:styleId="WW8Num157z0">
    <w:name w:val="WW8Num157z0"/>
    <w:rsid w:val="00AA293B"/>
    <w:rPr>
      <w:rFonts w:ascii="Symbol" w:hAnsi="Symbol"/>
    </w:rPr>
  </w:style>
  <w:style w:type="character" w:customStyle="1" w:styleId="WW8Num159z0">
    <w:name w:val="WW8Num159z0"/>
    <w:rsid w:val="00AA293B"/>
    <w:rPr>
      <w:rFonts w:ascii="Symbol" w:hAnsi="Symbol"/>
    </w:rPr>
  </w:style>
  <w:style w:type="character" w:customStyle="1" w:styleId="WW8Num160z0">
    <w:name w:val="WW8Num160z0"/>
    <w:rsid w:val="00AA293B"/>
    <w:rPr>
      <w:rFonts w:ascii="Symbol" w:hAnsi="Symbol"/>
    </w:rPr>
  </w:style>
  <w:style w:type="character" w:customStyle="1" w:styleId="WW8Num162z0">
    <w:name w:val="WW8Num162z0"/>
    <w:rsid w:val="00AA293B"/>
    <w:rPr>
      <w:rFonts w:ascii="Symbol" w:hAnsi="Symbol"/>
    </w:rPr>
  </w:style>
  <w:style w:type="character" w:customStyle="1" w:styleId="WW8Num163z0">
    <w:name w:val="WW8Num163z0"/>
    <w:rsid w:val="00AA293B"/>
    <w:rPr>
      <w:rFonts w:ascii="Symbol" w:hAnsi="Symbol"/>
    </w:rPr>
  </w:style>
  <w:style w:type="character" w:customStyle="1" w:styleId="WW8Num164z0">
    <w:name w:val="WW8Num164z0"/>
    <w:rsid w:val="00AA293B"/>
    <w:rPr>
      <w:rFonts w:ascii="Wingdings" w:hAnsi="Wingdings"/>
    </w:rPr>
  </w:style>
  <w:style w:type="character" w:customStyle="1" w:styleId="WW8Num164z1">
    <w:name w:val="WW8Num164z1"/>
    <w:rsid w:val="00AA293B"/>
    <w:rPr>
      <w:rFonts w:ascii="Courier New" w:hAnsi="Courier New"/>
    </w:rPr>
  </w:style>
  <w:style w:type="character" w:customStyle="1" w:styleId="WW8Num164z3">
    <w:name w:val="WW8Num164z3"/>
    <w:rsid w:val="00AA293B"/>
    <w:rPr>
      <w:rFonts w:ascii="Symbol" w:hAnsi="Symbol"/>
    </w:rPr>
  </w:style>
  <w:style w:type="character" w:customStyle="1" w:styleId="WW8Num168z0">
    <w:name w:val="WW8Num168z0"/>
    <w:rsid w:val="00AA293B"/>
    <w:rPr>
      <w:rFonts w:ascii="Symbol" w:hAnsi="Symbol"/>
    </w:rPr>
  </w:style>
  <w:style w:type="character" w:customStyle="1" w:styleId="WW8Num169z0">
    <w:name w:val="WW8Num169z0"/>
    <w:rsid w:val="00AA293B"/>
    <w:rPr>
      <w:rFonts w:ascii="Symbol" w:hAnsi="Symbol"/>
    </w:rPr>
  </w:style>
  <w:style w:type="character" w:customStyle="1" w:styleId="WW8Num170z0">
    <w:name w:val="WW8Num170z0"/>
    <w:rsid w:val="00AA293B"/>
    <w:rPr>
      <w:rFonts w:ascii="Symbol" w:hAnsi="Symbol"/>
    </w:rPr>
  </w:style>
  <w:style w:type="character" w:customStyle="1" w:styleId="WW8Num174z0">
    <w:name w:val="WW8Num174z0"/>
    <w:rsid w:val="00AA293B"/>
    <w:rPr>
      <w:rFonts w:ascii="Symbol" w:hAnsi="Symbol"/>
    </w:rPr>
  </w:style>
  <w:style w:type="character" w:customStyle="1" w:styleId="WW8Num177z0">
    <w:name w:val="WW8Num177z0"/>
    <w:rsid w:val="00AA293B"/>
    <w:rPr>
      <w:rFonts w:ascii="Symbol" w:hAnsi="Symbol"/>
    </w:rPr>
  </w:style>
  <w:style w:type="character" w:customStyle="1" w:styleId="WW8Num178z0">
    <w:name w:val="WW8Num178z0"/>
    <w:rsid w:val="00AA293B"/>
    <w:rPr>
      <w:rFonts w:ascii="Symbol" w:hAnsi="Symbol"/>
    </w:rPr>
  </w:style>
  <w:style w:type="character" w:customStyle="1" w:styleId="WW8Num182z0">
    <w:name w:val="WW8Num182z0"/>
    <w:rsid w:val="00AA293B"/>
    <w:rPr>
      <w:rFonts w:ascii="Symbol" w:hAnsi="Symbol"/>
    </w:rPr>
  </w:style>
  <w:style w:type="character" w:customStyle="1" w:styleId="WW8Num37z0">
    <w:name w:val="WW8Num37z0"/>
    <w:rsid w:val="00AA293B"/>
    <w:rPr>
      <w:rFonts w:ascii="Wingdings" w:hAnsi="Wingdings"/>
    </w:rPr>
  </w:style>
  <w:style w:type="character" w:customStyle="1" w:styleId="WW8Num38z0">
    <w:name w:val="WW8Num38z0"/>
    <w:rsid w:val="00AA293B"/>
    <w:rPr>
      <w:rFonts w:ascii="Wingdings" w:hAnsi="Wingdings"/>
    </w:rPr>
  </w:style>
  <w:style w:type="character" w:customStyle="1" w:styleId="WW8Num40z0">
    <w:name w:val="WW8Num40z0"/>
    <w:rsid w:val="00AA293B"/>
    <w:rPr>
      <w:rFonts w:ascii="Wingdings" w:hAnsi="Wingdings"/>
    </w:rPr>
  </w:style>
  <w:style w:type="character" w:customStyle="1" w:styleId="WW8Num41z0">
    <w:name w:val="WW8Num41z0"/>
    <w:rsid w:val="00AA293B"/>
    <w:rPr>
      <w:rFonts w:ascii="Wingdings" w:hAnsi="Wingdings"/>
    </w:rPr>
  </w:style>
  <w:style w:type="character" w:customStyle="1" w:styleId="WW8Num43z0">
    <w:name w:val="WW8Num43z0"/>
    <w:rsid w:val="00AA293B"/>
    <w:rPr>
      <w:rFonts w:ascii="Wingdings" w:hAnsi="Wingdings"/>
    </w:rPr>
  </w:style>
  <w:style w:type="character" w:customStyle="1" w:styleId="WW8Num20z1">
    <w:name w:val="WW8Num20z1"/>
    <w:rsid w:val="00AA293B"/>
    <w:rPr>
      <w:rFonts w:ascii="Courier New" w:hAnsi="Courier New"/>
    </w:rPr>
  </w:style>
  <w:style w:type="character" w:customStyle="1" w:styleId="WW8Num20z3">
    <w:name w:val="WW8Num20z3"/>
    <w:rsid w:val="00AA293B"/>
    <w:rPr>
      <w:rFonts w:ascii="Symbol" w:hAnsi="Symbol"/>
    </w:rPr>
  </w:style>
  <w:style w:type="character" w:customStyle="1" w:styleId="WW8Num26z3">
    <w:name w:val="WW8Num26z3"/>
    <w:rsid w:val="00AA293B"/>
    <w:rPr>
      <w:rFonts w:ascii="Symbol" w:hAnsi="Symbol"/>
    </w:rPr>
  </w:style>
  <w:style w:type="character" w:customStyle="1" w:styleId="WW8Num33z0">
    <w:name w:val="WW8Num33z0"/>
    <w:rsid w:val="00AA293B"/>
    <w:rPr>
      <w:rFonts w:ascii="Wingdings" w:hAnsi="Wingdings"/>
    </w:rPr>
  </w:style>
  <w:style w:type="character" w:customStyle="1" w:styleId="WW8Num33z3">
    <w:name w:val="WW8Num33z3"/>
    <w:rsid w:val="00AA293B"/>
    <w:rPr>
      <w:rFonts w:ascii="Symbol" w:hAnsi="Symbol"/>
    </w:rPr>
  </w:style>
  <w:style w:type="character" w:customStyle="1" w:styleId="WW8Num33z4">
    <w:name w:val="WW8Num33z4"/>
    <w:rsid w:val="00AA293B"/>
    <w:rPr>
      <w:rFonts w:ascii="Courier New" w:hAnsi="Courier New"/>
    </w:rPr>
  </w:style>
  <w:style w:type="character" w:customStyle="1" w:styleId="WW8Num34z0">
    <w:name w:val="WW8Num34z0"/>
    <w:rsid w:val="00AA293B"/>
    <w:rPr>
      <w:rFonts w:ascii="Wingdings" w:hAnsi="Wingdings"/>
    </w:rPr>
  </w:style>
  <w:style w:type="character" w:customStyle="1" w:styleId="WW8Num34z1">
    <w:name w:val="WW8Num34z1"/>
    <w:rsid w:val="00AA293B"/>
    <w:rPr>
      <w:rFonts w:ascii="Courier New" w:hAnsi="Courier New"/>
    </w:rPr>
  </w:style>
  <w:style w:type="character" w:customStyle="1" w:styleId="WW8Num34z3">
    <w:name w:val="WW8Num34z3"/>
    <w:rsid w:val="00AA293B"/>
    <w:rPr>
      <w:rFonts w:ascii="Symbol" w:hAnsi="Symbol"/>
    </w:rPr>
  </w:style>
  <w:style w:type="character" w:customStyle="1" w:styleId="WW8Num35z0">
    <w:name w:val="WW8Num35z0"/>
    <w:rsid w:val="00AA293B"/>
    <w:rPr>
      <w:rFonts w:ascii="Wingdings" w:hAnsi="Wingdings"/>
    </w:rPr>
  </w:style>
  <w:style w:type="character" w:customStyle="1" w:styleId="WW8Num35z1">
    <w:name w:val="WW8Num35z1"/>
    <w:rsid w:val="00AA293B"/>
    <w:rPr>
      <w:rFonts w:ascii="Courier New" w:hAnsi="Courier New"/>
    </w:rPr>
  </w:style>
  <w:style w:type="character" w:customStyle="1" w:styleId="WW8Num35z3">
    <w:name w:val="WW8Num35z3"/>
    <w:rsid w:val="00AA293B"/>
    <w:rPr>
      <w:rFonts w:ascii="Symbol" w:hAnsi="Symbol"/>
    </w:rPr>
  </w:style>
  <w:style w:type="character" w:customStyle="1" w:styleId="WW8Num36z1">
    <w:name w:val="WW8Num36z1"/>
    <w:rsid w:val="00AA293B"/>
    <w:rPr>
      <w:rFonts w:ascii="Courier New" w:hAnsi="Courier New"/>
    </w:rPr>
  </w:style>
  <w:style w:type="character" w:customStyle="1" w:styleId="WW8Num36z3">
    <w:name w:val="WW8Num36z3"/>
    <w:rsid w:val="00AA293B"/>
    <w:rPr>
      <w:rFonts w:ascii="Symbol" w:hAnsi="Symbol"/>
    </w:rPr>
  </w:style>
  <w:style w:type="character" w:customStyle="1" w:styleId="WW8Num37z1">
    <w:name w:val="WW8Num37z1"/>
    <w:rsid w:val="00AA293B"/>
    <w:rPr>
      <w:rFonts w:ascii="Courier New" w:hAnsi="Courier New"/>
    </w:rPr>
  </w:style>
  <w:style w:type="character" w:customStyle="1" w:styleId="WW8Num37z3">
    <w:name w:val="WW8Num37z3"/>
    <w:rsid w:val="00AA293B"/>
    <w:rPr>
      <w:rFonts w:ascii="Symbol" w:hAnsi="Symbol"/>
    </w:rPr>
  </w:style>
  <w:style w:type="character" w:customStyle="1" w:styleId="WW8Num39z1">
    <w:name w:val="WW8Num39z1"/>
    <w:rsid w:val="00AA293B"/>
    <w:rPr>
      <w:rFonts w:ascii="Times New Roman" w:hAnsi="Times New Roman"/>
    </w:rPr>
  </w:style>
  <w:style w:type="character" w:customStyle="1" w:styleId="WW8Num39z3">
    <w:name w:val="WW8Num39z3"/>
    <w:rsid w:val="00AA293B"/>
    <w:rPr>
      <w:rFonts w:ascii="Symbol" w:hAnsi="Symbol"/>
    </w:rPr>
  </w:style>
  <w:style w:type="character" w:customStyle="1" w:styleId="WW8Num39z4">
    <w:name w:val="WW8Num39z4"/>
    <w:rsid w:val="00AA293B"/>
    <w:rPr>
      <w:rFonts w:ascii="Courier New" w:hAnsi="Courier New"/>
    </w:rPr>
  </w:style>
  <w:style w:type="character" w:customStyle="1" w:styleId="WW8Num42z1">
    <w:name w:val="WW8Num42z1"/>
    <w:rsid w:val="00AA293B"/>
    <w:rPr>
      <w:rFonts w:ascii="Courier New" w:hAnsi="Courier New"/>
    </w:rPr>
  </w:style>
  <w:style w:type="character" w:customStyle="1" w:styleId="WW8Num42z3">
    <w:name w:val="WW8Num42z3"/>
    <w:rsid w:val="00AA293B"/>
    <w:rPr>
      <w:rFonts w:ascii="Symbol" w:hAnsi="Symbol"/>
    </w:rPr>
  </w:style>
  <w:style w:type="character" w:customStyle="1" w:styleId="WW8Num45z0">
    <w:name w:val="WW8Num45z0"/>
    <w:rsid w:val="00AA293B"/>
    <w:rPr>
      <w:rFonts w:ascii="Wingdings" w:hAnsi="Wingdings"/>
    </w:rPr>
  </w:style>
  <w:style w:type="character" w:customStyle="1" w:styleId="WW8Num45z1">
    <w:name w:val="WW8Num45z1"/>
    <w:rsid w:val="00AA293B"/>
    <w:rPr>
      <w:rFonts w:ascii="Courier New" w:hAnsi="Courier New"/>
    </w:rPr>
  </w:style>
  <w:style w:type="character" w:customStyle="1" w:styleId="WW8Num45z3">
    <w:name w:val="WW8Num45z3"/>
    <w:rsid w:val="00AA293B"/>
    <w:rPr>
      <w:rFonts w:ascii="Symbol" w:hAnsi="Symbol"/>
    </w:rPr>
  </w:style>
  <w:style w:type="character" w:customStyle="1" w:styleId="WW8Num46z0">
    <w:name w:val="WW8Num46z0"/>
    <w:rsid w:val="00AA293B"/>
    <w:rPr>
      <w:rFonts w:ascii="Wingdings" w:hAnsi="Wingdings"/>
    </w:rPr>
  </w:style>
  <w:style w:type="character" w:customStyle="1" w:styleId="WW8Num46z1">
    <w:name w:val="WW8Num46z1"/>
    <w:rsid w:val="00AA293B"/>
    <w:rPr>
      <w:rFonts w:ascii="Courier New" w:hAnsi="Courier New"/>
    </w:rPr>
  </w:style>
  <w:style w:type="character" w:customStyle="1" w:styleId="WW8Num46z3">
    <w:name w:val="WW8Num46z3"/>
    <w:rsid w:val="00AA293B"/>
    <w:rPr>
      <w:rFonts w:ascii="Symbol" w:hAnsi="Symbol"/>
    </w:rPr>
  </w:style>
  <w:style w:type="character" w:customStyle="1" w:styleId="WW8Num48z0">
    <w:name w:val="WW8Num48z0"/>
    <w:rsid w:val="00AA293B"/>
    <w:rPr>
      <w:rFonts w:ascii="Wingdings" w:hAnsi="Wingdings"/>
    </w:rPr>
  </w:style>
  <w:style w:type="character" w:customStyle="1" w:styleId="WW8Num48z1">
    <w:name w:val="WW8Num48z1"/>
    <w:rsid w:val="00AA293B"/>
    <w:rPr>
      <w:rFonts w:ascii="Courier New" w:hAnsi="Courier New"/>
    </w:rPr>
  </w:style>
  <w:style w:type="character" w:customStyle="1" w:styleId="WW8Num48z3">
    <w:name w:val="WW8Num48z3"/>
    <w:rsid w:val="00AA293B"/>
    <w:rPr>
      <w:rFonts w:ascii="Symbol" w:hAnsi="Symbol"/>
    </w:rPr>
  </w:style>
  <w:style w:type="character" w:customStyle="1" w:styleId="WW8Num49z0">
    <w:name w:val="WW8Num49z0"/>
    <w:rsid w:val="00AA293B"/>
    <w:rPr>
      <w:rFonts w:ascii="Wingdings" w:hAnsi="Wingdings"/>
    </w:rPr>
  </w:style>
  <w:style w:type="character" w:customStyle="1" w:styleId="WW8Num49z1">
    <w:name w:val="WW8Num49z1"/>
    <w:rsid w:val="00AA293B"/>
    <w:rPr>
      <w:rFonts w:ascii="Courier New" w:hAnsi="Courier New"/>
    </w:rPr>
  </w:style>
  <w:style w:type="character" w:customStyle="1" w:styleId="WW8Num49z3">
    <w:name w:val="WW8Num49z3"/>
    <w:rsid w:val="00AA293B"/>
    <w:rPr>
      <w:rFonts w:ascii="Symbol" w:hAnsi="Symbol"/>
    </w:rPr>
  </w:style>
  <w:style w:type="character" w:customStyle="1" w:styleId="WW8Num50z1">
    <w:name w:val="WW8Num50z1"/>
    <w:rsid w:val="00AA293B"/>
    <w:rPr>
      <w:rFonts w:ascii="Courier New" w:hAnsi="Courier New"/>
    </w:rPr>
  </w:style>
  <w:style w:type="character" w:customStyle="1" w:styleId="WW8Num50z3">
    <w:name w:val="WW8Num50z3"/>
    <w:rsid w:val="00AA293B"/>
    <w:rPr>
      <w:rFonts w:ascii="Symbol" w:hAnsi="Symbol"/>
    </w:rPr>
  </w:style>
  <w:style w:type="character" w:customStyle="1" w:styleId="WW8Num51z1">
    <w:name w:val="WW8Num51z1"/>
    <w:rsid w:val="00AA293B"/>
    <w:rPr>
      <w:rFonts w:ascii="Courier New" w:hAnsi="Courier New"/>
    </w:rPr>
  </w:style>
  <w:style w:type="character" w:customStyle="1" w:styleId="WW8Num51z3">
    <w:name w:val="WW8Num51z3"/>
    <w:rsid w:val="00AA293B"/>
    <w:rPr>
      <w:rFonts w:ascii="Symbol" w:hAnsi="Symbol"/>
    </w:rPr>
  </w:style>
  <w:style w:type="character" w:customStyle="1" w:styleId="WW-">
    <w:name w:val="WW-Основной шрифт абзаца"/>
    <w:rsid w:val="00AA293B"/>
  </w:style>
  <w:style w:type="character" w:customStyle="1" w:styleId="FontStyle1600">
    <w:name w:val="Font Style160"/>
    <w:rsid w:val="00AA293B"/>
    <w:rPr>
      <w:rFonts w:ascii="Bookman Old Style" w:hAnsi="Bookman Old Style"/>
      <w:sz w:val="18"/>
    </w:rPr>
  </w:style>
  <w:style w:type="character" w:customStyle="1" w:styleId="FontStyle116">
    <w:name w:val="Font Style116"/>
    <w:rsid w:val="00AA293B"/>
    <w:rPr>
      <w:rFonts w:ascii="Bookman Old Style" w:hAnsi="Bookman Old Style"/>
      <w:sz w:val="18"/>
    </w:rPr>
  </w:style>
  <w:style w:type="character" w:customStyle="1" w:styleId="FontStyle131">
    <w:name w:val="Font Style131"/>
    <w:rsid w:val="00AA293B"/>
    <w:rPr>
      <w:rFonts w:ascii="Arial" w:hAnsi="Arial"/>
      <w:b/>
      <w:sz w:val="16"/>
    </w:rPr>
  </w:style>
  <w:style w:type="character" w:customStyle="1" w:styleId="FontStyle221">
    <w:name w:val="Font Style221"/>
    <w:rsid w:val="00AA293B"/>
    <w:rPr>
      <w:rFonts w:ascii="Times New Roman" w:hAnsi="Times New Roman"/>
      <w:sz w:val="20"/>
    </w:rPr>
  </w:style>
  <w:style w:type="paragraph" w:customStyle="1" w:styleId="3ffc">
    <w:name w:val="Заголовок оглавления3"/>
    <w:basedOn w:val="11"/>
    <w:next w:val="a3"/>
    <w:rsid w:val="00AA293B"/>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A293B"/>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A293B"/>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A293B"/>
    <w:pPr>
      <w:spacing w:before="100" w:beforeAutospacing="1" w:after="100" w:afterAutospacing="1"/>
    </w:pPr>
  </w:style>
  <w:style w:type="character" w:customStyle="1" w:styleId="31f">
    <w:name w:val="Основной текст + Полужирный31"/>
    <w:rsid w:val="00AA293B"/>
    <w:rPr>
      <w:rFonts w:ascii="Microsoft Sans Serif" w:hAnsi="Microsoft Sans Serif"/>
      <w:b/>
      <w:spacing w:val="10"/>
      <w:sz w:val="26"/>
    </w:rPr>
  </w:style>
  <w:style w:type="character" w:customStyle="1" w:styleId="303">
    <w:name w:val="Основной текст + Полужирный30"/>
    <w:rsid w:val="00AA293B"/>
    <w:rPr>
      <w:rFonts w:ascii="Microsoft Sans Serif" w:hAnsi="Microsoft Sans Serif"/>
      <w:b/>
      <w:spacing w:val="10"/>
      <w:sz w:val="26"/>
    </w:rPr>
  </w:style>
  <w:style w:type="character" w:customStyle="1" w:styleId="294">
    <w:name w:val="Основной текст + Полужирный29"/>
    <w:rsid w:val="00AA293B"/>
    <w:rPr>
      <w:rFonts w:ascii="Microsoft Sans Serif" w:hAnsi="Microsoft Sans Serif"/>
      <w:b/>
      <w:spacing w:val="10"/>
      <w:sz w:val="26"/>
    </w:rPr>
  </w:style>
  <w:style w:type="character" w:customStyle="1" w:styleId="282">
    <w:name w:val="Основной текст + Полужирный28"/>
    <w:rsid w:val="00AA293B"/>
    <w:rPr>
      <w:rFonts w:ascii="Microsoft Sans Serif" w:hAnsi="Microsoft Sans Serif"/>
      <w:b/>
      <w:spacing w:val="10"/>
      <w:sz w:val="26"/>
    </w:rPr>
  </w:style>
  <w:style w:type="character" w:customStyle="1" w:styleId="274">
    <w:name w:val="Основной текст + Полужирный27"/>
    <w:rsid w:val="00AA293B"/>
    <w:rPr>
      <w:rFonts w:ascii="Microsoft Sans Serif" w:hAnsi="Microsoft Sans Serif"/>
      <w:b/>
      <w:spacing w:val="10"/>
      <w:sz w:val="26"/>
    </w:rPr>
  </w:style>
  <w:style w:type="character" w:customStyle="1" w:styleId="12pt21">
    <w:name w:val="Основной текст + 12 pt21"/>
    <w:aliases w:val="Курсив31,Интервал 1 pt37"/>
    <w:rsid w:val="00AA293B"/>
    <w:rPr>
      <w:rFonts w:ascii="Microsoft Sans Serif" w:hAnsi="Microsoft Sans Serif"/>
      <w:i/>
      <w:spacing w:val="30"/>
      <w:sz w:val="24"/>
    </w:rPr>
  </w:style>
  <w:style w:type="character" w:customStyle="1" w:styleId="12pt20">
    <w:name w:val="Основной текст + 12 pt20"/>
    <w:aliases w:val="Курсив30,Интервал 1 pt36"/>
    <w:rsid w:val="00AA293B"/>
    <w:rPr>
      <w:rFonts w:ascii="Microsoft Sans Serif" w:hAnsi="Microsoft Sans Serif"/>
      <w:i/>
      <w:spacing w:val="30"/>
      <w:sz w:val="24"/>
    </w:rPr>
  </w:style>
  <w:style w:type="character" w:customStyle="1" w:styleId="12pt19">
    <w:name w:val="Основной текст + 12 pt19"/>
    <w:aliases w:val="Курсив29,Интервал 1 pt35"/>
    <w:rsid w:val="00AA293B"/>
    <w:rPr>
      <w:rFonts w:ascii="Microsoft Sans Serif" w:hAnsi="Microsoft Sans Serif"/>
      <w:i/>
      <w:spacing w:val="30"/>
      <w:sz w:val="24"/>
    </w:rPr>
  </w:style>
  <w:style w:type="character" w:customStyle="1" w:styleId="6f4">
    <w:name w:val="Заголовок №6_"/>
    <w:link w:val="6f5"/>
    <w:locked/>
    <w:rsid w:val="00AA293B"/>
    <w:rPr>
      <w:rFonts w:ascii="Microsoft Sans Serif" w:hAnsi="Microsoft Sans Serif"/>
      <w:b/>
      <w:spacing w:val="10"/>
      <w:sz w:val="26"/>
      <w:shd w:val="clear" w:color="auto" w:fill="FFFFFF"/>
    </w:rPr>
  </w:style>
  <w:style w:type="paragraph" w:customStyle="1" w:styleId="6f5">
    <w:name w:val="Заголовок №6"/>
    <w:basedOn w:val="a3"/>
    <w:link w:val="6f4"/>
    <w:rsid w:val="00AA293B"/>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A293B"/>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A293B"/>
    <w:rPr>
      <w:rFonts w:ascii="Microsoft Sans Serif" w:hAnsi="Microsoft Sans Serif"/>
      <w:i/>
      <w:spacing w:val="30"/>
      <w:sz w:val="24"/>
    </w:rPr>
  </w:style>
  <w:style w:type="character" w:customStyle="1" w:styleId="12pt17">
    <w:name w:val="Основной текст + 12 pt17"/>
    <w:aliases w:val="Курсив27,Интервал 1 pt33"/>
    <w:rsid w:val="00AA293B"/>
    <w:rPr>
      <w:rFonts w:ascii="Microsoft Sans Serif" w:hAnsi="Microsoft Sans Serif"/>
      <w:i/>
      <w:spacing w:val="30"/>
      <w:sz w:val="24"/>
    </w:rPr>
  </w:style>
  <w:style w:type="character" w:customStyle="1" w:styleId="266">
    <w:name w:val="Основной текст + Полужирный26"/>
    <w:rsid w:val="00AA293B"/>
    <w:rPr>
      <w:rFonts w:ascii="Microsoft Sans Serif" w:hAnsi="Microsoft Sans Serif"/>
      <w:b/>
      <w:spacing w:val="10"/>
      <w:sz w:val="26"/>
    </w:rPr>
  </w:style>
  <w:style w:type="character" w:customStyle="1" w:styleId="25c">
    <w:name w:val="Основной текст + Полужирный25"/>
    <w:rsid w:val="00AA293B"/>
    <w:rPr>
      <w:rFonts w:ascii="Microsoft Sans Serif" w:hAnsi="Microsoft Sans Serif"/>
      <w:b/>
      <w:spacing w:val="10"/>
      <w:sz w:val="26"/>
    </w:rPr>
  </w:style>
  <w:style w:type="character" w:customStyle="1" w:styleId="247">
    <w:name w:val="Основной текст + Полужирный24"/>
    <w:rsid w:val="00AA293B"/>
    <w:rPr>
      <w:rFonts w:ascii="Microsoft Sans Serif" w:hAnsi="Microsoft Sans Serif"/>
      <w:b/>
      <w:spacing w:val="10"/>
      <w:sz w:val="26"/>
    </w:rPr>
  </w:style>
  <w:style w:type="character" w:customStyle="1" w:styleId="12pt16">
    <w:name w:val="Основной текст + 12 pt16"/>
    <w:aliases w:val="Курсив26,Интервал 1 pt32"/>
    <w:rsid w:val="00AA293B"/>
    <w:rPr>
      <w:rFonts w:ascii="Microsoft Sans Serif" w:hAnsi="Microsoft Sans Serif"/>
      <w:i/>
      <w:spacing w:val="30"/>
      <w:sz w:val="24"/>
    </w:rPr>
  </w:style>
  <w:style w:type="character" w:customStyle="1" w:styleId="23c">
    <w:name w:val="Основной текст + Полужирный23"/>
    <w:rsid w:val="00AA293B"/>
    <w:rPr>
      <w:rFonts w:ascii="Microsoft Sans Serif" w:hAnsi="Microsoft Sans Serif"/>
      <w:b/>
      <w:spacing w:val="10"/>
      <w:sz w:val="26"/>
    </w:rPr>
  </w:style>
  <w:style w:type="character" w:customStyle="1" w:styleId="22f0">
    <w:name w:val="Основной текст + Полужирный22"/>
    <w:rsid w:val="00AA293B"/>
    <w:rPr>
      <w:rFonts w:ascii="Microsoft Sans Serif" w:hAnsi="Microsoft Sans Serif"/>
      <w:b/>
      <w:spacing w:val="10"/>
      <w:sz w:val="26"/>
    </w:rPr>
  </w:style>
  <w:style w:type="character" w:customStyle="1" w:styleId="21ff0">
    <w:name w:val="Основной текст + Полужирный21"/>
    <w:rsid w:val="00AA293B"/>
    <w:rPr>
      <w:rFonts w:ascii="Microsoft Sans Serif" w:hAnsi="Microsoft Sans Serif"/>
      <w:b/>
      <w:spacing w:val="10"/>
      <w:sz w:val="26"/>
    </w:rPr>
  </w:style>
  <w:style w:type="character" w:customStyle="1" w:styleId="20a">
    <w:name w:val="Основной текст + Полужирный20"/>
    <w:rsid w:val="00AA293B"/>
    <w:rPr>
      <w:rFonts w:ascii="Microsoft Sans Serif" w:hAnsi="Microsoft Sans Serif"/>
      <w:b/>
      <w:spacing w:val="10"/>
      <w:sz w:val="26"/>
    </w:rPr>
  </w:style>
  <w:style w:type="character" w:customStyle="1" w:styleId="4pt">
    <w:name w:val="Основной текст + Интервал 4 pt"/>
    <w:rsid w:val="00AA293B"/>
    <w:rPr>
      <w:rFonts w:ascii="Microsoft Sans Serif" w:hAnsi="Microsoft Sans Serif"/>
      <w:spacing w:val="80"/>
      <w:sz w:val="26"/>
    </w:rPr>
  </w:style>
  <w:style w:type="character" w:customStyle="1" w:styleId="19a">
    <w:name w:val="Основной текст + Полужирный19"/>
    <w:rsid w:val="00AA293B"/>
    <w:rPr>
      <w:rFonts w:ascii="Microsoft Sans Serif" w:hAnsi="Microsoft Sans Serif"/>
      <w:b/>
      <w:spacing w:val="10"/>
      <w:sz w:val="26"/>
    </w:rPr>
  </w:style>
  <w:style w:type="character" w:customStyle="1" w:styleId="189">
    <w:name w:val="Основной текст + Полужирный18"/>
    <w:rsid w:val="00AA293B"/>
    <w:rPr>
      <w:rFonts w:ascii="Microsoft Sans Serif" w:hAnsi="Microsoft Sans Serif"/>
      <w:b/>
      <w:spacing w:val="10"/>
      <w:sz w:val="26"/>
    </w:rPr>
  </w:style>
  <w:style w:type="character" w:customStyle="1" w:styleId="17a">
    <w:name w:val="Основной текст + Полужирный17"/>
    <w:rsid w:val="00AA293B"/>
    <w:rPr>
      <w:rFonts w:ascii="Microsoft Sans Serif" w:hAnsi="Microsoft Sans Serif"/>
      <w:b/>
      <w:spacing w:val="10"/>
      <w:sz w:val="26"/>
    </w:rPr>
  </w:style>
  <w:style w:type="character" w:customStyle="1" w:styleId="12pt14">
    <w:name w:val="Основной текст + 12 pt14"/>
    <w:aliases w:val="Курсив24,Интервал 1 pt30"/>
    <w:rsid w:val="00AA293B"/>
    <w:rPr>
      <w:rFonts w:ascii="Microsoft Sans Serif" w:hAnsi="Microsoft Sans Serif"/>
      <w:i/>
      <w:spacing w:val="30"/>
      <w:sz w:val="24"/>
    </w:rPr>
  </w:style>
  <w:style w:type="character" w:customStyle="1" w:styleId="16a">
    <w:name w:val="Основной текст + Полужирный16"/>
    <w:rsid w:val="00AA293B"/>
    <w:rPr>
      <w:rFonts w:ascii="Microsoft Sans Serif" w:hAnsi="Microsoft Sans Serif"/>
      <w:b/>
      <w:spacing w:val="10"/>
      <w:sz w:val="26"/>
    </w:rPr>
  </w:style>
  <w:style w:type="character" w:customStyle="1" w:styleId="17b">
    <w:name w:val="Основной текст (17)_"/>
    <w:link w:val="17c"/>
    <w:locked/>
    <w:rsid w:val="00AA293B"/>
    <w:rPr>
      <w:i/>
      <w:spacing w:val="20"/>
      <w:sz w:val="26"/>
      <w:shd w:val="clear" w:color="auto" w:fill="FFFFFF"/>
      <w:lang w:val="en-US"/>
    </w:rPr>
  </w:style>
  <w:style w:type="paragraph" w:customStyle="1" w:styleId="17c">
    <w:name w:val="Основной текст (17)"/>
    <w:basedOn w:val="a3"/>
    <w:link w:val="17b"/>
    <w:rsid w:val="00AA293B"/>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A293B"/>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A293B"/>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A293B"/>
    <w:rPr>
      <w:rFonts w:ascii="Microsoft Sans Serif" w:hAnsi="Microsoft Sans Serif"/>
      <w:i/>
      <w:spacing w:val="30"/>
      <w:sz w:val="24"/>
    </w:rPr>
  </w:style>
  <w:style w:type="character" w:customStyle="1" w:styleId="12pt12">
    <w:name w:val="Основной текст + 12 pt12"/>
    <w:aliases w:val="Курсив21,Интервал 1 pt27"/>
    <w:rsid w:val="00AA293B"/>
    <w:rPr>
      <w:rFonts w:ascii="Microsoft Sans Serif" w:hAnsi="Microsoft Sans Serif"/>
      <w:i/>
      <w:spacing w:val="30"/>
      <w:sz w:val="24"/>
    </w:rPr>
  </w:style>
  <w:style w:type="character" w:customStyle="1" w:styleId="15a">
    <w:name w:val="Основной текст + Полужирный15"/>
    <w:rsid w:val="00AA293B"/>
    <w:rPr>
      <w:rFonts w:ascii="Microsoft Sans Serif" w:hAnsi="Microsoft Sans Serif"/>
      <w:b/>
      <w:spacing w:val="10"/>
      <w:sz w:val="26"/>
    </w:rPr>
  </w:style>
  <w:style w:type="character" w:customStyle="1" w:styleId="2ffffa">
    <w:name w:val="Основной текст + Полужирный2"/>
    <w:rsid w:val="00AA293B"/>
    <w:rPr>
      <w:rFonts w:ascii="Microsoft Sans Serif" w:hAnsi="Microsoft Sans Serif"/>
      <w:b/>
      <w:spacing w:val="10"/>
      <w:sz w:val="26"/>
    </w:rPr>
  </w:style>
  <w:style w:type="character" w:customStyle="1" w:styleId="12pt5">
    <w:name w:val="Основной текст + 12 pt5"/>
    <w:aliases w:val="Курсив5,Интервал 1 pt5"/>
    <w:rsid w:val="00AA293B"/>
    <w:rPr>
      <w:rFonts w:ascii="Microsoft Sans Serif" w:hAnsi="Microsoft Sans Serif"/>
      <w:i/>
      <w:spacing w:val="30"/>
      <w:sz w:val="24"/>
    </w:rPr>
  </w:style>
  <w:style w:type="character" w:customStyle="1" w:styleId="afffffffffffa">
    <w:name w:val="Подпись к картинке_"/>
    <w:link w:val="afffffffffffb"/>
    <w:locked/>
    <w:rsid w:val="00AA293B"/>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A293B"/>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A293B"/>
    <w:rPr>
      <w:rFonts w:ascii="Microsoft Sans Serif" w:hAnsi="Microsoft Sans Serif"/>
      <w:i/>
      <w:spacing w:val="30"/>
      <w:sz w:val="24"/>
    </w:rPr>
  </w:style>
  <w:style w:type="character" w:customStyle="1" w:styleId="afffffffffffc">
    <w:name w:val="Колонтитул_"/>
    <w:link w:val="afffffffffffd"/>
    <w:locked/>
    <w:rsid w:val="00AA293B"/>
    <w:rPr>
      <w:shd w:val="clear" w:color="auto" w:fill="FFFFFF"/>
    </w:rPr>
  </w:style>
  <w:style w:type="paragraph" w:customStyle="1" w:styleId="afffffffffffd">
    <w:name w:val="Колонтитул"/>
    <w:basedOn w:val="a3"/>
    <w:link w:val="afffffffffffc"/>
    <w:rsid w:val="00AA293B"/>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A293B"/>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A293B"/>
    <w:rPr>
      <w:rFonts w:ascii="Microsoft Sans Serif" w:hAnsi="Microsoft Sans Serif"/>
      <w:i/>
      <w:spacing w:val="30"/>
      <w:sz w:val="24"/>
    </w:rPr>
  </w:style>
  <w:style w:type="character" w:customStyle="1" w:styleId="12pt1">
    <w:name w:val="Основной текст + 12 pt1"/>
    <w:aliases w:val="Курсив1,Интервал 1 pt1"/>
    <w:rsid w:val="00AA293B"/>
    <w:rPr>
      <w:rFonts w:ascii="Microsoft Sans Serif" w:hAnsi="Microsoft Sans Serif"/>
      <w:i/>
      <w:spacing w:val="30"/>
      <w:sz w:val="24"/>
    </w:rPr>
  </w:style>
  <w:style w:type="paragraph" w:customStyle="1" w:styleId="msonospacing0">
    <w:name w:val="msonospacing"/>
    <w:basedOn w:val="a3"/>
    <w:rsid w:val="00AA293B"/>
    <w:pPr>
      <w:spacing w:before="100" w:beforeAutospacing="1" w:after="100" w:afterAutospacing="1"/>
    </w:pPr>
  </w:style>
  <w:style w:type="paragraph" w:customStyle="1" w:styleId="afffffffffffe">
    <w:name w:val="Стиль Обычный (веб)"/>
    <w:basedOn w:val="afff3"/>
    <w:rsid w:val="00AA293B"/>
    <w:pPr>
      <w:spacing w:before="0" w:after="0" w:line="233" w:lineRule="auto"/>
      <w:jc w:val="both"/>
    </w:pPr>
    <w:rPr>
      <w:sz w:val="20"/>
      <w:szCs w:val="20"/>
      <w:lang w:bidi="ar-SA"/>
    </w:rPr>
  </w:style>
  <w:style w:type="character" w:customStyle="1" w:styleId="2ffffb">
    <w:name w:val="Основной текст (2) + Полужирный"/>
    <w:rsid w:val="00AA293B"/>
    <w:rPr>
      <w:rFonts w:ascii="Times New Roman" w:hAnsi="Times New Roman"/>
      <w:b/>
      <w:sz w:val="19"/>
      <w:shd w:val="clear" w:color="auto" w:fill="FFFFFF"/>
    </w:rPr>
  </w:style>
  <w:style w:type="paragraph" w:customStyle="1" w:styleId="pic">
    <w:name w:val="pic"/>
    <w:basedOn w:val="a3"/>
    <w:rsid w:val="00AA293B"/>
    <w:pPr>
      <w:ind w:firstLine="480"/>
    </w:pPr>
  </w:style>
  <w:style w:type="paragraph" w:customStyle="1" w:styleId="wysiwyg-text-align-center">
    <w:name w:val="wysiwyg-text-align-center"/>
    <w:basedOn w:val="a3"/>
    <w:rsid w:val="00AA293B"/>
    <w:pPr>
      <w:spacing w:before="100" w:beforeAutospacing="1" w:after="100" w:afterAutospacing="1"/>
    </w:pPr>
  </w:style>
  <w:style w:type="paragraph" w:customStyle="1" w:styleId="wysiwyg-text-align-right">
    <w:name w:val="wysiwyg-text-align-right"/>
    <w:basedOn w:val="a3"/>
    <w:rsid w:val="00AA293B"/>
    <w:pPr>
      <w:spacing w:before="100" w:beforeAutospacing="1" w:after="100" w:afterAutospacing="1"/>
    </w:pPr>
  </w:style>
  <w:style w:type="character" w:customStyle="1" w:styleId="keyword2">
    <w:name w:val="keyword2"/>
    <w:rsid w:val="00AA293B"/>
  </w:style>
  <w:style w:type="character" w:customStyle="1" w:styleId="c8">
    <w:name w:val="c8"/>
    <w:rsid w:val="00AA293B"/>
  </w:style>
  <w:style w:type="character" w:customStyle="1" w:styleId="FontStyle805">
    <w:name w:val="Font Style805"/>
    <w:rsid w:val="00AA293B"/>
    <w:rPr>
      <w:rFonts w:ascii="Arial Narrow" w:hAnsi="Arial Narrow"/>
      <w:i/>
      <w:sz w:val="12"/>
    </w:rPr>
  </w:style>
  <w:style w:type="character" w:customStyle="1" w:styleId="FontStyle97">
    <w:name w:val="Font Style97"/>
    <w:rsid w:val="00AA293B"/>
    <w:rPr>
      <w:rFonts w:ascii="Times New Roman" w:hAnsi="Times New Roman"/>
      <w:sz w:val="24"/>
    </w:rPr>
  </w:style>
  <w:style w:type="character" w:customStyle="1" w:styleId="FontStyle764">
    <w:name w:val="Font Style764"/>
    <w:rsid w:val="00AA293B"/>
    <w:rPr>
      <w:rFonts w:ascii="Times New Roman" w:hAnsi="Times New Roman"/>
      <w:b/>
      <w:i/>
      <w:sz w:val="20"/>
    </w:rPr>
  </w:style>
  <w:style w:type="paragraph" w:customStyle="1" w:styleId="11fa">
    <w:name w:val="Загол11"/>
    <w:basedOn w:val="10e"/>
    <w:rsid w:val="00AA293B"/>
    <w:rPr>
      <w:sz w:val="22"/>
      <w:szCs w:val="22"/>
    </w:rPr>
  </w:style>
  <w:style w:type="paragraph" w:customStyle="1" w:styleId="10e">
    <w:name w:val="Загол10"/>
    <w:basedOn w:val="9a"/>
    <w:rsid w:val="00AA293B"/>
    <w:rPr>
      <w:caps/>
      <w:color w:val="auto"/>
      <w:sz w:val="20"/>
      <w:szCs w:val="20"/>
    </w:rPr>
  </w:style>
  <w:style w:type="paragraph" w:customStyle="1" w:styleId="9a">
    <w:name w:val="Загол9"/>
    <w:rsid w:val="00AA293B"/>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A293B"/>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A293B"/>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A293B"/>
    <w:pPr>
      <w:keepNext/>
      <w:widowControl w:val="0"/>
      <w:jc w:val="center"/>
    </w:pPr>
    <w:rPr>
      <w:b/>
      <w:sz w:val="26"/>
      <w:szCs w:val="20"/>
    </w:rPr>
  </w:style>
  <w:style w:type="paragraph" w:customStyle="1" w:styleId="22f1">
    <w:name w:val="Текст22"/>
    <w:basedOn w:val="a3"/>
    <w:rsid w:val="00AA293B"/>
    <w:rPr>
      <w:rFonts w:ascii="Courier New" w:hAnsi="Courier New"/>
      <w:sz w:val="20"/>
      <w:szCs w:val="20"/>
    </w:rPr>
  </w:style>
  <w:style w:type="paragraph" w:customStyle="1" w:styleId="11fb">
    <w:name w:val="Верхний колонтитул11"/>
    <w:basedOn w:val="a3"/>
    <w:rsid w:val="00AA293B"/>
    <w:pPr>
      <w:tabs>
        <w:tab w:val="center" w:pos="4153"/>
        <w:tab w:val="right" w:pos="8306"/>
      </w:tabs>
    </w:pPr>
    <w:rPr>
      <w:rFonts w:ascii="Arial" w:hAnsi="Arial"/>
      <w:szCs w:val="20"/>
    </w:rPr>
  </w:style>
  <w:style w:type="paragraph" w:customStyle="1" w:styleId="3115">
    <w:name w:val="Заголовок 311"/>
    <w:basedOn w:val="13b"/>
    <w:next w:val="13b"/>
    <w:rsid w:val="00AA293B"/>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A293B"/>
    <w:pPr>
      <w:keepNext/>
      <w:widowControl/>
      <w:spacing w:line="240" w:lineRule="auto"/>
      <w:ind w:firstLine="0"/>
      <w:jc w:val="left"/>
    </w:pPr>
    <w:rPr>
      <w:sz w:val="24"/>
    </w:rPr>
  </w:style>
  <w:style w:type="paragraph" w:customStyle="1" w:styleId="11fc">
    <w:name w:val="Без интервала11"/>
    <w:rsid w:val="00AA293B"/>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A293B"/>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A293B"/>
    <w:pPr>
      <w:widowControl/>
      <w:spacing w:line="240" w:lineRule="auto"/>
      <w:ind w:firstLine="0"/>
    </w:pPr>
    <w:rPr>
      <w:i/>
      <w:sz w:val="26"/>
    </w:rPr>
  </w:style>
  <w:style w:type="paragraph" w:customStyle="1" w:styleId="21ff1">
    <w:name w:val="Цитата21"/>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A293B"/>
  </w:style>
  <w:style w:type="character" w:customStyle="1" w:styleId="11fe">
    <w:name w:val="Слабое выделение11"/>
    <w:rsid w:val="00AA293B"/>
    <w:rPr>
      <w:i/>
      <w:color w:val="808080"/>
    </w:rPr>
  </w:style>
  <w:style w:type="character" w:customStyle="1" w:styleId="11ff">
    <w:name w:val="Сильное выделение11"/>
    <w:rsid w:val="00AA293B"/>
    <w:rPr>
      <w:b/>
    </w:rPr>
  </w:style>
  <w:style w:type="character" w:customStyle="1" w:styleId="3520">
    <w:name w:val="Знак Знак352"/>
    <w:locked/>
    <w:rsid w:val="00AA293B"/>
    <w:rPr>
      <w:sz w:val="24"/>
      <w:lang w:val="ru-RU" w:eastAsia="ru-RU"/>
    </w:rPr>
  </w:style>
  <w:style w:type="character" w:customStyle="1" w:styleId="1320">
    <w:name w:val="Знак Знак132"/>
    <w:locked/>
    <w:rsid w:val="00AA293B"/>
    <w:rPr>
      <w:lang w:val="ru-RU" w:eastAsia="ar-SA" w:bidi="ar-SA"/>
    </w:rPr>
  </w:style>
  <w:style w:type="character" w:customStyle="1" w:styleId="1221">
    <w:name w:val="Знак Знак122"/>
    <w:locked/>
    <w:rsid w:val="00AA293B"/>
    <w:rPr>
      <w:sz w:val="28"/>
      <w:lang w:val="ru-RU" w:eastAsia="ru-RU"/>
    </w:rPr>
  </w:style>
  <w:style w:type="character" w:customStyle="1" w:styleId="1124">
    <w:name w:val="Знак Знак112"/>
    <w:locked/>
    <w:rsid w:val="00AA293B"/>
    <w:rPr>
      <w:sz w:val="28"/>
      <w:lang w:val="ru-RU" w:eastAsia="ru-RU"/>
    </w:rPr>
  </w:style>
  <w:style w:type="character" w:customStyle="1" w:styleId="922">
    <w:name w:val="Знак Знак92"/>
    <w:locked/>
    <w:rsid w:val="00AA293B"/>
    <w:rPr>
      <w:rFonts w:ascii="Tahoma" w:hAnsi="Tahoma"/>
      <w:lang w:val="ru-RU" w:eastAsia="ru-RU"/>
    </w:rPr>
  </w:style>
  <w:style w:type="character" w:customStyle="1" w:styleId="4020">
    <w:name w:val="Знак Знак402"/>
    <w:locked/>
    <w:rsid w:val="00AA293B"/>
    <w:rPr>
      <w:rFonts w:ascii="Arial" w:hAnsi="Arial"/>
      <w:b/>
      <w:i/>
      <w:sz w:val="28"/>
      <w:lang w:val="ru-RU" w:eastAsia="zh-CN"/>
    </w:rPr>
  </w:style>
  <w:style w:type="character" w:customStyle="1" w:styleId="3920">
    <w:name w:val="Знак Знак392"/>
    <w:locked/>
    <w:rsid w:val="00AA293B"/>
    <w:rPr>
      <w:b/>
      <w:sz w:val="27"/>
      <w:lang w:val="ru-RU" w:eastAsia="zh-CN"/>
    </w:rPr>
  </w:style>
  <w:style w:type="character" w:customStyle="1" w:styleId="3820">
    <w:name w:val="Знак Знак382"/>
    <w:locked/>
    <w:rsid w:val="00AA293B"/>
    <w:rPr>
      <w:b/>
      <w:sz w:val="28"/>
      <w:lang w:val="ru-RU" w:eastAsia="ru-RU"/>
    </w:rPr>
  </w:style>
  <w:style w:type="character" w:customStyle="1" w:styleId="3720">
    <w:name w:val="Знак Знак372"/>
    <w:locked/>
    <w:rsid w:val="00AA293B"/>
    <w:rPr>
      <w:b/>
      <w:i/>
      <w:sz w:val="26"/>
      <w:lang w:val="ru-RU" w:eastAsia="zh-CN"/>
    </w:rPr>
  </w:style>
  <w:style w:type="character" w:customStyle="1" w:styleId="3620">
    <w:name w:val="Знак Знак362"/>
    <w:locked/>
    <w:rsid w:val="00AA293B"/>
    <w:rPr>
      <w:sz w:val="24"/>
      <w:lang w:val="ru-RU" w:eastAsia="ru-RU"/>
    </w:rPr>
  </w:style>
  <w:style w:type="character" w:customStyle="1" w:styleId="3121">
    <w:name w:val="Знак Знак312"/>
    <w:locked/>
    <w:rsid w:val="00AA293B"/>
    <w:rPr>
      <w:rFonts w:ascii="Courier New" w:hAnsi="Courier New"/>
      <w:lang w:val="ru-RU" w:eastAsia="ru-RU"/>
    </w:rPr>
  </w:style>
  <w:style w:type="character" w:customStyle="1" w:styleId="3420">
    <w:name w:val="Знак Знак342"/>
    <w:locked/>
    <w:rsid w:val="00AA293B"/>
    <w:rPr>
      <w:rFonts w:ascii="Calibri" w:hAnsi="Calibri"/>
      <w:i/>
      <w:sz w:val="24"/>
      <w:lang w:val="ru-RU" w:eastAsia="zh-CN"/>
    </w:rPr>
  </w:style>
  <w:style w:type="character" w:customStyle="1" w:styleId="3220">
    <w:name w:val="Знак Знак322"/>
    <w:locked/>
    <w:rsid w:val="00AA293B"/>
    <w:rPr>
      <w:rFonts w:ascii="Arial" w:hAnsi="Arial"/>
      <w:sz w:val="22"/>
      <w:lang w:val="ru-RU" w:eastAsia="ru-RU"/>
    </w:rPr>
  </w:style>
  <w:style w:type="character" w:customStyle="1" w:styleId="2920">
    <w:name w:val="Знак Знак292"/>
    <w:locked/>
    <w:rsid w:val="00AA293B"/>
    <w:rPr>
      <w:sz w:val="24"/>
      <w:lang w:val="ru-RU" w:eastAsia="zh-CN"/>
    </w:rPr>
  </w:style>
  <w:style w:type="character" w:customStyle="1" w:styleId="2820">
    <w:name w:val="Знак Знак282"/>
    <w:locked/>
    <w:rsid w:val="00AA293B"/>
    <w:rPr>
      <w:sz w:val="24"/>
      <w:lang w:val="ru-RU" w:eastAsia="ru-RU"/>
    </w:rPr>
  </w:style>
  <w:style w:type="character" w:customStyle="1" w:styleId="2720">
    <w:name w:val="Знак Знак272"/>
    <w:locked/>
    <w:rsid w:val="00AA293B"/>
    <w:rPr>
      <w:sz w:val="16"/>
      <w:lang w:val="ru-RU" w:eastAsia="ru-RU"/>
    </w:rPr>
  </w:style>
  <w:style w:type="character" w:customStyle="1" w:styleId="2126">
    <w:name w:val="Знак Знак212"/>
    <w:locked/>
    <w:rsid w:val="00AA293B"/>
    <w:rPr>
      <w:rFonts w:ascii="Tahoma" w:hAnsi="Tahoma"/>
      <w:lang w:val="ru-RU" w:eastAsia="ru-RU"/>
    </w:rPr>
  </w:style>
  <w:style w:type="character" w:customStyle="1" w:styleId="2620">
    <w:name w:val="Знак Знак262"/>
    <w:rsid w:val="00AA293B"/>
    <w:rPr>
      <w:rFonts w:ascii="Cambria" w:hAnsi="Cambria"/>
      <w:b/>
      <w:sz w:val="26"/>
    </w:rPr>
  </w:style>
  <w:style w:type="character" w:customStyle="1" w:styleId="2420">
    <w:name w:val="Знак Знак242"/>
    <w:rsid w:val="00AA293B"/>
    <w:rPr>
      <w:rFonts w:ascii="Times New Roman" w:hAnsi="Times New Roman"/>
      <w:b/>
      <w:i/>
      <w:sz w:val="26"/>
    </w:rPr>
  </w:style>
  <w:style w:type="character" w:customStyle="1" w:styleId="2320">
    <w:name w:val="Знак Знак232"/>
    <w:rsid w:val="00AA293B"/>
    <w:rPr>
      <w:rFonts w:ascii="Times New Roman" w:hAnsi="Times New Roman"/>
      <w:b/>
      <w:sz w:val="22"/>
    </w:rPr>
  </w:style>
  <w:style w:type="character" w:customStyle="1" w:styleId="3130">
    <w:name w:val="Знак Знак313"/>
    <w:locked/>
    <w:rsid w:val="00AA293B"/>
    <w:rPr>
      <w:rFonts w:ascii="PragmaticaCTT" w:hAnsi="PragmaticaCTT"/>
      <w:b/>
      <w:sz w:val="24"/>
      <w:lang w:val="ru-RU" w:eastAsia="ru-RU"/>
    </w:rPr>
  </w:style>
  <w:style w:type="character" w:customStyle="1" w:styleId="2015">
    <w:name w:val="Знак Знак2015"/>
    <w:rsid w:val="00AA293B"/>
    <w:rPr>
      <w:rFonts w:ascii="Arial" w:hAnsi="Arial"/>
      <w:sz w:val="22"/>
    </w:rPr>
  </w:style>
  <w:style w:type="character" w:customStyle="1" w:styleId="font55">
    <w:name w:val="font55"/>
    <w:rsid w:val="00AA293B"/>
  </w:style>
  <w:style w:type="character" w:customStyle="1" w:styleId="WW8Num24z4">
    <w:name w:val="WW8Num24z4"/>
    <w:rsid w:val="00AA293B"/>
  </w:style>
  <w:style w:type="character" w:customStyle="1" w:styleId="WW8Num24z5">
    <w:name w:val="WW8Num24z5"/>
    <w:rsid w:val="00AA293B"/>
  </w:style>
  <w:style w:type="character" w:customStyle="1" w:styleId="WW8Num24z6">
    <w:name w:val="WW8Num24z6"/>
    <w:rsid w:val="00AA293B"/>
  </w:style>
  <w:style w:type="character" w:customStyle="1" w:styleId="WW8Num24z7">
    <w:name w:val="WW8Num24z7"/>
    <w:rsid w:val="00AA293B"/>
  </w:style>
  <w:style w:type="character" w:customStyle="1" w:styleId="WW8Num24z8">
    <w:name w:val="WW8Num24z8"/>
    <w:rsid w:val="00AA293B"/>
  </w:style>
  <w:style w:type="character" w:customStyle="1" w:styleId="WW8Num25z4">
    <w:name w:val="WW8Num25z4"/>
    <w:rsid w:val="00AA293B"/>
  </w:style>
  <w:style w:type="character" w:customStyle="1" w:styleId="WW8Num25z5">
    <w:name w:val="WW8Num25z5"/>
    <w:rsid w:val="00AA293B"/>
  </w:style>
  <w:style w:type="character" w:customStyle="1" w:styleId="WW8Num25z6">
    <w:name w:val="WW8Num25z6"/>
    <w:rsid w:val="00AA293B"/>
  </w:style>
  <w:style w:type="character" w:customStyle="1" w:styleId="WW8Num25z7">
    <w:name w:val="WW8Num25z7"/>
    <w:rsid w:val="00AA293B"/>
  </w:style>
  <w:style w:type="character" w:customStyle="1" w:styleId="WW8Num25z8">
    <w:name w:val="WW8Num25z8"/>
    <w:rsid w:val="00AA293B"/>
  </w:style>
  <w:style w:type="character" w:customStyle="1" w:styleId="WW8Num30z2">
    <w:name w:val="WW8Num30z2"/>
    <w:rsid w:val="00AA293B"/>
  </w:style>
  <w:style w:type="character" w:customStyle="1" w:styleId="WW8Num30z4">
    <w:name w:val="WW8Num30z4"/>
    <w:rsid w:val="00AA293B"/>
  </w:style>
  <w:style w:type="character" w:customStyle="1" w:styleId="WW8Num30z5">
    <w:name w:val="WW8Num30z5"/>
    <w:rsid w:val="00AA293B"/>
  </w:style>
  <w:style w:type="character" w:customStyle="1" w:styleId="WW8Num30z6">
    <w:name w:val="WW8Num30z6"/>
    <w:rsid w:val="00AA293B"/>
  </w:style>
  <w:style w:type="character" w:customStyle="1" w:styleId="WW8Num30z7">
    <w:name w:val="WW8Num30z7"/>
    <w:rsid w:val="00AA293B"/>
  </w:style>
  <w:style w:type="character" w:customStyle="1" w:styleId="WW8Num30z8">
    <w:name w:val="WW8Num30z8"/>
    <w:rsid w:val="00AA293B"/>
  </w:style>
  <w:style w:type="character" w:customStyle="1" w:styleId="WW8Num32z4">
    <w:name w:val="WW8Num32z4"/>
    <w:rsid w:val="00AA293B"/>
  </w:style>
  <w:style w:type="character" w:customStyle="1" w:styleId="WW8Num32z5">
    <w:name w:val="WW8Num32z5"/>
    <w:rsid w:val="00AA293B"/>
  </w:style>
  <w:style w:type="character" w:customStyle="1" w:styleId="WW8Num32z6">
    <w:name w:val="WW8Num32z6"/>
    <w:rsid w:val="00AA293B"/>
  </w:style>
  <w:style w:type="character" w:customStyle="1" w:styleId="WW8Num32z7">
    <w:name w:val="WW8Num32z7"/>
    <w:rsid w:val="00AA293B"/>
  </w:style>
  <w:style w:type="character" w:customStyle="1" w:styleId="WW8Num32z8">
    <w:name w:val="WW8Num32z8"/>
    <w:rsid w:val="00AA293B"/>
  </w:style>
  <w:style w:type="character" w:customStyle="1" w:styleId="WW8Num33z1">
    <w:name w:val="WW8Num33z1"/>
    <w:rsid w:val="00AA293B"/>
  </w:style>
  <w:style w:type="character" w:customStyle="1" w:styleId="WW8Num33z2">
    <w:name w:val="WW8Num33z2"/>
    <w:rsid w:val="00AA293B"/>
  </w:style>
  <w:style w:type="character" w:customStyle="1" w:styleId="WW8Num33z5">
    <w:name w:val="WW8Num33z5"/>
    <w:rsid w:val="00AA293B"/>
  </w:style>
  <w:style w:type="character" w:customStyle="1" w:styleId="WW8Num33z6">
    <w:name w:val="WW8Num33z6"/>
    <w:rsid w:val="00AA293B"/>
  </w:style>
  <w:style w:type="character" w:customStyle="1" w:styleId="WW8Num33z7">
    <w:name w:val="WW8Num33z7"/>
    <w:rsid w:val="00AA293B"/>
  </w:style>
  <w:style w:type="character" w:customStyle="1" w:styleId="WW8Num33z8">
    <w:name w:val="WW8Num33z8"/>
    <w:rsid w:val="00AA293B"/>
  </w:style>
  <w:style w:type="character" w:customStyle="1" w:styleId="WW8Num35z2">
    <w:name w:val="WW8Num35z2"/>
    <w:rsid w:val="00AA293B"/>
  </w:style>
  <w:style w:type="character" w:customStyle="1" w:styleId="WW8Num35z4">
    <w:name w:val="WW8Num35z4"/>
    <w:rsid w:val="00AA293B"/>
  </w:style>
  <w:style w:type="character" w:customStyle="1" w:styleId="WW8Num35z5">
    <w:name w:val="WW8Num35z5"/>
    <w:rsid w:val="00AA293B"/>
  </w:style>
  <w:style w:type="character" w:customStyle="1" w:styleId="WW8Num35z6">
    <w:name w:val="WW8Num35z6"/>
    <w:rsid w:val="00AA293B"/>
  </w:style>
  <w:style w:type="character" w:customStyle="1" w:styleId="WW8Num35z7">
    <w:name w:val="WW8Num35z7"/>
    <w:rsid w:val="00AA293B"/>
  </w:style>
  <w:style w:type="character" w:customStyle="1" w:styleId="WW8Num35z8">
    <w:name w:val="WW8Num35z8"/>
    <w:rsid w:val="00AA293B"/>
  </w:style>
  <w:style w:type="character" w:customStyle="1" w:styleId="WW8Num37z2">
    <w:name w:val="WW8Num37z2"/>
    <w:rsid w:val="00AA293B"/>
  </w:style>
  <w:style w:type="character" w:customStyle="1" w:styleId="WW8Num37z4">
    <w:name w:val="WW8Num37z4"/>
    <w:rsid w:val="00AA293B"/>
  </w:style>
  <w:style w:type="character" w:customStyle="1" w:styleId="WW8Num37z5">
    <w:name w:val="WW8Num37z5"/>
    <w:rsid w:val="00AA293B"/>
  </w:style>
  <w:style w:type="character" w:customStyle="1" w:styleId="WW8Num37z6">
    <w:name w:val="WW8Num37z6"/>
    <w:rsid w:val="00AA293B"/>
  </w:style>
  <w:style w:type="character" w:customStyle="1" w:styleId="WW8Num37z7">
    <w:name w:val="WW8Num37z7"/>
    <w:rsid w:val="00AA293B"/>
  </w:style>
  <w:style w:type="character" w:customStyle="1" w:styleId="WW8Num37z8">
    <w:name w:val="WW8Num37z8"/>
    <w:rsid w:val="00AA293B"/>
  </w:style>
  <w:style w:type="character" w:customStyle="1" w:styleId="WW8Num38z1">
    <w:name w:val="WW8Num38z1"/>
    <w:rsid w:val="00AA293B"/>
  </w:style>
  <w:style w:type="character" w:customStyle="1" w:styleId="WW8Num38z2">
    <w:name w:val="WW8Num38z2"/>
    <w:rsid w:val="00AA293B"/>
  </w:style>
  <w:style w:type="character" w:customStyle="1" w:styleId="WW8Num38z3">
    <w:name w:val="WW8Num38z3"/>
    <w:rsid w:val="00AA293B"/>
  </w:style>
  <w:style w:type="character" w:customStyle="1" w:styleId="WW8Num38z4">
    <w:name w:val="WW8Num38z4"/>
    <w:rsid w:val="00AA293B"/>
  </w:style>
  <w:style w:type="character" w:customStyle="1" w:styleId="WW8Num38z5">
    <w:name w:val="WW8Num38z5"/>
    <w:rsid w:val="00AA293B"/>
  </w:style>
  <w:style w:type="character" w:customStyle="1" w:styleId="WW8Num38z6">
    <w:name w:val="WW8Num38z6"/>
    <w:rsid w:val="00AA293B"/>
  </w:style>
  <w:style w:type="character" w:customStyle="1" w:styleId="WW8Num38z7">
    <w:name w:val="WW8Num38z7"/>
    <w:rsid w:val="00AA293B"/>
  </w:style>
  <w:style w:type="character" w:customStyle="1" w:styleId="WW8Num38z8">
    <w:name w:val="WW8Num38z8"/>
    <w:rsid w:val="00AA293B"/>
  </w:style>
  <w:style w:type="character" w:customStyle="1" w:styleId="WW8Num40z1">
    <w:name w:val="WW8Num40z1"/>
    <w:rsid w:val="00AA293B"/>
    <w:rPr>
      <w:rFonts w:ascii="Courier New" w:hAnsi="Courier New"/>
    </w:rPr>
  </w:style>
  <w:style w:type="character" w:customStyle="1" w:styleId="WW8Num40z2">
    <w:name w:val="WW8Num40z2"/>
    <w:rsid w:val="00AA293B"/>
    <w:rPr>
      <w:rFonts w:ascii="Wingdings" w:hAnsi="Wingdings"/>
    </w:rPr>
  </w:style>
  <w:style w:type="character" w:customStyle="1" w:styleId="WW8Num41z1">
    <w:name w:val="WW8Num41z1"/>
    <w:rsid w:val="00AA293B"/>
  </w:style>
  <w:style w:type="character" w:customStyle="1" w:styleId="WW8Num41z2">
    <w:name w:val="WW8Num41z2"/>
    <w:rsid w:val="00AA293B"/>
  </w:style>
  <w:style w:type="character" w:customStyle="1" w:styleId="WW8Num41z3">
    <w:name w:val="WW8Num41z3"/>
    <w:rsid w:val="00AA293B"/>
  </w:style>
  <w:style w:type="character" w:customStyle="1" w:styleId="WW8Num41z4">
    <w:name w:val="WW8Num41z4"/>
    <w:rsid w:val="00AA293B"/>
  </w:style>
  <w:style w:type="character" w:customStyle="1" w:styleId="WW8Num41z5">
    <w:name w:val="WW8Num41z5"/>
    <w:rsid w:val="00AA293B"/>
  </w:style>
  <w:style w:type="character" w:customStyle="1" w:styleId="WW8Num41z6">
    <w:name w:val="WW8Num41z6"/>
    <w:rsid w:val="00AA293B"/>
  </w:style>
  <w:style w:type="character" w:customStyle="1" w:styleId="WW8Num41z7">
    <w:name w:val="WW8Num41z7"/>
    <w:rsid w:val="00AA293B"/>
  </w:style>
  <w:style w:type="character" w:customStyle="1" w:styleId="WW8Num41z8">
    <w:name w:val="WW8Num41z8"/>
    <w:rsid w:val="00AA293B"/>
  </w:style>
  <w:style w:type="character" w:customStyle="1" w:styleId="WW8Num43z1">
    <w:name w:val="WW8Num43z1"/>
    <w:rsid w:val="00AA293B"/>
  </w:style>
  <w:style w:type="character" w:customStyle="1" w:styleId="WW8Num43z2">
    <w:name w:val="WW8Num43z2"/>
    <w:rsid w:val="00AA293B"/>
  </w:style>
  <w:style w:type="character" w:customStyle="1" w:styleId="WW8Num43z3">
    <w:name w:val="WW8Num43z3"/>
    <w:rsid w:val="00AA293B"/>
  </w:style>
  <w:style w:type="character" w:customStyle="1" w:styleId="WW8Num43z4">
    <w:name w:val="WW8Num43z4"/>
    <w:rsid w:val="00AA293B"/>
  </w:style>
  <w:style w:type="character" w:customStyle="1" w:styleId="WW8Num43z5">
    <w:name w:val="WW8Num43z5"/>
    <w:rsid w:val="00AA293B"/>
  </w:style>
  <w:style w:type="character" w:customStyle="1" w:styleId="WW8Num43z6">
    <w:name w:val="WW8Num43z6"/>
    <w:rsid w:val="00AA293B"/>
  </w:style>
  <w:style w:type="character" w:customStyle="1" w:styleId="WW8Num43z7">
    <w:name w:val="WW8Num43z7"/>
    <w:rsid w:val="00AA293B"/>
  </w:style>
  <w:style w:type="character" w:customStyle="1" w:styleId="WW8Num43z8">
    <w:name w:val="WW8Num43z8"/>
    <w:rsid w:val="00AA293B"/>
  </w:style>
  <w:style w:type="character" w:customStyle="1" w:styleId="WW8Num44z2">
    <w:name w:val="WW8Num44z2"/>
    <w:rsid w:val="00AA293B"/>
    <w:rPr>
      <w:rFonts w:ascii="Wingdings" w:hAnsi="Wingdings"/>
    </w:rPr>
  </w:style>
  <w:style w:type="character" w:customStyle="1" w:styleId="WW8Num46z2">
    <w:name w:val="WW8Num46z2"/>
    <w:rsid w:val="00AA293B"/>
    <w:rPr>
      <w:rFonts w:ascii="Wingdings" w:hAnsi="Wingdings"/>
    </w:rPr>
  </w:style>
  <w:style w:type="character" w:customStyle="1" w:styleId="WW8Num47z2">
    <w:name w:val="WW8Num47z2"/>
    <w:rsid w:val="00AA293B"/>
    <w:rPr>
      <w:rFonts w:ascii="Wingdings" w:hAnsi="Wingdings"/>
    </w:rPr>
  </w:style>
  <w:style w:type="character" w:customStyle="1" w:styleId="WW8NumSt31z0">
    <w:name w:val="WW8NumSt31z0"/>
    <w:rsid w:val="00AA293B"/>
    <w:rPr>
      <w:rFonts w:ascii="Times New Roman" w:hAnsi="Times New Roman"/>
      <w:sz w:val="20"/>
    </w:rPr>
  </w:style>
  <w:style w:type="character" w:customStyle="1" w:styleId="FootnoteCharacters">
    <w:name w:val="Footnote Characters"/>
    <w:rsid w:val="00AA293B"/>
    <w:rPr>
      <w:vertAlign w:val="superscript"/>
    </w:rPr>
  </w:style>
  <w:style w:type="character" w:customStyle="1" w:styleId="1fffffff6">
    <w:name w:val="Знак примечания1"/>
    <w:rsid w:val="00AA293B"/>
    <w:rPr>
      <w:sz w:val="16"/>
    </w:rPr>
  </w:style>
  <w:style w:type="character" w:customStyle="1" w:styleId="EndnoteCharacters">
    <w:name w:val="Endnote Characters"/>
    <w:rsid w:val="00AA293B"/>
    <w:rPr>
      <w:vertAlign w:val="superscript"/>
    </w:rPr>
  </w:style>
  <w:style w:type="paragraph" w:customStyle="1" w:styleId="LO-Normal1">
    <w:name w:val="LO-Normal1"/>
    <w:rsid w:val="00AA293B"/>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A293B"/>
    <w:pPr>
      <w:shd w:val="clear" w:color="auto" w:fill="000080"/>
      <w:suppressAutoHyphens/>
    </w:pPr>
    <w:rPr>
      <w:rFonts w:ascii="Tahoma" w:hAnsi="Tahoma" w:cs="Tahoma"/>
      <w:lang w:eastAsia="zh-CN"/>
    </w:rPr>
  </w:style>
  <w:style w:type="paragraph" w:customStyle="1" w:styleId="22f2">
    <w:name w:val="Список 22"/>
    <w:basedOn w:val="a3"/>
    <w:rsid w:val="00AA293B"/>
    <w:pPr>
      <w:suppressAutoHyphens/>
      <w:ind w:left="566" w:hanging="283"/>
    </w:pPr>
    <w:rPr>
      <w:lang w:eastAsia="zh-CN"/>
    </w:rPr>
  </w:style>
  <w:style w:type="paragraph" w:customStyle="1" w:styleId="31f0">
    <w:name w:val="Список 31"/>
    <w:basedOn w:val="a3"/>
    <w:rsid w:val="00AA293B"/>
    <w:pPr>
      <w:suppressAutoHyphens/>
      <w:ind w:left="849" w:hanging="283"/>
    </w:pPr>
    <w:rPr>
      <w:lang w:eastAsia="zh-CN"/>
    </w:rPr>
  </w:style>
  <w:style w:type="paragraph" w:customStyle="1" w:styleId="1fffffff7">
    <w:name w:val="Обычный отступ1"/>
    <w:basedOn w:val="a3"/>
    <w:rsid w:val="00AA293B"/>
    <w:pPr>
      <w:suppressAutoHyphens/>
      <w:ind w:firstLine="720"/>
      <w:jc w:val="both"/>
    </w:pPr>
    <w:rPr>
      <w:sz w:val="28"/>
      <w:szCs w:val="20"/>
      <w:lang w:eastAsia="zh-CN"/>
    </w:rPr>
  </w:style>
  <w:style w:type="paragraph" w:customStyle="1" w:styleId="2ffffd">
    <w:name w:val="Нумерованный список2"/>
    <w:basedOn w:val="a3"/>
    <w:rsid w:val="00AA293B"/>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A293B"/>
    <w:pPr>
      <w:suppressAutoHyphens/>
      <w:ind w:firstLine="210"/>
    </w:pPr>
    <w:rPr>
      <w:sz w:val="20"/>
      <w:lang w:eastAsia="zh-CN"/>
    </w:rPr>
  </w:style>
  <w:style w:type="paragraph" w:customStyle="1" w:styleId="21ff2">
    <w:name w:val="Нумерованный список 21"/>
    <w:basedOn w:val="a3"/>
    <w:rsid w:val="00AA293B"/>
    <w:pPr>
      <w:tabs>
        <w:tab w:val="left" w:pos="720"/>
      </w:tabs>
      <w:suppressAutoHyphens/>
      <w:ind w:left="720" w:hanging="360"/>
    </w:pPr>
    <w:rPr>
      <w:lang w:eastAsia="zh-CN"/>
    </w:rPr>
  </w:style>
  <w:style w:type="paragraph" w:customStyle="1" w:styleId="42a">
    <w:name w:val="Список 42"/>
    <w:basedOn w:val="a3"/>
    <w:rsid w:val="00AA293B"/>
    <w:pPr>
      <w:suppressAutoHyphens/>
      <w:ind w:left="1132" w:hanging="283"/>
    </w:pPr>
    <w:rPr>
      <w:lang w:eastAsia="zh-CN"/>
    </w:rPr>
  </w:style>
  <w:style w:type="paragraph" w:customStyle="1" w:styleId="22f3">
    <w:name w:val="Маркированный список 22"/>
    <w:basedOn w:val="a3"/>
    <w:rsid w:val="00AA293B"/>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A293B"/>
    <w:pPr>
      <w:tabs>
        <w:tab w:val="left" w:pos="708"/>
      </w:tabs>
      <w:suppressAutoHyphens/>
      <w:jc w:val="both"/>
    </w:pPr>
    <w:rPr>
      <w:bCs/>
      <w:iCs/>
      <w:sz w:val="28"/>
      <w:szCs w:val="28"/>
      <w:lang w:eastAsia="zh-CN"/>
    </w:rPr>
  </w:style>
  <w:style w:type="paragraph" w:customStyle="1" w:styleId="2ffffe">
    <w:name w:val="Текст примечания2"/>
    <w:basedOn w:val="a3"/>
    <w:rsid w:val="00AA293B"/>
    <w:pPr>
      <w:suppressAutoHyphens/>
    </w:pPr>
    <w:rPr>
      <w:sz w:val="20"/>
      <w:szCs w:val="20"/>
      <w:lang w:eastAsia="zh-CN"/>
    </w:rPr>
  </w:style>
  <w:style w:type="paragraph" w:customStyle="1" w:styleId="2fffff">
    <w:name w:val="Название объекта2"/>
    <w:basedOn w:val="a3"/>
    <w:next w:val="a3"/>
    <w:rsid w:val="00AA293B"/>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A293B"/>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A293B"/>
    <w:pPr>
      <w:suppressAutoHyphens/>
      <w:ind w:firstLine="210"/>
    </w:pPr>
    <w:rPr>
      <w:rFonts w:cs="PragmaticaCTT"/>
      <w:sz w:val="20"/>
      <w:lang w:eastAsia="zh-CN"/>
    </w:rPr>
  </w:style>
  <w:style w:type="paragraph" w:customStyle="1" w:styleId="WW-Heading">
    <w:name w:val="WW-Heading"/>
    <w:rsid w:val="00AA293B"/>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A293B"/>
    <w:pPr>
      <w:suppressAutoHyphens/>
      <w:spacing w:before="280" w:after="280"/>
    </w:pPr>
    <w:rPr>
      <w:lang w:eastAsia="zh-CN"/>
    </w:rPr>
  </w:style>
  <w:style w:type="paragraph" w:customStyle="1" w:styleId="1fffffffa">
    <w:name w:val="Текст макроса1"/>
    <w:rsid w:val="00AA293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A293B"/>
    <w:pPr>
      <w:suppressAutoHyphens/>
      <w:ind w:left="720" w:hanging="360"/>
    </w:pPr>
    <w:rPr>
      <w:lang w:eastAsia="zh-CN"/>
    </w:rPr>
  </w:style>
  <w:style w:type="paragraph" w:customStyle="1" w:styleId="WW-TextBody">
    <w:name w:val="WW-Text Body"/>
    <w:basedOn w:val="a3"/>
    <w:rsid w:val="00AA293B"/>
    <w:pPr>
      <w:suppressAutoHyphens/>
      <w:spacing w:after="120"/>
    </w:pPr>
    <w:rPr>
      <w:lang w:val="en-US" w:eastAsia="zh-CN"/>
    </w:rPr>
  </w:style>
  <w:style w:type="paragraph" w:customStyle="1" w:styleId="WW-Heading4">
    <w:name w:val="WW-Heading 4"/>
    <w:basedOn w:val="a3"/>
    <w:next w:val="a3"/>
    <w:rsid w:val="00AA293B"/>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A293B"/>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A293B"/>
    <w:pPr>
      <w:suppressAutoHyphens/>
      <w:spacing w:after="120"/>
      <w:ind w:left="566"/>
    </w:pPr>
    <w:rPr>
      <w:sz w:val="20"/>
      <w:szCs w:val="20"/>
      <w:lang w:eastAsia="zh-CN"/>
    </w:rPr>
  </w:style>
  <w:style w:type="paragraph" w:customStyle="1" w:styleId="31f2">
    <w:name w:val="Нумерованный список 31"/>
    <w:basedOn w:val="a3"/>
    <w:rsid w:val="00AA293B"/>
    <w:pPr>
      <w:tabs>
        <w:tab w:val="left" w:pos="360"/>
      </w:tabs>
      <w:suppressAutoHyphens/>
      <w:ind w:left="360" w:hanging="360"/>
    </w:pPr>
    <w:rPr>
      <w:lang w:eastAsia="zh-CN"/>
    </w:rPr>
  </w:style>
  <w:style w:type="paragraph" w:customStyle="1" w:styleId="TableContents">
    <w:name w:val="Table Contents"/>
    <w:basedOn w:val="a3"/>
    <w:rsid w:val="00AA293B"/>
    <w:pPr>
      <w:suppressLineNumbers/>
      <w:suppressAutoHyphens/>
    </w:pPr>
    <w:rPr>
      <w:lang w:eastAsia="zh-CN"/>
    </w:rPr>
  </w:style>
  <w:style w:type="paragraph" w:customStyle="1" w:styleId="TableHeading">
    <w:name w:val="Table Heading"/>
    <w:basedOn w:val="TableContents"/>
    <w:rsid w:val="00AA293B"/>
    <w:pPr>
      <w:jc w:val="center"/>
    </w:pPr>
    <w:rPr>
      <w:b/>
      <w:bCs/>
    </w:rPr>
  </w:style>
  <w:style w:type="character" w:customStyle="1" w:styleId="InternetLink">
    <w:name w:val="Internet Link"/>
    <w:rsid w:val="00AA293B"/>
    <w:rPr>
      <w:color w:val="0000FF"/>
      <w:u w:val="single"/>
    </w:rPr>
  </w:style>
  <w:style w:type="character" w:customStyle="1" w:styleId="23d">
    <w:name w:val="Основной текст с отступом 2 Знак3"/>
    <w:rsid w:val="00AA293B"/>
    <w:rPr>
      <w:rFonts w:ascii="Microsoft Sans Serif" w:hAnsi="Microsoft Sans Serif"/>
      <w:b/>
      <w:spacing w:val="10"/>
      <w:sz w:val="26"/>
    </w:rPr>
  </w:style>
  <w:style w:type="character" w:customStyle="1" w:styleId="34b">
    <w:name w:val="Основной текст с отступом 3 Знак4"/>
    <w:locked/>
    <w:rsid w:val="00AA293B"/>
    <w:rPr>
      <w:rFonts w:ascii="Times New Roman" w:hAnsi="Times New Roman"/>
      <w:sz w:val="24"/>
      <w:lang w:val="en-US"/>
    </w:rPr>
  </w:style>
  <w:style w:type="character" w:customStyle="1" w:styleId="ListLabel7">
    <w:name w:val="ListLabel 7"/>
    <w:rsid w:val="00AA293B"/>
  </w:style>
  <w:style w:type="character" w:customStyle="1" w:styleId="ListLabel8">
    <w:name w:val="ListLabel 8"/>
    <w:rsid w:val="00AA293B"/>
  </w:style>
  <w:style w:type="character" w:customStyle="1" w:styleId="ListLabel9">
    <w:name w:val="ListLabel 9"/>
    <w:rsid w:val="00AA293B"/>
  </w:style>
  <w:style w:type="character" w:customStyle="1" w:styleId="ListLabel10">
    <w:name w:val="ListLabel 10"/>
    <w:rsid w:val="00AA293B"/>
  </w:style>
  <w:style w:type="character" w:customStyle="1" w:styleId="ListLabel11">
    <w:name w:val="ListLabel 11"/>
    <w:rsid w:val="00AA293B"/>
  </w:style>
  <w:style w:type="character" w:customStyle="1" w:styleId="ListLabel12">
    <w:name w:val="ListLabel 12"/>
    <w:rsid w:val="00AA293B"/>
  </w:style>
  <w:style w:type="character" w:customStyle="1" w:styleId="ListLabel13">
    <w:name w:val="ListLabel 13"/>
    <w:rsid w:val="00AA293B"/>
  </w:style>
  <w:style w:type="character" w:customStyle="1" w:styleId="ListLabel14">
    <w:name w:val="ListLabel 14"/>
    <w:rsid w:val="00AA293B"/>
  </w:style>
  <w:style w:type="character" w:customStyle="1" w:styleId="ListLabel15">
    <w:name w:val="ListLabel 15"/>
    <w:rsid w:val="00AA293B"/>
  </w:style>
  <w:style w:type="character" w:customStyle="1" w:styleId="ListLabel16">
    <w:name w:val="ListLabel 16"/>
    <w:rsid w:val="00AA293B"/>
  </w:style>
  <w:style w:type="character" w:customStyle="1" w:styleId="ListLabel17">
    <w:name w:val="ListLabel 17"/>
    <w:rsid w:val="00AA293B"/>
  </w:style>
  <w:style w:type="character" w:customStyle="1" w:styleId="ListLabel18">
    <w:name w:val="ListLabel 18"/>
    <w:rsid w:val="00AA293B"/>
  </w:style>
  <w:style w:type="character" w:customStyle="1" w:styleId="ListLabel19">
    <w:name w:val="ListLabel 19"/>
    <w:rsid w:val="00AA293B"/>
  </w:style>
  <w:style w:type="character" w:customStyle="1" w:styleId="ListLabel20">
    <w:name w:val="ListLabel 20"/>
    <w:rsid w:val="00AA293B"/>
  </w:style>
  <w:style w:type="character" w:customStyle="1" w:styleId="ListLabel21">
    <w:name w:val="ListLabel 21"/>
    <w:rsid w:val="00AA293B"/>
  </w:style>
  <w:style w:type="character" w:customStyle="1" w:styleId="ListLabel22">
    <w:name w:val="ListLabel 22"/>
    <w:rsid w:val="00AA293B"/>
  </w:style>
  <w:style w:type="character" w:customStyle="1" w:styleId="ListLabel23">
    <w:name w:val="ListLabel 23"/>
    <w:rsid w:val="00AA293B"/>
  </w:style>
  <w:style w:type="character" w:customStyle="1" w:styleId="ListLabel24">
    <w:name w:val="ListLabel 24"/>
    <w:rsid w:val="00AA293B"/>
  </w:style>
  <w:style w:type="character" w:customStyle="1" w:styleId="ListLabel25">
    <w:name w:val="ListLabel 25"/>
    <w:rsid w:val="00AA293B"/>
  </w:style>
  <w:style w:type="character" w:customStyle="1" w:styleId="ListLabel26">
    <w:name w:val="ListLabel 26"/>
    <w:rsid w:val="00AA293B"/>
  </w:style>
  <w:style w:type="character" w:customStyle="1" w:styleId="ListLabel27">
    <w:name w:val="ListLabel 27"/>
    <w:rsid w:val="00AA293B"/>
  </w:style>
  <w:style w:type="character" w:customStyle="1" w:styleId="ListLabel28">
    <w:name w:val="ListLabel 28"/>
    <w:rsid w:val="00AA293B"/>
  </w:style>
  <w:style w:type="character" w:customStyle="1" w:styleId="ListLabel29">
    <w:name w:val="ListLabel 29"/>
    <w:rsid w:val="00AA293B"/>
  </w:style>
  <w:style w:type="character" w:customStyle="1" w:styleId="ListLabel30">
    <w:name w:val="ListLabel 30"/>
    <w:rsid w:val="00AA293B"/>
  </w:style>
  <w:style w:type="character" w:customStyle="1" w:styleId="ListLabel31">
    <w:name w:val="ListLabel 31"/>
    <w:rsid w:val="00AA293B"/>
  </w:style>
  <w:style w:type="character" w:customStyle="1" w:styleId="ListLabel32">
    <w:name w:val="ListLabel 32"/>
    <w:rsid w:val="00AA293B"/>
  </w:style>
  <w:style w:type="character" w:customStyle="1" w:styleId="ListLabel33">
    <w:name w:val="ListLabel 33"/>
    <w:rsid w:val="00AA293B"/>
  </w:style>
  <w:style w:type="character" w:customStyle="1" w:styleId="ListLabel34">
    <w:name w:val="ListLabel 34"/>
    <w:rsid w:val="00AA293B"/>
    <w:rPr>
      <w:color w:val="00000A"/>
    </w:rPr>
  </w:style>
  <w:style w:type="character" w:customStyle="1" w:styleId="ListLabel35">
    <w:name w:val="ListLabel 35"/>
    <w:rsid w:val="00AA293B"/>
  </w:style>
  <w:style w:type="character" w:customStyle="1" w:styleId="ListLabel36">
    <w:name w:val="ListLabel 36"/>
    <w:rsid w:val="00AA293B"/>
  </w:style>
  <w:style w:type="character" w:customStyle="1" w:styleId="ListLabel37">
    <w:name w:val="ListLabel 37"/>
    <w:rsid w:val="00AA293B"/>
  </w:style>
  <w:style w:type="character" w:customStyle="1" w:styleId="ListLabel38">
    <w:name w:val="ListLabel 38"/>
    <w:rsid w:val="00AA293B"/>
  </w:style>
  <w:style w:type="character" w:customStyle="1" w:styleId="ListLabel39">
    <w:name w:val="ListLabel 39"/>
    <w:rsid w:val="00AA293B"/>
  </w:style>
  <w:style w:type="character" w:customStyle="1" w:styleId="ListLabel40">
    <w:name w:val="ListLabel 40"/>
    <w:rsid w:val="00AA293B"/>
  </w:style>
  <w:style w:type="character" w:customStyle="1" w:styleId="ListLabel41">
    <w:name w:val="ListLabel 41"/>
    <w:rsid w:val="00AA293B"/>
  </w:style>
  <w:style w:type="character" w:customStyle="1" w:styleId="ListLabel42">
    <w:name w:val="ListLabel 42"/>
    <w:rsid w:val="00AA293B"/>
  </w:style>
  <w:style w:type="character" w:customStyle="1" w:styleId="ListLabel43">
    <w:name w:val="ListLabel 43"/>
    <w:rsid w:val="00AA293B"/>
  </w:style>
  <w:style w:type="character" w:customStyle="1" w:styleId="ListLabel44">
    <w:name w:val="ListLabel 44"/>
    <w:rsid w:val="00AA293B"/>
  </w:style>
  <w:style w:type="character" w:customStyle="1" w:styleId="ListLabel45">
    <w:name w:val="ListLabel 45"/>
    <w:rsid w:val="00AA293B"/>
  </w:style>
  <w:style w:type="character" w:customStyle="1" w:styleId="ListLabel46">
    <w:name w:val="ListLabel 46"/>
    <w:rsid w:val="00AA293B"/>
  </w:style>
  <w:style w:type="character" w:customStyle="1" w:styleId="ListLabel47">
    <w:name w:val="ListLabel 47"/>
    <w:rsid w:val="00AA293B"/>
  </w:style>
  <w:style w:type="character" w:customStyle="1" w:styleId="ListLabel48">
    <w:name w:val="ListLabel 48"/>
    <w:rsid w:val="00AA293B"/>
  </w:style>
  <w:style w:type="character" w:customStyle="1" w:styleId="ListLabel49">
    <w:name w:val="ListLabel 49"/>
    <w:rsid w:val="00AA293B"/>
  </w:style>
  <w:style w:type="character" w:customStyle="1" w:styleId="ListLabel50">
    <w:name w:val="ListLabel 50"/>
    <w:rsid w:val="00AA293B"/>
  </w:style>
  <w:style w:type="character" w:customStyle="1" w:styleId="ListLabel51">
    <w:name w:val="ListLabel 51"/>
    <w:rsid w:val="00AA293B"/>
  </w:style>
  <w:style w:type="character" w:customStyle="1" w:styleId="ListLabel52">
    <w:name w:val="ListLabel 52"/>
    <w:rsid w:val="00AA293B"/>
  </w:style>
  <w:style w:type="character" w:customStyle="1" w:styleId="ListLabel53">
    <w:name w:val="ListLabel 53"/>
    <w:rsid w:val="00AA293B"/>
    <w:rPr>
      <w:color w:val="00000A"/>
      <w:position w:val="0"/>
      <w:sz w:val="24"/>
      <w:u w:val="none"/>
      <w:vertAlign w:val="baseline"/>
    </w:rPr>
  </w:style>
  <w:style w:type="character" w:customStyle="1" w:styleId="ListLabel54">
    <w:name w:val="ListLabel 54"/>
    <w:rsid w:val="00AA293B"/>
    <w:rPr>
      <w:position w:val="0"/>
      <w:sz w:val="20"/>
      <w:u w:val="none"/>
      <w:vertAlign w:val="baseline"/>
    </w:rPr>
  </w:style>
  <w:style w:type="character" w:customStyle="1" w:styleId="ListLabel55">
    <w:name w:val="ListLabel 55"/>
    <w:rsid w:val="00AA293B"/>
    <w:rPr>
      <w:position w:val="0"/>
      <w:sz w:val="20"/>
      <w:u w:val="none"/>
      <w:vertAlign w:val="baseline"/>
    </w:rPr>
  </w:style>
  <w:style w:type="character" w:customStyle="1" w:styleId="ListLabel56">
    <w:name w:val="ListLabel 56"/>
    <w:rsid w:val="00AA293B"/>
  </w:style>
  <w:style w:type="character" w:customStyle="1" w:styleId="ListLabel57">
    <w:name w:val="ListLabel 57"/>
    <w:rsid w:val="00AA293B"/>
  </w:style>
  <w:style w:type="character" w:customStyle="1" w:styleId="ListLabel58">
    <w:name w:val="ListLabel 58"/>
    <w:rsid w:val="00AA293B"/>
  </w:style>
  <w:style w:type="character" w:customStyle="1" w:styleId="ListLabel59">
    <w:name w:val="ListLabel 59"/>
    <w:rsid w:val="00AA293B"/>
  </w:style>
  <w:style w:type="character" w:customStyle="1" w:styleId="ListLabel60">
    <w:name w:val="ListLabel 60"/>
    <w:rsid w:val="00AA293B"/>
  </w:style>
  <w:style w:type="character" w:customStyle="1" w:styleId="ListLabel61">
    <w:name w:val="ListLabel 61"/>
    <w:rsid w:val="00AA293B"/>
  </w:style>
  <w:style w:type="character" w:customStyle="1" w:styleId="ListLabel62">
    <w:name w:val="ListLabel 62"/>
    <w:rsid w:val="00AA293B"/>
  </w:style>
  <w:style w:type="character" w:customStyle="1" w:styleId="ListLabel63">
    <w:name w:val="ListLabel 63"/>
    <w:rsid w:val="00AA293B"/>
    <w:rPr>
      <w:sz w:val="24"/>
    </w:rPr>
  </w:style>
  <w:style w:type="character" w:customStyle="1" w:styleId="ListLabel64">
    <w:name w:val="ListLabel 64"/>
    <w:rsid w:val="00AA293B"/>
  </w:style>
  <w:style w:type="character" w:customStyle="1" w:styleId="ListLabel65">
    <w:name w:val="ListLabel 65"/>
    <w:rsid w:val="00AA293B"/>
  </w:style>
  <w:style w:type="character" w:customStyle="1" w:styleId="ListLabel66">
    <w:name w:val="ListLabel 66"/>
    <w:rsid w:val="00AA293B"/>
  </w:style>
  <w:style w:type="character" w:customStyle="1" w:styleId="ListLabel67">
    <w:name w:val="ListLabel 67"/>
    <w:rsid w:val="00AA293B"/>
  </w:style>
  <w:style w:type="character" w:customStyle="1" w:styleId="ListLabel68">
    <w:name w:val="ListLabel 68"/>
    <w:rsid w:val="00AA293B"/>
  </w:style>
  <w:style w:type="character" w:customStyle="1" w:styleId="ListLabel69">
    <w:name w:val="ListLabel 69"/>
    <w:rsid w:val="00AA293B"/>
  </w:style>
  <w:style w:type="character" w:customStyle="1" w:styleId="ListLabel70">
    <w:name w:val="ListLabel 70"/>
    <w:rsid w:val="00AA293B"/>
  </w:style>
  <w:style w:type="character" w:customStyle="1" w:styleId="ListLabel71">
    <w:name w:val="ListLabel 71"/>
    <w:rsid w:val="00AA293B"/>
  </w:style>
  <w:style w:type="character" w:customStyle="1" w:styleId="ListLabel72">
    <w:name w:val="ListLabel 72"/>
    <w:rsid w:val="00AA293B"/>
  </w:style>
  <w:style w:type="character" w:customStyle="1" w:styleId="ListLabel73">
    <w:name w:val="ListLabel 73"/>
    <w:rsid w:val="00AA293B"/>
  </w:style>
  <w:style w:type="character" w:customStyle="1" w:styleId="ListLabel74">
    <w:name w:val="ListLabel 74"/>
    <w:rsid w:val="00AA293B"/>
  </w:style>
  <w:style w:type="character" w:customStyle="1" w:styleId="ListLabel75">
    <w:name w:val="ListLabel 75"/>
    <w:rsid w:val="00AA293B"/>
  </w:style>
  <w:style w:type="character" w:customStyle="1" w:styleId="ListLabel76">
    <w:name w:val="ListLabel 76"/>
    <w:rsid w:val="00AA293B"/>
  </w:style>
  <w:style w:type="character" w:customStyle="1" w:styleId="ListLabel77">
    <w:name w:val="ListLabel 77"/>
    <w:rsid w:val="00AA293B"/>
  </w:style>
  <w:style w:type="character" w:customStyle="1" w:styleId="ListLabel78">
    <w:name w:val="ListLabel 78"/>
    <w:rsid w:val="00AA293B"/>
    <w:rPr>
      <w:sz w:val="24"/>
    </w:rPr>
  </w:style>
  <w:style w:type="character" w:customStyle="1" w:styleId="ListLabel79">
    <w:name w:val="ListLabel 79"/>
    <w:rsid w:val="00AA293B"/>
  </w:style>
  <w:style w:type="character" w:customStyle="1" w:styleId="ListLabel80">
    <w:name w:val="ListLabel 80"/>
    <w:rsid w:val="00AA293B"/>
  </w:style>
  <w:style w:type="character" w:customStyle="1" w:styleId="ListLabel81">
    <w:name w:val="ListLabel 81"/>
    <w:rsid w:val="00AA293B"/>
  </w:style>
  <w:style w:type="character" w:customStyle="1" w:styleId="ListLabel82">
    <w:name w:val="ListLabel 82"/>
    <w:rsid w:val="00AA293B"/>
  </w:style>
  <w:style w:type="character" w:customStyle="1" w:styleId="ListLabel83">
    <w:name w:val="ListLabel 83"/>
    <w:rsid w:val="00AA293B"/>
  </w:style>
  <w:style w:type="character" w:customStyle="1" w:styleId="ListLabel84">
    <w:name w:val="ListLabel 84"/>
    <w:rsid w:val="00AA293B"/>
  </w:style>
  <w:style w:type="character" w:customStyle="1" w:styleId="ListLabel85">
    <w:name w:val="ListLabel 85"/>
    <w:rsid w:val="00AA293B"/>
  </w:style>
  <w:style w:type="character" w:customStyle="1" w:styleId="ListLabel86">
    <w:name w:val="ListLabel 86"/>
    <w:rsid w:val="00AA293B"/>
  </w:style>
  <w:style w:type="character" w:customStyle="1" w:styleId="ListLabel87">
    <w:name w:val="ListLabel 87"/>
    <w:rsid w:val="00AA293B"/>
  </w:style>
  <w:style w:type="character" w:customStyle="1" w:styleId="ListLabel88">
    <w:name w:val="ListLabel 88"/>
    <w:rsid w:val="00AA293B"/>
  </w:style>
  <w:style w:type="character" w:customStyle="1" w:styleId="ListLabel89">
    <w:name w:val="ListLabel 89"/>
    <w:rsid w:val="00AA293B"/>
  </w:style>
  <w:style w:type="character" w:customStyle="1" w:styleId="ListLabel90">
    <w:name w:val="ListLabel 90"/>
    <w:rsid w:val="00AA293B"/>
  </w:style>
  <w:style w:type="character" w:customStyle="1" w:styleId="ListLabel91">
    <w:name w:val="ListLabel 91"/>
    <w:rsid w:val="00AA293B"/>
  </w:style>
  <w:style w:type="character" w:customStyle="1" w:styleId="ListLabel92">
    <w:name w:val="ListLabel 92"/>
    <w:rsid w:val="00AA293B"/>
  </w:style>
  <w:style w:type="character" w:customStyle="1" w:styleId="ListLabel93">
    <w:name w:val="ListLabel 93"/>
    <w:rsid w:val="00AA293B"/>
  </w:style>
  <w:style w:type="character" w:customStyle="1" w:styleId="ListLabel94">
    <w:name w:val="ListLabel 94"/>
    <w:rsid w:val="00AA293B"/>
  </w:style>
  <w:style w:type="character" w:customStyle="1" w:styleId="ListLabel95">
    <w:name w:val="ListLabel 95"/>
    <w:rsid w:val="00AA293B"/>
  </w:style>
  <w:style w:type="character" w:customStyle="1" w:styleId="ListLabel96">
    <w:name w:val="ListLabel 96"/>
    <w:rsid w:val="00AA293B"/>
    <w:rPr>
      <w:sz w:val="24"/>
    </w:rPr>
  </w:style>
  <w:style w:type="character" w:customStyle="1" w:styleId="ListLabel97">
    <w:name w:val="ListLabel 97"/>
    <w:rsid w:val="00AA293B"/>
  </w:style>
  <w:style w:type="character" w:customStyle="1" w:styleId="ListLabel98">
    <w:name w:val="ListLabel 98"/>
    <w:rsid w:val="00AA293B"/>
  </w:style>
  <w:style w:type="character" w:customStyle="1" w:styleId="ListLabel99">
    <w:name w:val="ListLabel 99"/>
    <w:rsid w:val="00AA293B"/>
  </w:style>
  <w:style w:type="character" w:customStyle="1" w:styleId="ListLabel100">
    <w:name w:val="ListLabel 100"/>
    <w:rsid w:val="00AA293B"/>
  </w:style>
  <w:style w:type="character" w:customStyle="1" w:styleId="ListLabel101">
    <w:name w:val="ListLabel 101"/>
    <w:rsid w:val="00AA293B"/>
  </w:style>
  <w:style w:type="character" w:customStyle="1" w:styleId="ListLabel102">
    <w:name w:val="ListLabel 102"/>
    <w:rsid w:val="00AA293B"/>
  </w:style>
  <w:style w:type="character" w:customStyle="1" w:styleId="ListLabel103">
    <w:name w:val="ListLabel 103"/>
    <w:rsid w:val="00AA293B"/>
  </w:style>
  <w:style w:type="character" w:customStyle="1" w:styleId="ListLabel104">
    <w:name w:val="ListLabel 104"/>
    <w:rsid w:val="00AA293B"/>
  </w:style>
  <w:style w:type="character" w:customStyle="1" w:styleId="ListLabel105">
    <w:name w:val="ListLabel 105"/>
    <w:rsid w:val="00AA293B"/>
  </w:style>
  <w:style w:type="character" w:customStyle="1" w:styleId="ListLabel106">
    <w:name w:val="ListLabel 106"/>
    <w:rsid w:val="00AA293B"/>
  </w:style>
  <w:style w:type="character" w:customStyle="1" w:styleId="ListLabel107">
    <w:name w:val="ListLabel 107"/>
    <w:rsid w:val="00AA293B"/>
  </w:style>
  <w:style w:type="character" w:customStyle="1" w:styleId="ListLabel108">
    <w:name w:val="ListLabel 108"/>
    <w:rsid w:val="00AA293B"/>
  </w:style>
  <w:style w:type="character" w:customStyle="1" w:styleId="ListLabel109">
    <w:name w:val="ListLabel 109"/>
    <w:rsid w:val="00AA293B"/>
  </w:style>
  <w:style w:type="character" w:customStyle="1" w:styleId="ListLabel110">
    <w:name w:val="ListLabel 110"/>
    <w:rsid w:val="00AA293B"/>
  </w:style>
  <w:style w:type="character" w:customStyle="1" w:styleId="ListLabel111">
    <w:name w:val="ListLabel 111"/>
    <w:rsid w:val="00AA293B"/>
  </w:style>
  <w:style w:type="character" w:customStyle="1" w:styleId="ListLabel112">
    <w:name w:val="ListLabel 112"/>
    <w:rsid w:val="00AA293B"/>
  </w:style>
  <w:style w:type="character" w:customStyle="1" w:styleId="ListLabel113">
    <w:name w:val="ListLabel 113"/>
    <w:rsid w:val="00AA293B"/>
  </w:style>
  <w:style w:type="character" w:customStyle="1" w:styleId="ListLabel114">
    <w:name w:val="ListLabel 114"/>
    <w:rsid w:val="00AA293B"/>
    <w:rPr>
      <w:sz w:val="24"/>
    </w:rPr>
  </w:style>
  <w:style w:type="character" w:customStyle="1" w:styleId="ListLabel115">
    <w:name w:val="ListLabel 115"/>
    <w:rsid w:val="00AA293B"/>
  </w:style>
  <w:style w:type="character" w:customStyle="1" w:styleId="ListLabel116">
    <w:name w:val="ListLabel 116"/>
    <w:rsid w:val="00AA293B"/>
  </w:style>
  <w:style w:type="character" w:customStyle="1" w:styleId="ListLabel117">
    <w:name w:val="ListLabel 117"/>
    <w:rsid w:val="00AA293B"/>
  </w:style>
  <w:style w:type="character" w:customStyle="1" w:styleId="ListLabel118">
    <w:name w:val="ListLabel 118"/>
    <w:rsid w:val="00AA293B"/>
  </w:style>
  <w:style w:type="character" w:customStyle="1" w:styleId="ListLabel119">
    <w:name w:val="ListLabel 119"/>
    <w:rsid w:val="00AA293B"/>
  </w:style>
  <w:style w:type="character" w:customStyle="1" w:styleId="ListLabel120">
    <w:name w:val="ListLabel 120"/>
    <w:rsid w:val="00AA293B"/>
  </w:style>
  <w:style w:type="character" w:customStyle="1" w:styleId="ListLabel121">
    <w:name w:val="ListLabel 121"/>
    <w:rsid w:val="00AA293B"/>
  </w:style>
  <w:style w:type="character" w:customStyle="1" w:styleId="ListLabel122">
    <w:name w:val="ListLabel 122"/>
    <w:rsid w:val="00AA293B"/>
  </w:style>
  <w:style w:type="character" w:customStyle="1" w:styleId="ListLabel123">
    <w:name w:val="ListLabel 123"/>
    <w:rsid w:val="00AA293B"/>
  </w:style>
  <w:style w:type="character" w:customStyle="1" w:styleId="ListLabel124">
    <w:name w:val="ListLabel 124"/>
    <w:rsid w:val="00AA293B"/>
  </w:style>
  <w:style w:type="character" w:customStyle="1" w:styleId="ListLabel125">
    <w:name w:val="ListLabel 125"/>
    <w:rsid w:val="00AA293B"/>
  </w:style>
  <w:style w:type="character" w:customStyle="1" w:styleId="ListLabel126">
    <w:name w:val="ListLabel 126"/>
    <w:rsid w:val="00AA293B"/>
  </w:style>
  <w:style w:type="character" w:customStyle="1" w:styleId="ListLabel127">
    <w:name w:val="ListLabel 127"/>
    <w:rsid w:val="00AA293B"/>
  </w:style>
  <w:style w:type="character" w:customStyle="1" w:styleId="ListLabel128">
    <w:name w:val="ListLabel 128"/>
    <w:rsid w:val="00AA293B"/>
  </w:style>
  <w:style w:type="character" w:customStyle="1" w:styleId="ListLabel129">
    <w:name w:val="ListLabel 129"/>
    <w:rsid w:val="00AA293B"/>
  </w:style>
  <w:style w:type="character" w:customStyle="1" w:styleId="ListLabel130">
    <w:name w:val="ListLabel 130"/>
    <w:rsid w:val="00AA293B"/>
  </w:style>
  <w:style w:type="character" w:customStyle="1" w:styleId="ListLabel131">
    <w:name w:val="ListLabel 131"/>
    <w:rsid w:val="00AA293B"/>
  </w:style>
  <w:style w:type="character" w:customStyle="1" w:styleId="ListLabel132">
    <w:name w:val="ListLabel 132"/>
    <w:rsid w:val="00AA293B"/>
  </w:style>
  <w:style w:type="character" w:customStyle="1" w:styleId="ListLabel133">
    <w:name w:val="ListLabel 133"/>
    <w:rsid w:val="00AA293B"/>
  </w:style>
  <w:style w:type="character" w:customStyle="1" w:styleId="ListLabel134">
    <w:name w:val="ListLabel 134"/>
    <w:rsid w:val="00AA293B"/>
  </w:style>
  <w:style w:type="character" w:customStyle="1" w:styleId="ListLabel135">
    <w:name w:val="ListLabel 135"/>
    <w:rsid w:val="00AA293B"/>
  </w:style>
  <w:style w:type="character" w:customStyle="1" w:styleId="ListLabel136">
    <w:name w:val="ListLabel 136"/>
    <w:rsid w:val="00AA293B"/>
  </w:style>
  <w:style w:type="character" w:customStyle="1" w:styleId="ListLabel137">
    <w:name w:val="ListLabel 137"/>
    <w:rsid w:val="00AA293B"/>
  </w:style>
  <w:style w:type="character" w:customStyle="1" w:styleId="ListLabel138">
    <w:name w:val="ListLabel 138"/>
    <w:rsid w:val="00AA293B"/>
  </w:style>
  <w:style w:type="character" w:customStyle="1" w:styleId="ListLabel139">
    <w:name w:val="ListLabel 139"/>
    <w:rsid w:val="00AA293B"/>
  </w:style>
  <w:style w:type="character" w:customStyle="1" w:styleId="ListLabel140">
    <w:name w:val="ListLabel 140"/>
    <w:rsid w:val="00AA293B"/>
  </w:style>
  <w:style w:type="character" w:customStyle="1" w:styleId="ListLabel141">
    <w:name w:val="ListLabel 141"/>
    <w:rsid w:val="00AA293B"/>
  </w:style>
  <w:style w:type="character" w:customStyle="1" w:styleId="ListLabel142">
    <w:name w:val="ListLabel 142"/>
    <w:rsid w:val="00AA293B"/>
  </w:style>
  <w:style w:type="character" w:customStyle="1" w:styleId="ListLabel143">
    <w:name w:val="ListLabel 143"/>
    <w:rsid w:val="00AA293B"/>
  </w:style>
  <w:style w:type="character" w:customStyle="1" w:styleId="ListLabel144">
    <w:name w:val="ListLabel 144"/>
    <w:rsid w:val="00AA293B"/>
  </w:style>
  <w:style w:type="character" w:customStyle="1" w:styleId="ListLabel145">
    <w:name w:val="ListLabel 145"/>
    <w:rsid w:val="00AA293B"/>
  </w:style>
  <w:style w:type="character" w:customStyle="1" w:styleId="ListLabel146">
    <w:name w:val="ListLabel 146"/>
    <w:rsid w:val="00AA293B"/>
  </w:style>
  <w:style w:type="character" w:customStyle="1" w:styleId="ListLabel147">
    <w:name w:val="ListLabel 147"/>
    <w:rsid w:val="00AA293B"/>
  </w:style>
  <w:style w:type="character" w:customStyle="1" w:styleId="ListLabel148">
    <w:name w:val="ListLabel 148"/>
    <w:rsid w:val="00AA293B"/>
  </w:style>
  <w:style w:type="character" w:customStyle="1" w:styleId="ListLabel149">
    <w:name w:val="ListLabel 149"/>
    <w:rsid w:val="00AA293B"/>
  </w:style>
  <w:style w:type="character" w:customStyle="1" w:styleId="ListLabel150">
    <w:name w:val="ListLabel 150"/>
    <w:rsid w:val="00AA293B"/>
    <w:rPr>
      <w:sz w:val="24"/>
    </w:rPr>
  </w:style>
  <w:style w:type="character" w:customStyle="1" w:styleId="ListLabel151">
    <w:name w:val="ListLabel 151"/>
    <w:rsid w:val="00AA293B"/>
  </w:style>
  <w:style w:type="character" w:customStyle="1" w:styleId="ListLabel152">
    <w:name w:val="ListLabel 152"/>
    <w:rsid w:val="00AA293B"/>
  </w:style>
  <w:style w:type="character" w:customStyle="1" w:styleId="ListLabel153">
    <w:name w:val="ListLabel 153"/>
    <w:rsid w:val="00AA293B"/>
  </w:style>
  <w:style w:type="character" w:customStyle="1" w:styleId="ListLabel154">
    <w:name w:val="ListLabel 154"/>
    <w:rsid w:val="00AA293B"/>
  </w:style>
  <w:style w:type="character" w:customStyle="1" w:styleId="ListLabel155">
    <w:name w:val="ListLabel 155"/>
    <w:rsid w:val="00AA293B"/>
  </w:style>
  <w:style w:type="character" w:customStyle="1" w:styleId="ListLabel156">
    <w:name w:val="ListLabel 156"/>
    <w:rsid w:val="00AA293B"/>
  </w:style>
  <w:style w:type="character" w:customStyle="1" w:styleId="ListLabel157">
    <w:name w:val="ListLabel 157"/>
    <w:rsid w:val="00AA293B"/>
  </w:style>
  <w:style w:type="character" w:customStyle="1" w:styleId="ListLabel158">
    <w:name w:val="ListLabel 158"/>
    <w:rsid w:val="00AA293B"/>
  </w:style>
  <w:style w:type="character" w:customStyle="1" w:styleId="ListLabel159">
    <w:name w:val="ListLabel 159"/>
    <w:rsid w:val="00AA293B"/>
    <w:rPr>
      <w:sz w:val="24"/>
    </w:rPr>
  </w:style>
  <w:style w:type="character" w:customStyle="1" w:styleId="ListLabel160">
    <w:name w:val="ListLabel 160"/>
    <w:rsid w:val="00AA293B"/>
  </w:style>
  <w:style w:type="character" w:customStyle="1" w:styleId="ListLabel161">
    <w:name w:val="ListLabel 161"/>
    <w:rsid w:val="00AA293B"/>
  </w:style>
  <w:style w:type="character" w:customStyle="1" w:styleId="ListLabel162">
    <w:name w:val="ListLabel 162"/>
    <w:rsid w:val="00AA293B"/>
  </w:style>
  <w:style w:type="character" w:customStyle="1" w:styleId="ListLabel163">
    <w:name w:val="ListLabel 163"/>
    <w:rsid w:val="00AA293B"/>
  </w:style>
  <w:style w:type="character" w:customStyle="1" w:styleId="ListLabel164">
    <w:name w:val="ListLabel 164"/>
    <w:rsid w:val="00AA293B"/>
  </w:style>
  <w:style w:type="character" w:customStyle="1" w:styleId="ListLabel165">
    <w:name w:val="ListLabel 165"/>
    <w:rsid w:val="00AA293B"/>
  </w:style>
  <w:style w:type="character" w:customStyle="1" w:styleId="ListLabel166">
    <w:name w:val="ListLabel 166"/>
    <w:rsid w:val="00AA293B"/>
  </w:style>
  <w:style w:type="character" w:customStyle="1" w:styleId="ListLabel167">
    <w:name w:val="ListLabel 167"/>
    <w:rsid w:val="00AA293B"/>
  </w:style>
  <w:style w:type="character" w:customStyle="1" w:styleId="ListLabel168">
    <w:name w:val="ListLabel 168"/>
    <w:rsid w:val="00AA293B"/>
    <w:rPr>
      <w:sz w:val="24"/>
    </w:rPr>
  </w:style>
  <w:style w:type="character" w:customStyle="1" w:styleId="ListLabel169">
    <w:name w:val="ListLabel 169"/>
    <w:rsid w:val="00AA293B"/>
  </w:style>
  <w:style w:type="character" w:customStyle="1" w:styleId="ListLabel170">
    <w:name w:val="ListLabel 170"/>
    <w:rsid w:val="00AA293B"/>
  </w:style>
  <w:style w:type="character" w:customStyle="1" w:styleId="ListLabel171">
    <w:name w:val="ListLabel 171"/>
    <w:rsid w:val="00AA293B"/>
  </w:style>
  <w:style w:type="character" w:customStyle="1" w:styleId="ListLabel172">
    <w:name w:val="ListLabel 172"/>
    <w:rsid w:val="00AA293B"/>
  </w:style>
  <w:style w:type="character" w:customStyle="1" w:styleId="ListLabel173">
    <w:name w:val="ListLabel 173"/>
    <w:rsid w:val="00AA293B"/>
  </w:style>
  <w:style w:type="character" w:customStyle="1" w:styleId="ListLabel174">
    <w:name w:val="ListLabel 174"/>
    <w:rsid w:val="00AA293B"/>
  </w:style>
  <w:style w:type="character" w:customStyle="1" w:styleId="ListLabel175">
    <w:name w:val="ListLabel 175"/>
    <w:rsid w:val="00AA293B"/>
  </w:style>
  <w:style w:type="character" w:customStyle="1" w:styleId="ListLabel176">
    <w:name w:val="ListLabel 176"/>
    <w:rsid w:val="00AA293B"/>
  </w:style>
  <w:style w:type="character" w:customStyle="1" w:styleId="ListLabel177">
    <w:name w:val="ListLabel 177"/>
    <w:rsid w:val="00AA293B"/>
  </w:style>
  <w:style w:type="character" w:customStyle="1" w:styleId="ListLabel178">
    <w:name w:val="ListLabel 178"/>
    <w:rsid w:val="00AA293B"/>
  </w:style>
  <w:style w:type="character" w:customStyle="1" w:styleId="ListLabel179">
    <w:name w:val="ListLabel 179"/>
    <w:rsid w:val="00AA293B"/>
  </w:style>
  <w:style w:type="character" w:customStyle="1" w:styleId="ListLabel180">
    <w:name w:val="ListLabel 180"/>
    <w:rsid w:val="00AA293B"/>
  </w:style>
  <w:style w:type="character" w:customStyle="1" w:styleId="ListLabel181">
    <w:name w:val="ListLabel 181"/>
    <w:rsid w:val="00AA293B"/>
  </w:style>
  <w:style w:type="character" w:customStyle="1" w:styleId="ListLabel182">
    <w:name w:val="ListLabel 182"/>
    <w:rsid w:val="00AA293B"/>
  </w:style>
  <w:style w:type="character" w:customStyle="1" w:styleId="ListLabel183">
    <w:name w:val="ListLabel 183"/>
    <w:rsid w:val="00AA293B"/>
  </w:style>
  <w:style w:type="character" w:customStyle="1" w:styleId="ListLabel184">
    <w:name w:val="ListLabel 184"/>
    <w:rsid w:val="00AA293B"/>
  </w:style>
  <w:style w:type="character" w:customStyle="1" w:styleId="ListLabel185">
    <w:name w:val="ListLabel 185"/>
    <w:rsid w:val="00AA293B"/>
  </w:style>
  <w:style w:type="character" w:customStyle="1" w:styleId="ListLabel186">
    <w:name w:val="ListLabel 186"/>
    <w:rsid w:val="00AA293B"/>
    <w:rPr>
      <w:sz w:val="20"/>
    </w:rPr>
  </w:style>
  <w:style w:type="character" w:customStyle="1" w:styleId="ListLabel187">
    <w:name w:val="ListLabel 187"/>
    <w:rsid w:val="00AA293B"/>
  </w:style>
  <w:style w:type="character" w:customStyle="1" w:styleId="ListLabel188">
    <w:name w:val="ListLabel 188"/>
    <w:rsid w:val="00AA293B"/>
  </w:style>
  <w:style w:type="character" w:customStyle="1" w:styleId="ListLabel189">
    <w:name w:val="ListLabel 189"/>
    <w:rsid w:val="00AA293B"/>
  </w:style>
  <w:style w:type="character" w:customStyle="1" w:styleId="ListLabel190">
    <w:name w:val="ListLabel 190"/>
    <w:rsid w:val="00AA293B"/>
  </w:style>
  <w:style w:type="character" w:customStyle="1" w:styleId="ListLabel191">
    <w:name w:val="ListLabel 191"/>
    <w:rsid w:val="00AA293B"/>
  </w:style>
  <w:style w:type="character" w:customStyle="1" w:styleId="ListLabel192">
    <w:name w:val="ListLabel 192"/>
    <w:rsid w:val="00AA293B"/>
  </w:style>
  <w:style w:type="character" w:customStyle="1" w:styleId="ListLabel193">
    <w:name w:val="ListLabel 193"/>
    <w:rsid w:val="00AA293B"/>
  </w:style>
  <w:style w:type="character" w:customStyle="1" w:styleId="ListLabel194">
    <w:name w:val="ListLabel 194"/>
    <w:rsid w:val="00AA293B"/>
  </w:style>
  <w:style w:type="character" w:customStyle="1" w:styleId="ListLabel195">
    <w:name w:val="ListLabel 195"/>
    <w:rsid w:val="00AA293B"/>
    <w:rPr>
      <w:sz w:val="20"/>
    </w:rPr>
  </w:style>
  <w:style w:type="character" w:customStyle="1" w:styleId="ListLabel196">
    <w:name w:val="ListLabel 196"/>
    <w:rsid w:val="00AA293B"/>
  </w:style>
  <w:style w:type="character" w:customStyle="1" w:styleId="ListLabel197">
    <w:name w:val="ListLabel 197"/>
    <w:rsid w:val="00AA293B"/>
  </w:style>
  <w:style w:type="character" w:customStyle="1" w:styleId="ListLabel198">
    <w:name w:val="ListLabel 198"/>
    <w:rsid w:val="00AA293B"/>
  </w:style>
  <w:style w:type="character" w:customStyle="1" w:styleId="ListLabel199">
    <w:name w:val="ListLabel 199"/>
    <w:rsid w:val="00AA293B"/>
  </w:style>
  <w:style w:type="character" w:customStyle="1" w:styleId="ListLabel200">
    <w:name w:val="ListLabel 200"/>
    <w:rsid w:val="00AA293B"/>
  </w:style>
  <w:style w:type="character" w:customStyle="1" w:styleId="ListLabel201">
    <w:name w:val="ListLabel 201"/>
    <w:rsid w:val="00AA293B"/>
  </w:style>
  <w:style w:type="character" w:customStyle="1" w:styleId="ListLabel202">
    <w:name w:val="ListLabel 202"/>
    <w:rsid w:val="00AA293B"/>
  </w:style>
  <w:style w:type="character" w:customStyle="1" w:styleId="ListLabel203">
    <w:name w:val="ListLabel 203"/>
    <w:rsid w:val="00AA293B"/>
  </w:style>
  <w:style w:type="character" w:customStyle="1" w:styleId="ListLabel204">
    <w:name w:val="ListLabel 204"/>
    <w:rsid w:val="00AA293B"/>
  </w:style>
  <w:style w:type="character" w:customStyle="1" w:styleId="ListLabel205">
    <w:name w:val="ListLabel 205"/>
    <w:rsid w:val="00AA293B"/>
  </w:style>
  <w:style w:type="character" w:customStyle="1" w:styleId="ListLabel206">
    <w:name w:val="ListLabel 206"/>
    <w:rsid w:val="00AA293B"/>
  </w:style>
  <w:style w:type="character" w:customStyle="1" w:styleId="ListLabel207">
    <w:name w:val="ListLabel 207"/>
    <w:rsid w:val="00AA293B"/>
  </w:style>
  <w:style w:type="character" w:customStyle="1" w:styleId="ListLabel208">
    <w:name w:val="ListLabel 208"/>
    <w:rsid w:val="00AA293B"/>
  </w:style>
  <w:style w:type="character" w:customStyle="1" w:styleId="ListLabel209">
    <w:name w:val="ListLabel 209"/>
    <w:rsid w:val="00AA293B"/>
  </w:style>
  <w:style w:type="character" w:customStyle="1" w:styleId="ListLabel210">
    <w:name w:val="ListLabel 210"/>
    <w:rsid w:val="00AA293B"/>
  </w:style>
  <w:style w:type="character" w:customStyle="1" w:styleId="ListLabel211">
    <w:name w:val="ListLabel 211"/>
    <w:rsid w:val="00AA293B"/>
  </w:style>
  <w:style w:type="character" w:customStyle="1" w:styleId="ListLabel212">
    <w:name w:val="ListLabel 212"/>
    <w:rsid w:val="00AA293B"/>
  </w:style>
  <w:style w:type="character" w:customStyle="1" w:styleId="ListLabel213">
    <w:name w:val="ListLabel 213"/>
    <w:rsid w:val="00AA293B"/>
  </w:style>
  <w:style w:type="character" w:customStyle="1" w:styleId="ListLabel214">
    <w:name w:val="ListLabel 214"/>
    <w:rsid w:val="00AA293B"/>
  </w:style>
  <w:style w:type="character" w:customStyle="1" w:styleId="ListLabel215">
    <w:name w:val="ListLabel 215"/>
    <w:rsid w:val="00AA293B"/>
  </w:style>
  <w:style w:type="character" w:customStyle="1" w:styleId="ListLabel216">
    <w:name w:val="ListLabel 216"/>
    <w:rsid w:val="00AA293B"/>
  </w:style>
  <w:style w:type="character" w:customStyle="1" w:styleId="ListLabel217">
    <w:name w:val="ListLabel 217"/>
    <w:rsid w:val="00AA293B"/>
  </w:style>
  <w:style w:type="character" w:customStyle="1" w:styleId="ListLabel218">
    <w:name w:val="ListLabel 218"/>
    <w:rsid w:val="00AA293B"/>
  </w:style>
  <w:style w:type="character" w:customStyle="1" w:styleId="ListLabel219">
    <w:name w:val="ListLabel 219"/>
    <w:rsid w:val="00AA293B"/>
  </w:style>
  <w:style w:type="character" w:customStyle="1" w:styleId="ListLabel220">
    <w:name w:val="ListLabel 220"/>
    <w:rsid w:val="00AA293B"/>
  </w:style>
  <w:style w:type="character" w:customStyle="1" w:styleId="ListLabel221">
    <w:name w:val="ListLabel 221"/>
    <w:rsid w:val="00AA293B"/>
  </w:style>
  <w:style w:type="character" w:customStyle="1" w:styleId="ListLabel222">
    <w:name w:val="ListLabel 222"/>
    <w:rsid w:val="00AA293B"/>
  </w:style>
  <w:style w:type="character" w:customStyle="1" w:styleId="ListLabel223">
    <w:name w:val="ListLabel 223"/>
    <w:rsid w:val="00AA293B"/>
  </w:style>
  <w:style w:type="character" w:customStyle="1" w:styleId="ListLabel224">
    <w:name w:val="ListLabel 224"/>
    <w:rsid w:val="00AA293B"/>
  </w:style>
  <w:style w:type="character" w:customStyle="1" w:styleId="ListLabel225">
    <w:name w:val="ListLabel 225"/>
    <w:rsid w:val="00AA293B"/>
  </w:style>
  <w:style w:type="character" w:customStyle="1" w:styleId="ListLabel226">
    <w:name w:val="ListLabel 226"/>
    <w:rsid w:val="00AA293B"/>
    <w:rPr>
      <w:b/>
      <w:sz w:val="20"/>
    </w:rPr>
  </w:style>
  <w:style w:type="character" w:customStyle="1" w:styleId="ListLabel227">
    <w:name w:val="ListLabel 227"/>
    <w:rsid w:val="00AA293B"/>
  </w:style>
  <w:style w:type="character" w:customStyle="1" w:styleId="ListLabel228">
    <w:name w:val="ListLabel 228"/>
    <w:rsid w:val="00AA293B"/>
  </w:style>
  <w:style w:type="character" w:customStyle="1" w:styleId="ListLabel229">
    <w:name w:val="ListLabel 229"/>
    <w:rsid w:val="00AA293B"/>
  </w:style>
  <w:style w:type="character" w:customStyle="1" w:styleId="ListLabel230">
    <w:name w:val="ListLabel 230"/>
    <w:rsid w:val="00AA293B"/>
  </w:style>
  <w:style w:type="character" w:customStyle="1" w:styleId="ListLabel231">
    <w:name w:val="ListLabel 231"/>
    <w:rsid w:val="00AA293B"/>
  </w:style>
  <w:style w:type="character" w:customStyle="1" w:styleId="ListLabel232">
    <w:name w:val="ListLabel 232"/>
    <w:rsid w:val="00AA293B"/>
  </w:style>
  <w:style w:type="character" w:customStyle="1" w:styleId="ListLabel233">
    <w:name w:val="ListLabel 233"/>
    <w:rsid w:val="00AA293B"/>
  </w:style>
  <w:style w:type="character" w:customStyle="1" w:styleId="ListLabel234">
    <w:name w:val="ListLabel 234"/>
    <w:rsid w:val="00AA293B"/>
  </w:style>
  <w:style w:type="character" w:customStyle="1" w:styleId="ListLabel235">
    <w:name w:val="ListLabel 235"/>
    <w:rsid w:val="00AA293B"/>
    <w:rPr>
      <w:sz w:val="20"/>
    </w:rPr>
  </w:style>
  <w:style w:type="character" w:customStyle="1" w:styleId="ListLabel236">
    <w:name w:val="ListLabel 236"/>
    <w:rsid w:val="00AA293B"/>
  </w:style>
  <w:style w:type="character" w:customStyle="1" w:styleId="ListLabel237">
    <w:name w:val="ListLabel 237"/>
    <w:rsid w:val="00AA293B"/>
  </w:style>
  <w:style w:type="character" w:customStyle="1" w:styleId="ListLabel238">
    <w:name w:val="ListLabel 238"/>
    <w:rsid w:val="00AA293B"/>
  </w:style>
  <w:style w:type="character" w:customStyle="1" w:styleId="ListLabel239">
    <w:name w:val="ListLabel 239"/>
    <w:rsid w:val="00AA293B"/>
  </w:style>
  <w:style w:type="character" w:customStyle="1" w:styleId="ListLabel240">
    <w:name w:val="ListLabel 240"/>
    <w:rsid w:val="00AA293B"/>
  </w:style>
  <w:style w:type="character" w:customStyle="1" w:styleId="ListLabel241">
    <w:name w:val="ListLabel 241"/>
    <w:rsid w:val="00AA293B"/>
  </w:style>
  <w:style w:type="character" w:customStyle="1" w:styleId="ListLabel242">
    <w:name w:val="ListLabel 242"/>
    <w:rsid w:val="00AA293B"/>
  </w:style>
  <w:style w:type="character" w:customStyle="1" w:styleId="ListLabel243">
    <w:name w:val="ListLabel 243"/>
    <w:rsid w:val="00AA293B"/>
  </w:style>
  <w:style w:type="character" w:customStyle="1" w:styleId="ListLabel244">
    <w:name w:val="ListLabel 244"/>
    <w:rsid w:val="00AA293B"/>
    <w:rPr>
      <w:sz w:val="20"/>
    </w:rPr>
  </w:style>
  <w:style w:type="character" w:customStyle="1" w:styleId="ListLabel245">
    <w:name w:val="ListLabel 245"/>
    <w:rsid w:val="00AA293B"/>
  </w:style>
  <w:style w:type="character" w:customStyle="1" w:styleId="ListLabel246">
    <w:name w:val="ListLabel 246"/>
    <w:rsid w:val="00AA293B"/>
  </w:style>
  <w:style w:type="character" w:customStyle="1" w:styleId="ListLabel247">
    <w:name w:val="ListLabel 247"/>
    <w:rsid w:val="00AA293B"/>
  </w:style>
  <w:style w:type="character" w:customStyle="1" w:styleId="ListLabel248">
    <w:name w:val="ListLabel 248"/>
    <w:rsid w:val="00AA293B"/>
  </w:style>
  <w:style w:type="character" w:customStyle="1" w:styleId="ListLabel249">
    <w:name w:val="ListLabel 249"/>
    <w:rsid w:val="00AA293B"/>
  </w:style>
  <w:style w:type="character" w:customStyle="1" w:styleId="ListLabel250">
    <w:name w:val="ListLabel 250"/>
    <w:rsid w:val="00AA293B"/>
  </w:style>
  <w:style w:type="character" w:customStyle="1" w:styleId="ListLabel251">
    <w:name w:val="ListLabel 251"/>
    <w:rsid w:val="00AA293B"/>
  </w:style>
  <w:style w:type="character" w:customStyle="1" w:styleId="ListLabel252">
    <w:name w:val="ListLabel 252"/>
    <w:rsid w:val="00AA293B"/>
  </w:style>
  <w:style w:type="character" w:customStyle="1" w:styleId="ListLabel253">
    <w:name w:val="ListLabel 253"/>
    <w:rsid w:val="00AA293B"/>
    <w:rPr>
      <w:sz w:val="20"/>
    </w:rPr>
  </w:style>
  <w:style w:type="character" w:customStyle="1" w:styleId="ListLabel254">
    <w:name w:val="ListLabel 254"/>
    <w:rsid w:val="00AA293B"/>
  </w:style>
  <w:style w:type="character" w:customStyle="1" w:styleId="ListLabel255">
    <w:name w:val="ListLabel 255"/>
    <w:rsid w:val="00AA293B"/>
  </w:style>
  <w:style w:type="character" w:customStyle="1" w:styleId="ListLabel256">
    <w:name w:val="ListLabel 256"/>
    <w:rsid w:val="00AA293B"/>
  </w:style>
  <w:style w:type="character" w:customStyle="1" w:styleId="ListLabel257">
    <w:name w:val="ListLabel 257"/>
    <w:rsid w:val="00AA293B"/>
  </w:style>
  <w:style w:type="character" w:customStyle="1" w:styleId="ListLabel258">
    <w:name w:val="ListLabel 258"/>
    <w:rsid w:val="00AA293B"/>
  </w:style>
  <w:style w:type="character" w:customStyle="1" w:styleId="ListLabel259">
    <w:name w:val="ListLabel 259"/>
    <w:rsid w:val="00AA293B"/>
  </w:style>
  <w:style w:type="character" w:customStyle="1" w:styleId="ListLabel260">
    <w:name w:val="ListLabel 260"/>
    <w:rsid w:val="00AA293B"/>
  </w:style>
  <w:style w:type="character" w:customStyle="1" w:styleId="ListLabel261">
    <w:name w:val="ListLabel 261"/>
    <w:rsid w:val="00AA293B"/>
  </w:style>
  <w:style w:type="character" w:customStyle="1" w:styleId="ListLabel262">
    <w:name w:val="ListLabel 262"/>
    <w:rsid w:val="00AA293B"/>
    <w:rPr>
      <w:sz w:val="20"/>
    </w:rPr>
  </w:style>
  <w:style w:type="character" w:customStyle="1" w:styleId="ListLabel263">
    <w:name w:val="ListLabel 263"/>
    <w:rsid w:val="00AA293B"/>
  </w:style>
  <w:style w:type="character" w:customStyle="1" w:styleId="ListLabel264">
    <w:name w:val="ListLabel 264"/>
    <w:rsid w:val="00AA293B"/>
  </w:style>
  <w:style w:type="character" w:customStyle="1" w:styleId="ListLabel265">
    <w:name w:val="ListLabel 265"/>
    <w:rsid w:val="00AA293B"/>
  </w:style>
  <w:style w:type="character" w:customStyle="1" w:styleId="ListLabel266">
    <w:name w:val="ListLabel 266"/>
    <w:rsid w:val="00AA293B"/>
  </w:style>
  <w:style w:type="character" w:customStyle="1" w:styleId="ListLabel267">
    <w:name w:val="ListLabel 267"/>
    <w:rsid w:val="00AA293B"/>
  </w:style>
  <w:style w:type="character" w:customStyle="1" w:styleId="ListLabel268">
    <w:name w:val="ListLabel 268"/>
    <w:rsid w:val="00AA293B"/>
  </w:style>
  <w:style w:type="character" w:customStyle="1" w:styleId="ListLabel269">
    <w:name w:val="ListLabel 269"/>
    <w:rsid w:val="00AA293B"/>
  </w:style>
  <w:style w:type="character" w:customStyle="1" w:styleId="ListLabel270">
    <w:name w:val="ListLabel 270"/>
    <w:rsid w:val="00AA293B"/>
  </w:style>
  <w:style w:type="character" w:customStyle="1" w:styleId="ListLabel271">
    <w:name w:val="ListLabel 271"/>
    <w:rsid w:val="00AA293B"/>
    <w:rPr>
      <w:sz w:val="20"/>
    </w:rPr>
  </w:style>
  <w:style w:type="character" w:customStyle="1" w:styleId="ListLabel272">
    <w:name w:val="ListLabel 272"/>
    <w:rsid w:val="00AA293B"/>
  </w:style>
  <w:style w:type="character" w:customStyle="1" w:styleId="ListLabel273">
    <w:name w:val="ListLabel 273"/>
    <w:rsid w:val="00AA293B"/>
  </w:style>
  <w:style w:type="character" w:customStyle="1" w:styleId="ListLabel274">
    <w:name w:val="ListLabel 274"/>
    <w:rsid w:val="00AA293B"/>
  </w:style>
  <w:style w:type="character" w:customStyle="1" w:styleId="ListLabel275">
    <w:name w:val="ListLabel 275"/>
    <w:rsid w:val="00AA293B"/>
  </w:style>
  <w:style w:type="character" w:customStyle="1" w:styleId="ListLabel276">
    <w:name w:val="ListLabel 276"/>
    <w:rsid w:val="00AA293B"/>
  </w:style>
  <w:style w:type="character" w:customStyle="1" w:styleId="ListLabel277">
    <w:name w:val="ListLabel 277"/>
    <w:rsid w:val="00AA293B"/>
  </w:style>
  <w:style w:type="character" w:customStyle="1" w:styleId="ListLabel278">
    <w:name w:val="ListLabel 278"/>
    <w:rsid w:val="00AA293B"/>
  </w:style>
  <w:style w:type="character" w:customStyle="1" w:styleId="ListLabel279">
    <w:name w:val="ListLabel 279"/>
    <w:rsid w:val="00AA293B"/>
  </w:style>
  <w:style w:type="character" w:customStyle="1" w:styleId="ListLabel280">
    <w:name w:val="ListLabel 280"/>
    <w:rsid w:val="00AA293B"/>
    <w:rPr>
      <w:sz w:val="20"/>
    </w:rPr>
  </w:style>
  <w:style w:type="character" w:customStyle="1" w:styleId="ListLabel281">
    <w:name w:val="ListLabel 281"/>
    <w:rsid w:val="00AA293B"/>
  </w:style>
  <w:style w:type="character" w:customStyle="1" w:styleId="ListLabel282">
    <w:name w:val="ListLabel 282"/>
    <w:rsid w:val="00AA293B"/>
  </w:style>
  <w:style w:type="character" w:customStyle="1" w:styleId="ListLabel283">
    <w:name w:val="ListLabel 283"/>
    <w:rsid w:val="00AA293B"/>
  </w:style>
  <w:style w:type="character" w:customStyle="1" w:styleId="ListLabel284">
    <w:name w:val="ListLabel 284"/>
    <w:rsid w:val="00AA293B"/>
  </w:style>
  <w:style w:type="character" w:customStyle="1" w:styleId="ListLabel285">
    <w:name w:val="ListLabel 285"/>
    <w:rsid w:val="00AA293B"/>
  </w:style>
  <w:style w:type="character" w:customStyle="1" w:styleId="ListLabel286">
    <w:name w:val="ListLabel 286"/>
    <w:rsid w:val="00AA293B"/>
  </w:style>
  <w:style w:type="character" w:customStyle="1" w:styleId="ListLabel287">
    <w:name w:val="ListLabel 287"/>
    <w:rsid w:val="00AA293B"/>
  </w:style>
  <w:style w:type="character" w:customStyle="1" w:styleId="ListLabel288">
    <w:name w:val="ListLabel 288"/>
    <w:rsid w:val="00AA293B"/>
  </w:style>
  <w:style w:type="character" w:customStyle="1" w:styleId="ListLabel289">
    <w:name w:val="ListLabel 289"/>
    <w:rsid w:val="00AA293B"/>
    <w:rPr>
      <w:b/>
      <w:color w:val="00000A"/>
      <w:sz w:val="20"/>
    </w:rPr>
  </w:style>
  <w:style w:type="character" w:customStyle="1" w:styleId="ListLabel290">
    <w:name w:val="ListLabel 290"/>
    <w:rsid w:val="00AA293B"/>
  </w:style>
  <w:style w:type="character" w:customStyle="1" w:styleId="ListLabel291">
    <w:name w:val="ListLabel 291"/>
    <w:rsid w:val="00AA293B"/>
  </w:style>
  <w:style w:type="character" w:customStyle="1" w:styleId="ListLabel292">
    <w:name w:val="ListLabel 292"/>
    <w:rsid w:val="00AA293B"/>
  </w:style>
  <w:style w:type="character" w:customStyle="1" w:styleId="ListLabel293">
    <w:name w:val="ListLabel 293"/>
    <w:rsid w:val="00AA293B"/>
  </w:style>
  <w:style w:type="character" w:customStyle="1" w:styleId="ListLabel294">
    <w:name w:val="ListLabel 294"/>
    <w:rsid w:val="00AA293B"/>
  </w:style>
  <w:style w:type="character" w:customStyle="1" w:styleId="ListLabel295">
    <w:name w:val="ListLabel 295"/>
    <w:rsid w:val="00AA293B"/>
  </w:style>
  <w:style w:type="character" w:customStyle="1" w:styleId="ListLabel296">
    <w:name w:val="ListLabel 296"/>
    <w:rsid w:val="00AA293B"/>
  </w:style>
  <w:style w:type="character" w:customStyle="1" w:styleId="ListLabel297">
    <w:name w:val="ListLabel 297"/>
    <w:rsid w:val="00AA293B"/>
  </w:style>
  <w:style w:type="character" w:customStyle="1" w:styleId="ListLabel298">
    <w:name w:val="ListLabel 298"/>
    <w:rsid w:val="00AA293B"/>
    <w:rPr>
      <w:b/>
      <w:color w:val="00000A"/>
      <w:sz w:val="20"/>
    </w:rPr>
  </w:style>
  <w:style w:type="character" w:customStyle="1" w:styleId="Bullets">
    <w:name w:val="Bullets"/>
    <w:rsid w:val="00AA293B"/>
    <w:rPr>
      <w:rFonts w:ascii="OpenSymbol" w:hAnsi="OpenSymbol"/>
    </w:rPr>
  </w:style>
  <w:style w:type="character" w:customStyle="1" w:styleId="StrongEmphasis">
    <w:name w:val="Strong Emphasis"/>
    <w:rsid w:val="00AA293B"/>
    <w:rPr>
      <w:b/>
    </w:rPr>
  </w:style>
  <w:style w:type="character" w:customStyle="1" w:styleId="ListLabel299">
    <w:name w:val="ListLabel 299"/>
    <w:rsid w:val="00AA293B"/>
    <w:rPr>
      <w:sz w:val="20"/>
    </w:rPr>
  </w:style>
  <w:style w:type="character" w:customStyle="1" w:styleId="ListLabel300">
    <w:name w:val="ListLabel 300"/>
    <w:rsid w:val="00AA293B"/>
  </w:style>
  <w:style w:type="character" w:customStyle="1" w:styleId="ListLabel301">
    <w:name w:val="ListLabel 301"/>
    <w:rsid w:val="00AA293B"/>
  </w:style>
  <w:style w:type="character" w:customStyle="1" w:styleId="ListLabel302">
    <w:name w:val="ListLabel 302"/>
    <w:rsid w:val="00AA293B"/>
  </w:style>
  <w:style w:type="character" w:customStyle="1" w:styleId="ListLabel303">
    <w:name w:val="ListLabel 303"/>
    <w:rsid w:val="00AA293B"/>
  </w:style>
  <w:style w:type="character" w:customStyle="1" w:styleId="ListLabel304">
    <w:name w:val="ListLabel 304"/>
    <w:rsid w:val="00AA293B"/>
  </w:style>
  <w:style w:type="character" w:customStyle="1" w:styleId="ListLabel305">
    <w:name w:val="ListLabel 305"/>
    <w:rsid w:val="00AA293B"/>
  </w:style>
  <w:style w:type="character" w:customStyle="1" w:styleId="ListLabel306">
    <w:name w:val="ListLabel 306"/>
    <w:rsid w:val="00AA293B"/>
  </w:style>
  <w:style w:type="character" w:customStyle="1" w:styleId="ListLabel307">
    <w:name w:val="ListLabel 307"/>
    <w:rsid w:val="00AA293B"/>
  </w:style>
  <w:style w:type="character" w:customStyle="1" w:styleId="ListLabel308">
    <w:name w:val="ListLabel 308"/>
    <w:rsid w:val="00AA293B"/>
    <w:rPr>
      <w:sz w:val="20"/>
    </w:rPr>
  </w:style>
  <w:style w:type="character" w:customStyle="1" w:styleId="ListLabel309">
    <w:name w:val="ListLabel 309"/>
    <w:rsid w:val="00AA293B"/>
    <w:rPr>
      <w:sz w:val="20"/>
    </w:rPr>
  </w:style>
  <w:style w:type="character" w:customStyle="1" w:styleId="ListLabel310">
    <w:name w:val="ListLabel 310"/>
    <w:rsid w:val="00AA293B"/>
  </w:style>
  <w:style w:type="character" w:customStyle="1" w:styleId="ListLabel311">
    <w:name w:val="ListLabel 311"/>
    <w:rsid w:val="00AA293B"/>
  </w:style>
  <w:style w:type="character" w:customStyle="1" w:styleId="ListLabel312">
    <w:name w:val="ListLabel 312"/>
    <w:rsid w:val="00AA293B"/>
  </w:style>
  <w:style w:type="character" w:customStyle="1" w:styleId="ListLabel313">
    <w:name w:val="ListLabel 313"/>
    <w:rsid w:val="00AA293B"/>
  </w:style>
  <w:style w:type="character" w:customStyle="1" w:styleId="ListLabel314">
    <w:name w:val="ListLabel 314"/>
    <w:rsid w:val="00AA293B"/>
  </w:style>
  <w:style w:type="character" w:customStyle="1" w:styleId="ListLabel315">
    <w:name w:val="ListLabel 315"/>
    <w:rsid w:val="00AA293B"/>
  </w:style>
  <w:style w:type="character" w:customStyle="1" w:styleId="ListLabel316">
    <w:name w:val="ListLabel 316"/>
    <w:rsid w:val="00AA293B"/>
  </w:style>
  <w:style w:type="character" w:customStyle="1" w:styleId="ListLabel317">
    <w:name w:val="ListLabel 317"/>
    <w:rsid w:val="00AA293B"/>
  </w:style>
  <w:style w:type="character" w:customStyle="1" w:styleId="ListLabel318">
    <w:name w:val="ListLabel 318"/>
    <w:rsid w:val="00AA293B"/>
    <w:rPr>
      <w:sz w:val="20"/>
    </w:rPr>
  </w:style>
  <w:style w:type="character" w:customStyle="1" w:styleId="ListLabel319">
    <w:name w:val="ListLabel 319"/>
    <w:rsid w:val="00AA293B"/>
  </w:style>
  <w:style w:type="character" w:customStyle="1" w:styleId="ListLabel320">
    <w:name w:val="ListLabel 320"/>
    <w:rsid w:val="00AA293B"/>
  </w:style>
  <w:style w:type="character" w:customStyle="1" w:styleId="ListLabel321">
    <w:name w:val="ListLabel 321"/>
    <w:rsid w:val="00AA293B"/>
  </w:style>
  <w:style w:type="character" w:customStyle="1" w:styleId="ListLabel322">
    <w:name w:val="ListLabel 322"/>
    <w:rsid w:val="00AA293B"/>
  </w:style>
  <w:style w:type="character" w:customStyle="1" w:styleId="ListLabel323">
    <w:name w:val="ListLabel 323"/>
    <w:rsid w:val="00AA293B"/>
  </w:style>
  <w:style w:type="character" w:customStyle="1" w:styleId="ListLabel324">
    <w:name w:val="ListLabel 324"/>
    <w:rsid w:val="00AA293B"/>
  </w:style>
  <w:style w:type="character" w:customStyle="1" w:styleId="ListLabel325">
    <w:name w:val="ListLabel 325"/>
    <w:rsid w:val="00AA293B"/>
  </w:style>
  <w:style w:type="character" w:customStyle="1" w:styleId="ListLabel326">
    <w:name w:val="ListLabel 326"/>
    <w:rsid w:val="00AA293B"/>
  </w:style>
  <w:style w:type="character" w:customStyle="1" w:styleId="ListLabel327">
    <w:name w:val="ListLabel 327"/>
    <w:rsid w:val="00AA293B"/>
    <w:rPr>
      <w:b/>
      <w:sz w:val="20"/>
    </w:rPr>
  </w:style>
  <w:style w:type="character" w:customStyle="1" w:styleId="ListLabel328">
    <w:name w:val="ListLabel 328"/>
    <w:rsid w:val="00AA293B"/>
  </w:style>
  <w:style w:type="character" w:customStyle="1" w:styleId="ListLabel329">
    <w:name w:val="ListLabel 329"/>
    <w:rsid w:val="00AA293B"/>
  </w:style>
  <w:style w:type="character" w:customStyle="1" w:styleId="ListLabel330">
    <w:name w:val="ListLabel 330"/>
    <w:rsid w:val="00AA293B"/>
  </w:style>
  <w:style w:type="character" w:customStyle="1" w:styleId="ListLabel331">
    <w:name w:val="ListLabel 331"/>
    <w:rsid w:val="00AA293B"/>
  </w:style>
  <w:style w:type="character" w:customStyle="1" w:styleId="ListLabel332">
    <w:name w:val="ListLabel 332"/>
    <w:rsid w:val="00AA293B"/>
  </w:style>
  <w:style w:type="character" w:customStyle="1" w:styleId="ListLabel333">
    <w:name w:val="ListLabel 333"/>
    <w:rsid w:val="00AA293B"/>
  </w:style>
  <w:style w:type="character" w:customStyle="1" w:styleId="ListLabel334">
    <w:name w:val="ListLabel 334"/>
    <w:rsid w:val="00AA293B"/>
  </w:style>
  <w:style w:type="character" w:customStyle="1" w:styleId="ListLabel335">
    <w:name w:val="ListLabel 335"/>
    <w:rsid w:val="00AA293B"/>
  </w:style>
  <w:style w:type="character" w:customStyle="1" w:styleId="ListLabel336">
    <w:name w:val="ListLabel 336"/>
    <w:rsid w:val="00AA293B"/>
    <w:rPr>
      <w:sz w:val="20"/>
    </w:rPr>
  </w:style>
  <w:style w:type="character" w:customStyle="1" w:styleId="ListLabel337">
    <w:name w:val="ListLabel 337"/>
    <w:rsid w:val="00AA293B"/>
  </w:style>
  <w:style w:type="character" w:customStyle="1" w:styleId="ListLabel338">
    <w:name w:val="ListLabel 338"/>
    <w:rsid w:val="00AA293B"/>
  </w:style>
  <w:style w:type="character" w:customStyle="1" w:styleId="ListLabel339">
    <w:name w:val="ListLabel 339"/>
    <w:rsid w:val="00AA293B"/>
  </w:style>
  <w:style w:type="character" w:customStyle="1" w:styleId="ListLabel340">
    <w:name w:val="ListLabel 340"/>
    <w:rsid w:val="00AA293B"/>
  </w:style>
  <w:style w:type="character" w:customStyle="1" w:styleId="ListLabel341">
    <w:name w:val="ListLabel 341"/>
    <w:rsid w:val="00AA293B"/>
  </w:style>
  <w:style w:type="character" w:customStyle="1" w:styleId="ListLabel342">
    <w:name w:val="ListLabel 342"/>
    <w:rsid w:val="00AA293B"/>
  </w:style>
  <w:style w:type="character" w:customStyle="1" w:styleId="ListLabel343">
    <w:name w:val="ListLabel 343"/>
    <w:rsid w:val="00AA293B"/>
  </w:style>
  <w:style w:type="character" w:customStyle="1" w:styleId="ListLabel344">
    <w:name w:val="ListLabel 344"/>
    <w:rsid w:val="00AA293B"/>
  </w:style>
  <w:style w:type="character" w:customStyle="1" w:styleId="ListLabel345">
    <w:name w:val="ListLabel 345"/>
    <w:rsid w:val="00AA293B"/>
    <w:rPr>
      <w:sz w:val="20"/>
    </w:rPr>
  </w:style>
  <w:style w:type="character" w:customStyle="1" w:styleId="ListLabel346">
    <w:name w:val="ListLabel 346"/>
    <w:rsid w:val="00AA293B"/>
  </w:style>
  <w:style w:type="character" w:customStyle="1" w:styleId="ListLabel347">
    <w:name w:val="ListLabel 347"/>
    <w:rsid w:val="00AA293B"/>
  </w:style>
  <w:style w:type="character" w:customStyle="1" w:styleId="ListLabel348">
    <w:name w:val="ListLabel 348"/>
    <w:rsid w:val="00AA293B"/>
  </w:style>
  <w:style w:type="character" w:customStyle="1" w:styleId="ListLabel349">
    <w:name w:val="ListLabel 349"/>
    <w:rsid w:val="00AA293B"/>
  </w:style>
  <w:style w:type="character" w:customStyle="1" w:styleId="ListLabel350">
    <w:name w:val="ListLabel 350"/>
    <w:rsid w:val="00AA293B"/>
  </w:style>
  <w:style w:type="character" w:customStyle="1" w:styleId="ListLabel351">
    <w:name w:val="ListLabel 351"/>
    <w:rsid w:val="00AA293B"/>
  </w:style>
  <w:style w:type="character" w:customStyle="1" w:styleId="ListLabel352">
    <w:name w:val="ListLabel 352"/>
    <w:rsid w:val="00AA293B"/>
  </w:style>
  <w:style w:type="character" w:customStyle="1" w:styleId="ListLabel353">
    <w:name w:val="ListLabel 353"/>
    <w:rsid w:val="00AA293B"/>
  </w:style>
  <w:style w:type="character" w:customStyle="1" w:styleId="ListLabel354">
    <w:name w:val="ListLabel 354"/>
    <w:rsid w:val="00AA293B"/>
    <w:rPr>
      <w:sz w:val="20"/>
    </w:rPr>
  </w:style>
  <w:style w:type="character" w:customStyle="1" w:styleId="ListLabel355">
    <w:name w:val="ListLabel 355"/>
    <w:rsid w:val="00AA293B"/>
  </w:style>
  <w:style w:type="character" w:customStyle="1" w:styleId="ListLabel356">
    <w:name w:val="ListLabel 356"/>
    <w:rsid w:val="00AA293B"/>
  </w:style>
  <w:style w:type="character" w:customStyle="1" w:styleId="ListLabel357">
    <w:name w:val="ListLabel 357"/>
    <w:rsid w:val="00AA293B"/>
  </w:style>
  <w:style w:type="character" w:customStyle="1" w:styleId="ListLabel358">
    <w:name w:val="ListLabel 358"/>
    <w:rsid w:val="00AA293B"/>
  </w:style>
  <w:style w:type="character" w:customStyle="1" w:styleId="ListLabel359">
    <w:name w:val="ListLabel 359"/>
    <w:rsid w:val="00AA293B"/>
  </w:style>
  <w:style w:type="character" w:customStyle="1" w:styleId="ListLabel360">
    <w:name w:val="ListLabel 360"/>
    <w:rsid w:val="00AA293B"/>
  </w:style>
  <w:style w:type="character" w:customStyle="1" w:styleId="ListLabel361">
    <w:name w:val="ListLabel 361"/>
    <w:rsid w:val="00AA293B"/>
  </w:style>
  <w:style w:type="character" w:customStyle="1" w:styleId="ListLabel362">
    <w:name w:val="ListLabel 362"/>
    <w:rsid w:val="00AA293B"/>
  </w:style>
  <w:style w:type="character" w:customStyle="1" w:styleId="ListLabel363">
    <w:name w:val="ListLabel 363"/>
    <w:rsid w:val="00AA293B"/>
    <w:rPr>
      <w:sz w:val="20"/>
    </w:rPr>
  </w:style>
  <w:style w:type="character" w:customStyle="1" w:styleId="ListLabel364">
    <w:name w:val="ListLabel 364"/>
    <w:rsid w:val="00AA293B"/>
  </w:style>
  <w:style w:type="character" w:customStyle="1" w:styleId="ListLabel365">
    <w:name w:val="ListLabel 365"/>
    <w:rsid w:val="00AA293B"/>
  </w:style>
  <w:style w:type="character" w:customStyle="1" w:styleId="ListLabel366">
    <w:name w:val="ListLabel 366"/>
    <w:rsid w:val="00AA293B"/>
  </w:style>
  <w:style w:type="character" w:customStyle="1" w:styleId="ListLabel367">
    <w:name w:val="ListLabel 367"/>
    <w:rsid w:val="00AA293B"/>
  </w:style>
  <w:style w:type="character" w:customStyle="1" w:styleId="ListLabel368">
    <w:name w:val="ListLabel 368"/>
    <w:rsid w:val="00AA293B"/>
  </w:style>
  <w:style w:type="character" w:customStyle="1" w:styleId="ListLabel369">
    <w:name w:val="ListLabel 369"/>
    <w:rsid w:val="00AA293B"/>
  </w:style>
  <w:style w:type="character" w:customStyle="1" w:styleId="ListLabel370">
    <w:name w:val="ListLabel 370"/>
    <w:rsid w:val="00AA293B"/>
  </w:style>
  <w:style w:type="character" w:customStyle="1" w:styleId="ListLabel371">
    <w:name w:val="ListLabel 371"/>
    <w:rsid w:val="00AA293B"/>
  </w:style>
  <w:style w:type="character" w:customStyle="1" w:styleId="ListLabel372">
    <w:name w:val="ListLabel 372"/>
    <w:rsid w:val="00AA293B"/>
    <w:rPr>
      <w:sz w:val="20"/>
    </w:rPr>
  </w:style>
  <w:style w:type="character" w:customStyle="1" w:styleId="ListLabel373">
    <w:name w:val="ListLabel 373"/>
    <w:rsid w:val="00AA293B"/>
  </w:style>
  <w:style w:type="character" w:customStyle="1" w:styleId="ListLabel374">
    <w:name w:val="ListLabel 374"/>
    <w:rsid w:val="00AA293B"/>
  </w:style>
  <w:style w:type="character" w:customStyle="1" w:styleId="ListLabel375">
    <w:name w:val="ListLabel 375"/>
    <w:rsid w:val="00AA293B"/>
  </w:style>
  <w:style w:type="character" w:customStyle="1" w:styleId="ListLabel376">
    <w:name w:val="ListLabel 376"/>
    <w:rsid w:val="00AA293B"/>
  </w:style>
  <w:style w:type="character" w:customStyle="1" w:styleId="ListLabel377">
    <w:name w:val="ListLabel 377"/>
    <w:rsid w:val="00AA293B"/>
  </w:style>
  <w:style w:type="character" w:customStyle="1" w:styleId="ListLabel378">
    <w:name w:val="ListLabel 378"/>
    <w:rsid w:val="00AA293B"/>
  </w:style>
  <w:style w:type="character" w:customStyle="1" w:styleId="ListLabel379">
    <w:name w:val="ListLabel 379"/>
    <w:rsid w:val="00AA293B"/>
  </w:style>
  <w:style w:type="character" w:customStyle="1" w:styleId="ListLabel380">
    <w:name w:val="ListLabel 380"/>
    <w:rsid w:val="00AA293B"/>
  </w:style>
  <w:style w:type="character" w:customStyle="1" w:styleId="ListLabel381">
    <w:name w:val="ListLabel 381"/>
    <w:rsid w:val="00AA293B"/>
    <w:rPr>
      <w:b/>
      <w:color w:val="00000A"/>
      <w:sz w:val="20"/>
    </w:rPr>
  </w:style>
  <w:style w:type="character" w:customStyle="1" w:styleId="ListLabel382">
    <w:name w:val="ListLabel 382"/>
    <w:rsid w:val="00AA293B"/>
  </w:style>
  <w:style w:type="character" w:customStyle="1" w:styleId="ListLabel383">
    <w:name w:val="ListLabel 383"/>
    <w:rsid w:val="00AA293B"/>
  </w:style>
  <w:style w:type="character" w:customStyle="1" w:styleId="ListLabel384">
    <w:name w:val="ListLabel 384"/>
    <w:rsid w:val="00AA293B"/>
  </w:style>
  <w:style w:type="character" w:customStyle="1" w:styleId="ListLabel385">
    <w:name w:val="ListLabel 385"/>
    <w:rsid w:val="00AA293B"/>
  </w:style>
  <w:style w:type="character" w:customStyle="1" w:styleId="ListLabel386">
    <w:name w:val="ListLabel 386"/>
    <w:rsid w:val="00AA293B"/>
  </w:style>
  <w:style w:type="character" w:customStyle="1" w:styleId="ListLabel387">
    <w:name w:val="ListLabel 387"/>
    <w:rsid w:val="00AA293B"/>
  </w:style>
  <w:style w:type="character" w:customStyle="1" w:styleId="ListLabel388">
    <w:name w:val="ListLabel 388"/>
    <w:rsid w:val="00AA293B"/>
  </w:style>
  <w:style w:type="character" w:customStyle="1" w:styleId="ListLabel389">
    <w:name w:val="ListLabel 389"/>
    <w:rsid w:val="00AA293B"/>
  </w:style>
  <w:style w:type="character" w:customStyle="1" w:styleId="ListLabel390">
    <w:name w:val="ListLabel 390"/>
    <w:rsid w:val="00AA293B"/>
    <w:rPr>
      <w:b/>
      <w:color w:val="00000A"/>
      <w:sz w:val="20"/>
    </w:rPr>
  </w:style>
  <w:style w:type="character" w:customStyle="1" w:styleId="ListLabel391">
    <w:name w:val="ListLabel 391"/>
    <w:rsid w:val="00AA293B"/>
  </w:style>
  <w:style w:type="character" w:customStyle="1" w:styleId="ListLabel392">
    <w:name w:val="ListLabel 392"/>
    <w:rsid w:val="00AA293B"/>
  </w:style>
  <w:style w:type="character" w:customStyle="1" w:styleId="ListLabel393">
    <w:name w:val="ListLabel 393"/>
    <w:rsid w:val="00AA293B"/>
  </w:style>
  <w:style w:type="character" w:customStyle="1" w:styleId="ListLabel394">
    <w:name w:val="ListLabel 394"/>
    <w:rsid w:val="00AA293B"/>
  </w:style>
  <w:style w:type="character" w:customStyle="1" w:styleId="ListLabel395">
    <w:name w:val="ListLabel 395"/>
    <w:rsid w:val="00AA293B"/>
  </w:style>
  <w:style w:type="character" w:customStyle="1" w:styleId="ListLabel396">
    <w:name w:val="ListLabel 396"/>
    <w:rsid w:val="00AA293B"/>
  </w:style>
  <w:style w:type="character" w:customStyle="1" w:styleId="ListLabel397">
    <w:name w:val="ListLabel 397"/>
    <w:rsid w:val="00AA293B"/>
  </w:style>
  <w:style w:type="character" w:customStyle="1" w:styleId="ListLabel398">
    <w:name w:val="ListLabel 398"/>
    <w:rsid w:val="00AA293B"/>
  </w:style>
  <w:style w:type="paragraph" w:customStyle="1" w:styleId="Caption1">
    <w:name w:val="Caption1"/>
    <w:basedOn w:val="a3"/>
    <w:rsid w:val="00AA293B"/>
    <w:pPr>
      <w:suppressLineNumbers/>
      <w:spacing w:before="120" w:after="120"/>
    </w:pPr>
    <w:rPr>
      <w:rFonts w:cs="FreeSans"/>
      <w:i/>
      <w:iCs/>
      <w:color w:val="00000A"/>
    </w:rPr>
  </w:style>
  <w:style w:type="paragraph" w:customStyle="1" w:styleId="Footer1">
    <w:name w:val="Footer1"/>
    <w:basedOn w:val="a3"/>
    <w:rsid w:val="00AA293B"/>
    <w:pPr>
      <w:tabs>
        <w:tab w:val="center" w:pos="4677"/>
        <w:tab w:val="right" w:pos="9355"/>
      </w:tabs>
    </w:pPr>
    <w:rPr>
      <w:color w:val="00000A"/>
    </w:rPr>
  </w:style>
  <w:style w:type="paragraph" w:customStyle="1" w:styleId="Header2">
    <w:name w:val="Header2"/>
    <w:basedOn w:val="a3"/>
    <w:rsid w:val="00AA293B"/>
    <w:pPr>
      <w:tabs>
        <w:tab w:val="center" w:pos="4677"/>
        <w:tab w:val="right" w:pos="9355"/>
      </w:tabs>
    </w:pPr>
    <w:rPr>
      <w:color w:val="00000A"/>
    </w:rPr>
  </w:style>
  <w:style w:type="paragraph" w:customStyle="1" w:styleId="TOC11">
    <w:name w:val="TOC 11"/>
    <w:basedOn w:val="a3"/>
    <w:rsid w:val="00AA293B"/>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A293B"/>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A293B"/>
    <w:pPr>
      <w:ind w:left="238"/>
    </w:pPr>
    <w:rPr>
      <w:color w:val="00000A"/>
    </w:rPr>
  </w:style>
  <w:style w:type="paragraph" w:customStyle="1" w:styleId="1fffffffc">
    <w:name w:val="ͮ𬠫1"/>
    <w:rsid w:val="00AA293B"/>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A293B"/>
    <w:pPr>
      <w:ind w:left="480"/>
    </w:pPr>
    <w:rPr>
      <w:color w:val="00000A"/>
    </w:rPr>
  </w:style>
  <w:style w:type="paragraph" w:customStyle="1" w:styleId="TOC41">
    <w:name w:val="TOC 41"/>
    <w:basedOn w:val="a3"/>
    <w:rsid w:val="00AA293B"/>
    <w:pPr>
      <w:widowControl w:val="0"/>
      <w:tabs>
        <w:tab w:val="left" w:pos="502"/>
        <w:tab w:val="left" w:pos="3330"/>
      </w:tabs>
      <w:ind w:left="502" w:hanging="720"/>
    </w:pPr>
    <w:rPr>
      <w:color w:val="00000A"/>
    </w:rPr>
  </w:style>
  <w:style w:type="paragraph" w:customStyle="1" w:styleId="TOC51">
    <w:name w:val="TOC 51"/>
    <w:basedOn w:val="a3"/>
    <w:rsid w:val="00AA293B"/>
    <w:pPr>
      <w:spacing w:after="100" w:line="276" w:lineRule="auto"/>
      <w:ind w:left="880"/>
    </w:pPr>
    <w:rPr>
      <w:rFonts w:ascii="Calibri" w:hAnsi="Calibri"/>
      <w:color w:val="00000A"/>
      <w:sz w:val="22"/>
      <w:szCs w:val="22"/>
    </w:rPr>
  </w:style>
  <w:style w:type="paragraph" w:customStyle="1" w:styleId="TOC61">
    <w:name w:val="TOC 61"/>
    <w:basedOn w:val="a3"/>
    <w:rsid w:val="00AA293B"/>
    <w:pPr>
      <w:spacing w:after="100" w:line="276" w:lineRule="auto"/>
      <w:ind w:left="1100"/>
    </w:pPr>
    <w:rPr>
      <w:rFonts w:ascii="Calibri" w:hAnsi="Calibri"/>
      <w:color w:val="00000A"/>
      <w:sz w:val="22"/>
      <w:szCs w:val="22"/>
    </w:rPr>
  </w:style>
  <w:style w:type="paragraph" w:customStyle="1" w:styleId="TOC71">
    <w:name w:val="TOC 71"/>
    <w:basedOn w:val="a3"/>
    <w:rsid w:val="00AA293B"/>
    <w:pPr>
      <w:spacing w:after="100" w:line="276" w:lineRule="auto"/>
      <w:ind w:left="1320"/>
    </w:pPr>
    <w:rPr>
      <w:rFonts w:ascii="Calibri" w:hAnsi="Calibri"/>
      <w:color w:val="00000A"/>
      <w:sz w:val="22"/>
      <w:szCs w:val="22"/>
    </w:rPr>
  </w:style>
  <w:style w:type="paragraph" w:customStyle="1" w:styleId="TOC81">
    <w:name w:val="TOC 81"/>
    <w:basedOn w:val="a3"/>
    <w:rsid w:val="00AA293B"/>
    <w:pPr>
      <w:spacing w:after="100" w:line="276" w:lineRule="auto"/>
      <w:ind w:left="1540"/>
    </w:pPr>
    <w:rPr>
      <w:rFonts w:ascii="Calibri" w:hAnsi="Calibri"/>
      <w:color w:val="00000A"/>
      <w:sz w:val="22"/>
      <w:szCs w:val="22"/>
    </w:rPr>
  </w:style>
  <w:style w:type="paragraph" w:customStyle="1" w:styleId="TOC91">
    <w:name w:val="TOC 91"/>
    <w:basedOn w:val="a3"/>
    <w:rsid w:val="00AA293B"/>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A293B"/>
    <w:rPr>
      <w:color w:val="00000A"/>
    </w:rPr>
  </w:style>
  <w:style w:type="paragraph" w:customStyle="1" w:styleId="9b">
    <w:name w:val="Стиль9"/>
    <w:rsid w:val="00AA29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A293B"/>
    <w:rPr>
      <w:sz w:val="16"/>
    </w:rPr>
  </w:style>
  <w:style w:type="paragraph" w:customStyle="1" w:styleId="7f0">
    <w:name w:val="Знак7"/>
    <w:basedOn w:val="a3"/>
    <w:rsid w:val="00AA293B"/>
    <w:pPr>
      <w:spacing w:after="160" w:line="240" w:lineRule="exact"/>
    </w:pPr>
    <w:rPr>
      <w:rFonts w:ascii="Verdana" w:hAnsi="Verdana"/>
      <w:sz w:val="20"/>
      <w:szCs w:val="20"/>
      <w:lang w:val="en-US" w:eastAsia="en-US"/>
    </w:rPr>
  </w:style>
  <w:style w:type="character" w:customStyle="1" w:styleId="6230">
    <w:name w:val="Знак Знак623"/>
    <w:rsid w:val="00AA293B"/>
    <w:rPr>
      <w:rFonts w:ascii="Cambria" w:hAnsi="Cambria"/>
      <w:b/>
      <w:kern w:val="1"/>
      <w:sz w:val="32"/>
      <w:lang w:val="ru-RU" w:eastAsia="ar-SA" w:bidi="ar-SA"/>
    </w:rPr>
  </w:style>
  <w:style w:type="paragraph" w:customStyle="1" w:styleId="TOCHeading1">
    <w:name w:val="TOC Heading1"/>
    <w:basedOn w:val="11"/>
    <w:next w:val="a3"/>
    <w:rsid w:val="00AA293B"/>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A293B"/>
    <w:rPr>
      <w:i/>
      <w:color w:val="000000"/>
      <w:sz w:val="24"/>
    </w:rPr>
  </w:style>
  <w:style w:type="character" w:customStyle="1" w:styleId="IntenseQuoteChar5">
    <w:name w:val="Intense Quote Char5"/>
    <w:locked/>
    <w:rsid w:val="00AA293B"/>
    <w:rPr>
      <w:b/>
      <w:i/>
      <w:color w:val="4F81BD"/>
      <w:sz w:val="24"/>
    </w:rPr>
  </w:style>
  <w:style w:type="paragraph" w:customStyle="1" w:styleId="11ff0">
    <w:name w:val="Знак Знак Знак Знак Знак Знак Знак Знак Знак Знак Знак Знак Знак11"/>
    <w:basedOn w:val="a3"/>
    <w:rsid w:val="00AA293B"/>
    <w:pPr>
      <w:spacing w:after="160" w:line="240" w:lineRule="exact"/>
    </w:pPr>
    <w:rPr>
      <w:rFonts w:ascii="Verdana" w:hAnsi="Verdana"/>
      <w:lang w:val="en-US" w:eastAsia="en-US"/>
    </w:rPr>
  </w:style>
  <w:style w:type="paragraph" w:customStyle="1" w:styleId="BodyText221">
    <w:name w:val="Body Text 221"/>
    <w:basedOn w:val="a3"/>
    <w:rsid w:val="00AA293B"/>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A293B"/>
    <w:pPr>
      <w:suppressAutoHyphens/>
      <w:ind w:firstLine="454"/>
    </w:pPr>
    <w:rPr>
      <w:b/>
      <w:caps/>
      <w:lang w:eastAsia="zh-CN"/>
    </w:rPr>
  </w:style>
  <w:style w:type="paragraph" w:customStyle="1" w:styleId="Heading212">
    <w:name w:val="Heading 212"/>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A293B"/>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A293B"/>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A293B"/>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A293B"/>
    <w:rPr>
      <w:rFonts w:ascii="Cambria" w:hAnsi="Cambria"/>
      <w:b/>
      <w:i/>
      <w:sz w:val="28"/>
    </w:rPr>
  </w:style>
  <w:style w:type="character" w:customStyle="1" w:styleId="7110">
    <w:name w:val="Знак Знак711"/>
    <w:rsid w:val="00AA293B"/>
    <w:rPr>
      <w:sz w:val="16"/>
      <w:lang w:val="ru-RU" w:eastAsia="ru-RU"/>
    </w:rPr>
  </w:style>
  <w:style w:type="character" w:customStyle="1" w:styleId="1890">
    <w:name w:val="Знак Знак189"/>
    <w:rsid w:val="00AA293B"/>
    <w:rPr>
      <w:rFonts w:ascii="Courier New" w:hAnsi="Courier New"/>
    </w:rPr>
  </w:style>
  <w:style w:type="character" w:customStyle="1" w:styleId="931">
    <w:name w:val="Знак Знак93"/>
    <w:locked/>
    <w:rsid w:val="00AA293B"/>
    <w:rPr>
      <w:rFonts w:ascii="Tahoma" w:hAnsi="Tahoma"/>
      <w:lang w:val="ru-RU" w:eastAsia="ru-RU"/>
    </w:rPr>
  </w:style>
  <w:style w:type="character" w:customStyle="1" w:styleId="1330">
    <w:name w:val="Знак Знак133"/>
    <w:locked/>
    <w:rsid w:val="00AA293B"/>
    <w:rPr>
      <w:lang w:val="ru-RU" w:eastAsia="ar-SA" w:bidi="ar-SA"/>
    </w:rPr>
  </w:style>
  <w:style w:type="character" w:customStyle="1" w:styleId="1133">
    <w:name w:val="Знак Знак113"/>
    <w:locked/>
    <w:rsid w:val="00AA293B"/>
    <w:rPr>
      <w:sz w:val="28"/>
      <w:lang w:val="ru-RU" w:eastAsia="ru-RU"/>
    </w:rPr>
  </w:style>
  <w:style w:type="character" w:customStyle="1" w:styleId="1192">
    <w:name w:val="Знак1 Знак Знак19"/>
    <w:locked/>
    <w:rsid w:val="00AA293B"/>
    <w:rPr>
      <w:rFonts w:ascii="Times New Roman" w:hAnsi="Times New Roman"/>
      <w:sz w:val="24"/>
      <w:lang w:eastAsia="ru-RU"/>
    </w:rPr>
  </w:style>
  <w:style w:type="character" w:customStyle="1" w:styleId="694">
    <w:name w:val="Знак6 Знак Знак9"/>
    <w:rsid w:val="00AA293B"/>
    <w:rPr>
      <w:sz w:val="24"/>
      <w:lang w:val="ru-RU" w:eastAsia="ru-RU"/>
    </w:rPr>
  </w:style>
  <w:style w:type="character" w:customStyle="1" w:styleId="QuoteChar6">
    <w:name w:val="Quote Char6"/>
    <w:locked/>
    <w:rsid w:val="00AA293B"/>
    <w:rPr>
      <w:rFonts w:ascii="Times New Roman" w:hAnsi="Times New Roman"/>
      <w:i/>
      <w:color w:val="000000"/>
      <w:sz w:val="24"/>
    </w:rPr>
  </w:style>
  <w:style w:type="character" w:customStyle="1" w:styleId="IntenseQuoteChar6">
    <w:name w:val="Intense Quote Char6"/>
    <w:locked/>
    <w:rsid w:val="00AA293B"/>
    <w:rPr>
      <w:rFonts w:ascii="Times New Roman" w:hAnsi="Times New Roman"/>
      <w:b/>
      <w:i/>
      <w:color w:val="4F81BD"/>
      <w:sz w:val="24"/>
    </w:rPr>
  </w:style>
  <w:style w:type="character" w:customStyle="1" w:styleId="821">
    <w:name w:val="Знак Знак82"/>
    <w:locked/>
    <w:rsid w:val="00AA293B"/>
    <w:rPr>
      <w:rFonts w:ascii="Arial" w:hAnsi="Arial"/>
      <w:sz w:val="24"/>
      <w:lang w:val="ru-RU" w:eastAsia="ru-RU"/>
    </w:rPr>
  </w:style>
  <w:style w:type="character" w:customStyle="1" w:styleId="2012">
    <w:name w:val="Знак Знак2012"/>
    <w:rsid w:val="00AA293B"/>
    <w:rPr>
      <w:rFonts w:ascii="Arial" w:hAnsi="Arial"/>
      <w:sz w:val="22"/>
    </w:rPr>
  </w:style>
  <w:style w:type="character" w:customStyle="1" w:styleId="2014">
    <w:name w:val="Знак Знак2014"/>
    <w:rsid w:val="00AA293B"/>
    <w:rPr>
      <w:rFonts w:ascii="Arial" w:hAnsi="Arial"/>
      <w:sz w:val="22"/>
    </w:rPr>
  </w:style>
  <w:style w:type="paragraph" w:customStyle="1" w:styleId="89">
    <w:name w:val="Абзац списка8"/>
    <w:basedOn w:val="a3"/>
    <w:rsid w:val="00AA293B"/>
    <w:pPr>
      <w:spacing w:after="200" w:line="276" w:lineRule="auto"/>
      <w:ind w:left="720"/>
    </w:pPr>
    <w:rPr>
      <w:rFonts w:ascii="Calibri" w:hAnsi="Calibri"/>
      <w:sz w:val="22"/>
      <w:szCs w:val="22"/>
      <w:lang w:eastAsia="en-US"/>
    </w:rPr>
  </w:style>
  <w:style w:type="paragraph" w:customStyle="1" w:styleId="14a">
    <w:name w:val="Обычный14"/>
    <w:rsid w:val="00AA293B"/>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A293B"/>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A293B"/>
    <w:pPr>
      <w:keepNext/>
      <w:widowControl/>
      <w:snapToGrid/>
      <w:ind w:left="0" w:firstLine="0"/>
      <w:outlineLvl w:val="2"/>
    </w:pPr>
    <w:rPr>
      <w:sz w:val="24"/>
    </w:rPr>
  </w:style>
  <w:style w:type="paragraph" w:customStyle="1" w:styleId="8a">
    <w:name w:val="Основной текст8"/>
    <w:basedOn w:val="14a"/>
    <w:rsid w:val="00AA293B"/>
    <w:pPr>
      <w:widowControl/>
      <w:snapToGrid/>
      <w:spacing w:line="360" w:lineRule="auto"/>
      <w:ind w:left="0" w:firstLine="0"/>
    </w:pPr>
    <w:rPr>
      <w:sz w:val="24"/>
    </w:rPr>
  </w:style>
  <w:style w:type="numbering" w:customStyle="1" w:styleId="224">
    <w:name w:val="Стиль Стиль нумерованный + многоуровневый224"/>
    <w:rsid w:val="00AA293B"/>
    <w:pPr>
      <w:numPr>
        <w:numId w:val="33"/>
      </w:numPr>
    </w:pPr>
  </w:style>
  <w:style w:type="paragraph" w:styleId="affe">
    <w:name w:val="Title"/>
    <w:basedOn w:val="a3"/>
    <w:next w:val="a3"/>
    <w:link w:val="54"/>
    <w:qFormat/>
    <w:rsid w:val="00AA293B"/>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A293B"/>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772969">
      <w:bodyDiv w:val="1"/>
      <w:marLeft w:val="0"/>
      <w:marRight w:val="0"/>
      <w:marTop w:val="0"/>
      <w:marBottom w:val="0"/>
      <w:divBdr>
        <w:top w:val="none" w:sz="0" w:space="0" w:color="auto"/>
        <w:left w:val="none" w:sz="0" w:space="0" w:color="auto"/>
        <w:bottom w:val="none" w:sz="0" w:space="0" w:color="auto"/>
        <w:right w:val="none" w:sz="0" w:space="0" w:color="auto"/>
      </w:divBdr>
    </w:div>
    <w:div w:id="901448382">
      <w:bodyDiv w:val="1"/>
      <w:marLeft w:val="0"/>
      <w:marRight w:val="0"/>
      <w:marTop w:val="0"/>
      <w:marBottom w:val="0"/>
      <w:divBdr>
        <w:top w:val="none" w:sz="0" w:space="0" w:color="auto"/>
        <w:left w:val="none" w:sz="0" w:space="0" w:color="auto"/>
        <w:bottom w:val="none" w:sz="0" w:space="0" w:color="auto"/>
        <w:right w:val="none" w:sz="0" w:space="0" w:color="auto"/>
      </w:divBdr>
    </w:div>
    <w:div w:id="1338969757">
      <w:bodyDiv w:val="1"/>
      <w:marLeft w:val="0"/>
      <w:marRight w:val="0"/>
      <w:marTop w:val="0"/>
      <w:marBottom w:val="0"/>
      <w:divBdr>
        <w:top w:val="none" w:sz="0" w:space="0" w:color="auto"/>
        <w:left w:val="none" w:sz="0" w:space="0" w:color="auto"/>
        <w:bottom w:val="none" w:sz="0" w:space="0" w:color="auto"/>
        <w:right w:val="none" w:sz="0" w:space="0" w:color="auto"/>
      </w:divBdr>
    </w:div>
    <w:div w:id="175735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4892</Words>
  <Characters>27887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dcterms:created xsi:type="dcterms:W3CDTF">2023-04-23T15:34:00Z</dcterms:created>
  <dcterms:modified xsi:type="dcterms:W3CDTF">2023-04-24T15:44:00Z</dcterms:modified>
</cp:coreProperties>
</file>